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78148" w14:textId="77777777" w:rsidR="00624BDF" w:rsidRPr="0045404F" w:rsidRDefault="00F4400B">
      <w:pPr>
        <w:pStyle w:val="Telobesedila"/>
        <w:tabs>
          <w:tab w:val="left" w:pos="6211"/>
        </w:tabs>
        <w:ind w:left="-403"/>
        <w:rPr>
          <w:rFonts w:ascii="Times New Roman"/>
          <w:lang w:val="sl-SI"/>
        </w:rPr>
      </w:pPr>
      <w:r w:rsidRPr="0045404F">
        <w:rPr>
          <w:rFonts w:ascii="Times New Roman"/>
          <w:lang w:val="sl-SI"/>
        </w:rPr>
        <w:tab/>
      </w:r>
    </w:p>
    <w:p w14:paraId="7A476FD5" w14:textId="77777777" w:rsidR="00624BDF" w:rsidRPr="0045404F" w:rsidRDefault="00F4400B" w:rsidP="00D07067">
      <w:pPr>
        <w:tabs>
          <w:tab w:val="left" w:pos="5380"/>
        </w:tabs>
        <w:spacing w:before="108"/>
        <w:ind w:right="3668"/>
        <w:jc w:val="right"/>
        <w:rPr>
          <w:sz w:val="16"/>
          <w:lang w:val="sl-SI"/>
        </w:rPr>
      </w:pPr>
      <w:bookmarkStart w:id="0" w:name="8BBACD5DB9E96886C12585EB0023DEAE_0.in.do"/>
      <w:bookmarkEnd w:id="0"/>
      <w:r w:rsidRPr="0045404F">
        <w:rPr>
          <w:sz w:val="16"/>
          <w:lang w:val="sl-SI"/>
        </w:rPr>
        <w:tab/>
      </w:r>
    </w:p>
    <w:p w14:paraId="219A45ED" w14:textId="77777777" w:rsidR="00624BDF" w:rsidRPr="0045404F" w:rsidRDefault="00624BDF">
      <w:pPr>
        <w:pStyle w:val="Telobesedila"/>
        <w:rPr>
          <w:lang w:val="sl-SI"/>
        </w:rPr>
      </w:pPr>
    </w:p>
    <w:p w14:paraId="36795F34" w14:textId="77777777" w:rsidR="00624BDF" w:rsidRPr="0045404F" w:rsidRDefault="00624BDF">
      <w:pPr>
        <w:pStyle w:val="Telobesedila"/>
        <w:rPr>
          <w:lang w:val="sl-SI"/>
        </w:rPr>
      </w:pPr>
    </w:p>
    <w:p w14:paraId="69461A04" w14:textId="77777777" w:rsidR="00624BDF" w:rsidRPr="0045404F" w:rsidRDefault="00624BDF">
      <w:pPr>
        <w:pStyle w:val="Telobesedila"/>
        <w:spacing w:before="6"/>
        <w:rPr>
          <w:sz w:val="27"/>
          <w:lang w:val="sl-SI"/>
        </w:rPr>
      </w:pPr>
    </w:p>
    <w:p w14:paraId="4160FA46" w14:textId="2488982E" w:rsidR="00624BDF" w:rsidRPr="0045404F" w:rsidRDefault="00F4400B" w:rsidP="003612FC">
      <w:pPr>
        <w:pStyle w:val="Telobesedila"/>
        <w:tabs>
          <w:tab w:val="left" w:pos="284"/>
        </w:tabs>
        <w:spacing w:before="95"/>
        <w:ind w:left="142" w:right="6355" w:hanging="27"/>
        <w:rPr>
          <w:lang w:val="sl-SI"/>
        </w:rPr>
      </w:pPr>
      <w:r w:rsidRPr="0045404F">
        <w:rPr>
          <w:lang w:val="sl-SI"/>
        </w:rPr>
        <w:t xml:space="preserve">Številka: </w:t>
      </w:r>
      <w:r w:rsidR="00931853" w:rsidRPr="0045404F">
        <w:rPr>
          <w:b/>
          <w:bCs/>
          <w:lang w:val="sl-SI"/>
        </w:rPr>
        <w:t>4300-12/2021</w:t>
      </w:r>
    </w:p>
    <w:p w14:paraId="406E1BB5" w14:textId="77777777" w:rsidR="00624BDF" w:rsidRPr="0045404F" w:rsidRDefault="00624BDF">
      <w:pPr>
        <w:pStyle w:val="Telobesedila"/>
        <w:rPr>
          <w:lang w:val="sl-SI"/>
        </w:rPr>
      </w:pPr>
    </w:p>
    <w:p w14:paraId="5B29C525" w14:textId="77777777" w:rsidR="00624BDF" w:rsidRPr="0045404F" w:rsidRDefault="00624BDF">
      <w:pPr>
        <w:pStyle w:val="Telobesedila"/>
        <w:rPr>
          <w:lang w:val="sl-SI"/>
        </w:rPr>
      </w:pPr>
    </w:p>
    <w:p w14:paraId="6C7D06D6" w14:textId="77777777" w:rsidR="00624BDF" w:rsidRPr="0045404F" w:rsidRDefault="00624BDF">
      <w:pPr>
        <w:pStyle w:val="Telobesedila"/>
        <w:rPr>
          <w:lang w:val="sl-SI"/>
        </w:rPr>
      </w:pPr>
    </w:p>
    <w:p w14:paraId="137C3D40" w14:textId="77777777" w:rsidR="00624BDF" w:rsidRPr="0045404F" w:rsidRDefault="00624BDF">
      <w:pPr>
        <w:pStyle w:val="Telobesedila"/>
        <w:rPr>
          <w:lang w:val="sl-SI"/>
        </w:rPr>
      </w:pPr>
    </w:p>
    <w:p w14:paraId="20467D52" w14:textId="77777777" w:rsidR="00624BDF" w:rsidRPr="0045404F" w:rsidRDefault="00624BDF">
      <w:pPr>
        <w:pStyle w:val="Telobesedila"/>
        <w:rPr>
          <w:lang w:val="sl-SI"/>
        </w:rPr>
      </w:pPr>
    </w:p>
    <w:p w14:paraId="4B4267B0" w14:textId="77777777" w:rsidR="00624BDF" w:rsidRPr="0045404F" w:rsidRDefault="00624BDF">
      <w:pPr>
        <w:pStyle w:val="Telobesedila"/>
        <w:rPr>
          <w:lang w:val="sl-SI"/>
        </w:rPr>
      </w:pPr>
    </w:p>
    <w:p w14:paraId="4D90ADEB" w14:textId="77777777" w:rsidR="00624BDF" w:rsidRPr="0045404F" w:rsidRDefault="00624BDF">
      <w:pPr>
        <w:pStyle w:val="Telobesedila"/>
        <w:rPr>
          <w:lang w:val="sl-SI"/>
        </w:rPr>
      </w:pPr>
    </w:p>
    <w:p w14:paraId="426CE830" w14:textId="77777777" w:rsidR="00624BDF" w:rsidRPr="0045404F" w:rsidRDefault="00624BDF">
      <w:pPr>
        <w:pStyle w:val="Telobesedila"/>
        <w:rPr>
          <w:sz w:val="15"/>
          <w:lang w:val="sl-SI"/>
        </w:rPr>
      </w:pPr>
    </w:p>
    <w:p w14:paraId="67144EC7" w14:textId="77777777" w:rsidR="00624BDF" w:rsidRPr="0045404F" w:rsidRDefault="00AB1AEB">
      <w:pPr>
        <w:pStyle w:val="Telobesedila"/>
        <w:spacing w:line="20" w:lineRule="exact"/>
        <w:ind w:left="-619"/>
        <w:rPr>
          <w:sz w:val="2"/>
          <w:lang w:val="sl-SI"/>
        </w:rPr>
      </w:pPr>
      <w:r w:rsidRPr="0045404F">
        <w:rPr>
          <w:noProof/>
          <w:sz w:val="2"/>
          <w:lang w:val="sl-SI" w:eastAsia="sl-SI"/>
        </w:rPr>
        <mc:AlternateContent>
          <mc:Choice Requires="wpg">
            <w:drawing>
              <wp:inline distT="0" distB="0" distL="0" distR="0" wp14:anchorId="7C827375" wp14:editId="33943B8D">
                <wp:extent cx="216535" cy="6350"/>
                <wp:effectExtent l="13335" t="5080" r="8255" b="7620"/>
                <wp:docPr id="1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535" cy="6350"/>
                          <a:chOff x="0" y="0"/>
                          <a:chExt cx="341" cy="10"/>
                        </a:xfrm>
                      </wpg:grpSpPr>
                      <wps:wsp>
                        <wps:cNvPr id="13" name="Line 5"/>
                        <wps:cNvCnPr>
                          <a:cxnSpLocks noChangeShapeType="1"/>
                        </wps:cNvCnPr>
                        <wps:spPr bwMode="auto">
                          <a:xfrm>
                            <a:off x="0" y="5"/>
                            <a:ext cx="341" cy="0"/>
                          </a:xfrm>
                          <a:prstGeom prst="line">
                            <a:avLst/>
                          </a:prstGeom>
                          <a:noFill/>
                          <a:ln w="6337">
                            <a:solidFill>
                              <a:srgbClr val="519DB9"/>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ABFFDCB" id="Group 4" o:spid="_x0000_s1026" style="width:17.05pt;height:.5pt;mso-position-horizontal-relative:char;mso-position-vertical-relative:line" coordsize="34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">
                <v:line id="Line 5" o:spid="_x0000_s1027" style="position:absolute;visibility:visible;mso-wrap-style:square" from="0,5" to="3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" strokecolor="#519db9" strokeweight=".17603mm"/>
                <w10:anchorlock/>
              </v:group>
            </w:pict>
          </mc:Fallback>
        </mc:AlternateContent>
      </w:r>
    </w:p>
    <w:p w14:paraId="111F243A" w14:textId="77777777" w:rsidR="00624BDF" w:rsidRPr="0045404F" w:rsidRDefault="00624BDF">
      <w:pPr>
        <w:pStyle w:val="Telobesedila"/>
        <w:rPr>
          <w:sz w:val="22"/>
          <w:lang w:val="sl-SI"/>
        </w:rPr>
      </w:pPr>
    </w:p>
    <w:p w14:paraId="72BD892D" w14:textId="77777777" w:rsidR="00624BDF" w:rsidRPr="0045404F" w:rsidRDefault="00624BDF">
      <w:pPr>
        <w:pStyle w:val="Telobesedila"/>
        <w:rPr>
          <w:sz w:val="22"/>
          <w:lang w:val="sl-SI"/>
        </w:rPr>
      </w:pPr>
    </w:p>
    <w:p w14:paraId="6C4487D2" w14:textId="77777777" w:rsidR="00624BDF" w:rsidRPr="0045404F" w:rsidRDefault="00624BDF">
      <w:pPr>
        <w:pStyle w:val="Telobesedila"/>
        <w:rPr>
          <w:sz w:val="22"/>
          <w:lang w:val="sl-SI"/>
        </w:rPr>
      </w:pPr>
    </w:p>
    <w:p w14:paraId="1C1B6287" w14:textId="77777777" w:rsidR="00624BDF" w:rsidRPr="0045404F" w:rsidRDefault="00624BDF">
      <w:pPr>
        <w:pStyle w:val="Telobesedila"/>
        <w:rPr>
          <w:sz w:val="22"/>
          <w:lang w:val="sl-SI"/>
        </w:rPr>
      </w:pPr>
    </w:p>
    <w:p w14:paraId="619F836C" w14:textId="77777777" w:rsidR="00624BDF" w:rsidRPr="0045404F" w:rsidRDefault="00624BDF">
      <w:pPr>
        <w:pStyle w:val="Telobesedila"/>
        <w:rPr>
          <w:sz w:val="22"/>
          <w:lang w:val="sl-SI"/>
        </w:rPr>
      </w:pPr>
    </w:p>
    <w:p w14:paraId="3F81B0C8" w14:textId="77777777" w:rsidR="00624BDF" w:rsidRPr="0045404F" w:rsidRDefault="00624BDF">
      <w:pPr>
        <w:pStyle w:val="Telobesedila"/>
        <w:rPr>
          <w:sz w:val="22"/>
          <w:lang w:val="sl-SI"/>
        </w:rPr>
      </w:pPr>
    </w:p>
    <w:p w14:paraId="6D67CDBB" w14:textId="77777777" w:rsidR="00624BDF" w:rsidRPr="0045404F" w:rsidRDefault="00624BDF">
      <w:pPr>
        <w:pStyle w:val="Telobesedila"/>
        <w:spacing w:before="4"/>
        <w:rPr>
          <w:sz w:val="23"/>
          <w:lang w:val="sl-SI"/>
        </w:rPr>
      </w:pPr>
    </w:p>
    <w:p w14:paraId="424C8069" w14:textId="77777777" w:rsidR="00624BDF" w:rsidRPr="0045404F" w:rsidRDefault="00F4400B">
      <w:pPr>
        <w:ind w:left="768" w:right="2029"/>
        <w:jc w:val="center"/>
        <w:rPr>
          <w:b/>
          <w:sz w:val="52"/>
          <w:lang w:val="sl-SI"/>
        </w:rPr>
      </w:pPr>
      <w:r w:rsidRPr="0045404F">
        <w:rPr>
          <w:b/>
          <w:sz w:val="52"/>
          <w:lang w:val="sl-SI"/>
        </w:rPr>
        <w:t>DOKUMENTACIJA ZA ODDAJO JAVNEGA NAROČILA</w:t>
      </w:r>
    </w:p>
    <w:p w14:paraId="0BE71131" w14:textId="77777777" w:rsidR="00624BDF" w:rsidRPr="0045404F" w:rsidRDefault="00624BDF">
      <w:pPr>
        <w:pStyle w:val="Telobesedila"/>
        <w:spacing w:before="8"/>
        <w:rPr>
          <w:b/>
          <w:sz w:val="51"/>
          <w:lang w:val="sl-SI"/>
        </w:rPr>
      </w:pPr>
    </w:p>
    <w:p w14:paraId="3A8B3E7F" w14:textId="67B8908E" w:rsidR="00D07067" w:rsidRPr="0045404F" w:rsidRDefault="00931853" w:rsidP="00D07067">
      <w:pPr>
        <w:jc w:val="center"/>
        <w:rPr>
          <w:sz w:val="52"/>
          <w:lang w:val="sl-SI"/>
        </w:rPr>
        <w:sectPr w:rsidR="00D07067" w:rsidRPr="0045404F" w:rsidSect="00CC16D1">
          <w:type w:val="continuous"/>
          <w:pgSz w:w="11910" w:h="16840"/>
          <w:pgMar w:top="260" w:right="1845" w:bottom="280" w:left="1300" w:header="708" w:footer="708" w:gutter="0"/>
          <w:cols w:space="708"/>
        </w:sectPr>
      </w:pPr>
      <w:r w:rsidRPr="0045404F">
        <w:rPr>
          <w:b/>
          <w:sz w:val="52"/>
          <w:szCs w:val="52"/>
          <w:lang w:val="sl-SI"/>
        </w:rPr>
        <w:t>Izvajanje storitev Klicnega centra za osebe z okvaro sluha za dobo petih (5) let</w:t>
      </w:r>
    </w:p>
    <w:p w14:paraId="0AE962BC" w14:textId="77777777" w:rsidR="00624BDF" w:rsidRPr="0045404F" w:rsidRDefault="00624BDF">
      <w:pPr>
        <w:jc w:val="center"/>
        <w:rPr>
          <w:sz w:val="52"/>
          <w:lang w:val="sl-SI"/>
        </w:rPr>
        <w:sectPr w:rsidR="00624BDF" w:rsidRPr="0045404F">
          <w:type w:val="continuous"/>
          <w:pgSz w:w="11910" w:h="16840"/>
          <w:pgMar w:top="260" w:right="40" w:bottom="280" w:left="1300" w:header="708" w:footer="708" w:gutter="0"/>
          <w:cols w:space="708"/>
        </w:sectPr>
      </w:pPr>
    </w:p>
    <w:p w14:paraId="367D7C8C" w14:textId="77777777" w:rsidR="00624BDF" w:rsidRPr="0045404F" w:rsidRDefault="00624BDF">
      <w:pPr>
        <w:pStyle w:val="Telobesedila"/>
        <w:rPr>
          <w:b/>
          <w:lang w:val="sl-SI"/>
        </w:rPr>
      </w:pPr>
    </w:p>
    <w:p w14:paraId="071FCDD2" w14:textId="77777777" w:rsidR="00624BDF" w:rsidRPr="0045404F" w:rsidRDefault="00624BDF">
      <w:pPr>
        <w:pStyle w:val="Telobesedila"/>
        <w:rPr>
          <w:b/>
          <w:lang w:val="sl-SI"/>
        </w:rPr>
      </w:pPr>
    </w:p>
    <w:p w14:paraId="6A27A549" w14:textId="77777777" w:rsidR="00624BDF" w:rsidRPr="0045404F" w:rsidRDefault="00624BDF">
      <w:pPr>
        <w:pStyle w:val="Telobesedila"/>
        <w:rPr>
          <w:b/>
          <w:lang w:val="sl-SI"/>
        </w:rPr>
      </w:pPr>
    </w:p>
    <w:p w14:paraId="0DFCE3F9" w14:textId="77777777" w:rsidR="00624BDF" w:rsidRPr="0045404F" w:rsidRDefault="00624BDF">
      <w:pPr>
        <w:pStyle w:val="Telobesedila"/>
        <w:rPr>
          <w:b/>
          <w:lang w:val="sl-SI"/>
        </w:rPr>
      </w:pPr>
    </w:p>
    <w:p w14:paraId="39C28400" w14:textId="77777777" w:rsidR="00624BDF" w:rsidRPr="0045404F" w:rsidRDefault="00624BDF">
      <w:pPr>
        <w:pStyle w:val="Telobesedila"/>
        <w:rPr>
          <w:b/>
          <w:lang w:val="sl-SI"/>
        </w:rPr>
      </w:pPr>
    </w:p>
    <w:p w14:paraId="764EC4D8" w14:textId="77777777" w:rsidR="00624BDF" w:rsidRPr="0045404F" w:rsidRDefault="00624BDF">
      <w:pPr>
        <w:pStyle w:val="Telobesedila"/>
        <w:rPr>
          <w:b/>
          <w:lang w:val="sl-SI"/>
        </w:rPr>
      </w:pPr>
    </w:p>
    <w:p w14:paraId="46E2924C" w14:textId="77777777" w:rsidR="00624BDF" w:rsidRPr="0045404F" w:rsidRDefault="00624BDF">
      <w:pPr>
        <w:pStyle w:val="Telobesedila"/>
        <w:rPr>
          <w:b/>
          <w:lang w:val="sl-SI"/>
        </w:rPr>
      </w:pPr>
    </w:p>
    <w:p w14:paraId="7D1342F3" w14:textId="77777777" w:rsidR="00624BDF" w:rsidRPr="0045404F" w:rsidRDefault="00624BDF">
      <w:pPr>
        <w:pStyle w:val="Telobesedila"/>
        <w:rPr>
          <w:b/>
          <w:lang w:val="sl-SI"/>
        </w:rPr>
      </w:pPr>
    </w:p>
    <w:p w14:paraId="66FC6035" w14:textId="77777777" w:rsidR="00624BDF" w:rsidRPr="0045404F" w:rsidRDefault="00624BDF">
      <w:pPr>
        <w:pStyle w:val="Telobesedila"/>
        <w:rPr>
          <w:b/>
          <w:lang w:val="sl-SI"/>
        </w:rPr>
      </w:pPr>
    </w:p>
    <w:p w14:paraId="7B03BBE0" w14:textId="77777777" w:rsidR="00624BDF" w:rsidRPr="0045404F" w:rsidRDefault="00624BDF">
      <w:pPr>
        <w:pStyle w:val="Telobesedila"/>
        <w:rPr>
          <w:b/>
          <w:lang w:val="sl-SI"/>
        </w:rPr>
      </w:pPr>
    </w:p>
    <w:p w14:paraId="594B6C6C" w14:textId="77777777" w:rsidR="00624BDF" w:rsidRPr="0045404F" w:rsidRDefault="00624BDF">
      <w:pPr>
        <w:pStyle w:val="Telobesedila"/>
        <w:rPr>
          <w:b/>
          <w:lang w:val="sl-SI"/>
        </w:rPr>
      </w:pPr>
    </w:p>
    <w:p w14:paraId="3D8B4260" w14:textId="77777777" w:rsidR="00624BDF" w:rsidRPr="0045404F" w:rsidRDefault="00624BDF">
      <w:pPr>
        <w:pStyle w:val="Telobesedila"/>
        <w:rPr>
          <w:b/>
          <w:lang w:val="sl-SI"/>
        </w:rPr>
      </w:pPr>
    </w:p>
    <w:p w14:paraId="227E403B" w14:textId="77777777" w:rsidR="00624BDF" w:rsidRPr="0045404F" w:rsidRDefault="00624BDF">
      <w:pPr>
        <w:pStyle w:val="Telobesedila"/>
        <w:rPr>
          <w:b/>
          <w:lang w:val="sl-SI"/>
        </w:rPr>
      </w:pPr>
    </w:p>
    <w:p w14:paraId="6072EBBA" w14:textId="77777777" w:rsidR="00624BDF" w:rsidRPr="0045404F" w:rsidRDefault="00624BDF">
      <w:pPr>
        <w:pStyle w:val="Telobesedila"/>
        <w:rPr>
          <w:b/>
          <w:lang w:val="sl-SI"/>
        </w:rPr>
      </w:pPr>
    </w:p>
    <w:p w14:paraId="33CA25AC" w14:textId="77777777" w:rsidR="00624BDF" w:rsidRPr="0045404F" w:rsidRDefault="00624BDF">
      <w:pPr>
        <w:pStyle w:val="Telobesedila"/>
        <w:rPr>
          <w:b/>
          <w:lang w:val="sl-SI"/>
        </w:rPr>
      </w:pPr>
    </w:p>
    <w:p w14:paraId="6D140EEC" w14:textId="77777777" w:rsidR="00624BDF" w:rsidRPr="0045404F" w:rsidRDefault="00624BDF" w:rsidP="00CC16D1">
      <w:pPr>
        <w:pStyle w:val="Telobesedila"/>
        <w:jc w:val="right"/>
        <w:rPr>
          <w:b/>
          <w:lang w:val="sl-SI"/>
        </w:rPr>
      </w:pPr>
    </w:p>
    <w:p w14:paraId="358D72F7" w14:textId="77777777" w:rsidR="00624BDF" w:rsidRPr="0045404F" w:rsidRDefault="00624BDF">
      <w:pPr>
        <w:pStyle w:val="Telobesedila"/>
        <w:rPr>
          <w:b/>
          <w:lang w:val="sl-SI"/>
        </w:rPr>
      </w:pPr>
    </w:p>
    <w:p w14:paraId="0E8031B2" w14:textId="77777777" w:rsidR="00624BDF" w:rsidRPr="0045404F" w:rsidRDefault="00624BDF">
      <w:pPr>
        <w:pStyle w:val="Telobesedila"/>
        <w:rPr>
          <w:b/>
          <w:lang w:val="sl-SI"/>
        </w:rPr>
      </w:pPr>
    </w:p>
    <w:p w14:paraId="66FF2379" w14:textId="77777777" w:rsidR="00624BDF" w:rsidRPr="0045404F" w:rsidRDefault="00624BDF">
      <w:pPr>
        <w:pStyle w:val="Telobesedila"/>
        <w:rPr>
          <w:b/>
          <w:lang w:val="sl-SI"/>
        </w:rPr>
      </w:pPr>
    </w:p>
    <w:p w14:paraId="6500C06E" w14:textId="77777777" w:rsidR="00624BDF" w:rsidRPr="0045404F" w:rsidRDefault="00624BDF">
      <w:pPr>
        <w:pStyle w:val="Telobesedila"/>
        <w:rPr>
          <w:b/>
          <w:lang w:val="sl-SI"/>
        </w:rPr>
      </w:pPr>
    </w:p>
    <w:p w14:paraId="68E3363E" w14:textId="77777777" w:rsidR="00624BDF" w:rsidRPr="0045404F" w:rsidRDefault="00624BDF">
      <w:pPr>
        <w:pStyle w:val="Telobesedila"/>
        <w:rPr>
          <w:b/>
          <w:lang w:val="sl-SI"/>
        </w:rPr>
      </w:pPr>
    </w:p>
    <w:p w14:paraId="6FA4D325" w14:textId="77777777" w:rsidR="00624BDF" w:rsidRPr="0045404F" w:rsidRDefault="00624BDF">
      <w:pPr>
        <w:pStyle w:val="Telobesedila"/>
        <w:rPr>
          <w:b/>
          <w:lang w:val="sl-SI"/>
        </w:rPr>
      </w:pPr>
    </w:p>
    <w:p w14:paraId="21451E7D" w14:textId="77777777" w:rsidR="00624BDF" w:rsidRPr="0045404F" w:rsidRDefault="00F4400B">
      <w:pPr>
        <w:spacing w:before="198"/>
        <w:ind w:left="768" w:right="2022"/>
        <w:jc w:val="center"/>
        <w:rPr>
          <w:b/>
          <w:sz w:val="52"/>
          <w:lang w:val="sl-SI"/>
        </w:rPr>
      </w:pPr>
      <w:r w:rsidRPr="0045404F">
        <w:rPr>
          <w:b/>
          <w:sz w:val="52"/>
          <w:lang w:val="sl-SI"/>
        </w:rPr>
        <w:t>NAVODILA PONUDNIKOM ZA PRIPRAVO PONUDBE</w:t>
      </w:r>
    </w:p>
    <w:p w14:paraId="73AF788D" w14:textId="77777777" w:rsidR="00624BDF" w:rsidRPr="0045404F" w:rsidRDefault="00624BDF">
      <w:pPr>
        <w:pStyle w:val="Telobesedila"/>
        <w:spacing w:before="2"/>
        <w:rPr>
          <w:b/>
          <w:sz w:val="52"/>
          <w:lang w:val="sl-SI"/>
        </w:rPr>
      </w:pPr>
    </w:p>
    <w:p w14:paraId="6B73AE35" w14:textId="1BC594E7" w:rsidR="00624BDF" w:rsidRPr="0045404F" w:rsidRDefault="00F4400B" w:rsidP="00931853">
      <w:pPr>
        <w:ind w:left="394" w:right="1651" w:hanging="10"/>
        <w:jc w:val="center"/>
        <w:rPr>
          <w:sz w:val="52"/>
          <w:lang w:val="sl-SI"/>
        </w:rPr>
        <w:sectPr w:rsidR="00624BDF" w:rsidRPr="0045404F" w:rsidSect="00CC16D1">
          <w:headerReference w:type="default" r:id="rId8"/>
          <w:footerReference w:type="default" r:id="rId9"/>
          <w:pgSz w:w="11910" w:h="16840" w:code="9"/>
          <w:pgMar w:top="1440" w:right="1440" w:bottom="1440" w:left="1797" w:header="714" w:footer="686" w:gutter="0"/>
          <w:pgNumType w:start="2"/>
          <w:cols w:space="708"/>
          <w:docGrid w:linePitch="299"/>
        </w:sectPr>
      </w:pPr>
      <w:r w:rsidRPr="0045404F">
        <w:rPr>
          <w:b/>
          <w:sz w:val="52"/>
          <w:lang w:val="sl-SI"/>
        </w:rPr>
        <w:t xml:space="preserve">ZA JAVNO NAROČILO PO ODPRTEM POSTOPKU Z OZNAKO </w:t>
      </w:r>
      <w:r w:rsidR="00931853" w:rsidRPr="0045404F">
        <w:rPr>
          <w:b/>
          <w:sz w:val="52"/>
          <w:lang w:val="sl-SI"/>
        </w:rPr>
        <w:t>4300-12/2021</w:t>
      </w:r>
    </w:p>
    <w:bookmarkStart w:id="1" w:name="_Hlk89676389" w:displacedByCustomXml="next"/>
    <w:sdt>
      <w:sdtPr>
        <w:rPr>
          <w:rFonts w:ascii="Arial" w:eastAsia="Arial" w:hAnsi="Arial" w:cs="Arial"/>
          <w:color w:val="auto"/>
          <w:sz w:val="22"/>
          <w:szCs w:val="22"/>
          <w:lang w:val="en-US" w:eastAsia="en-US"/>
        </w:rPr>
        <w:id w:val="-1731448474"/>
        <w:docPartObj>
          <w:docPartGallery w:val="Table of Contents"/>
          <w:docPartUnique/>
        </w:docPartObj>
      </w:sdtPr>
      <w:sdtEndPr>
        <w:rPr>
          <w:b/>
          <w:bCs/>
        </w:rPr>
      </w:sdtEndPr>
      <w:sdtContent>
        <w:p w14:paraId="27C2A89E" w14:textId="3B1BCD83" w:rsidR="00C5299E" w:rsidRPr="0045404F" w:rsidRDefault="003E38A0">
          <w:pPr>
            <w:pStyle w:val="NaslovTOC"/>
            <w:rPr>
              <w:rFonts w:ascii="Arial" w:hAnsi="Arial" w:cs="Arial"/>
            </w:rPr>
          </w:pPr>
          <w:r w:rsidRPr="0045404F">
            <w:rPr>
              <w:rFonts w:ascii="Arial" w:hAnsi="Arial" w:cs="Arial"/>
            </w:rPr>
            <w:t>Kazalo</w:t>
          </w:r>
        </w:p>
        <w:p w14:paraId="665AE593" w14:textId="3B663073" w:rsidR="005B3487" w:rsidRPr="005B3487" w:rsidRDefault="00824348">
          <w:pPr>
            <w:pStyle w:val="Kazalovsebine1"/>
            <w:tabs>
              <w:tab w:val="right" w:leader="dot" w:pos="10172"/>
            </w:tabs>
            <w:rPr>
              <w:rFonts w:eastAsiaTheme="minorEastAsia"/>
              <w:noProof/>
              <w:sz w:val="18"/>
              <w:szCs w:val="18"/>
              <w:lang w:val="sl-SI" w:eastAsia="sl-SI"/>
            </w:rPr>
          </w:pPr>
          <w:r w:rsidRPr="0045404F">
            <w:rPr>
              <w:lang w:val="sl-SI"/>
            </w:rPr>
            <w:fldChar w:fldCharType="begin"/>
          </w:r>
          <w:r w:rsidRPr="0045404F">
            <w:rPr>
              <w:lang w:val="sl-SI"/>
            </w:rPr>
            <w:instrText xml:space="preserve"> TOC \o "1-5" \h \z \u </w:instrText>
          </w:r>
          <w:r w:rsidRPr="0045404F">
            <w:rPr>
              <w:lang w:val="sl-SI"/>
            </w:rPr>
            <w:fldChar w:fldCharType="separate"/>
          </w:r>
          <w:hyperlink w:anchor="_Toc89687795" w:history="1">
            <w:r w:rsidR="005B3487" w:rsidRPr="005B3487">
              <w:rPr>
                <w:rStyle w:val="Hiperpovezava"/>
                <w:noProof/>
                <w:spacing w:val="-2"/>
                <w:sz w:val="18"/>
                <w:szCs w:val="18"/>
                <w:lang w:val="sl-SI"/>
              </w:rPr>
              <w:t>1.</w:t>
            </w:r>
            <w:r w:rsidR="005B3487" w:rsidRPr="005B3487">
              <w:rPr>
                <w:rFonts w:eastAsiaTheme="minorEastAsia"/>
                <w:noProof/>
                <w:sz w:val="18"/>
                <w:szCs w:val="18"/>
                <w:lang w:val="sl-SI" w:eastAsia="sl-SI"/>
              </w:rPr>
              <w:tab/>
            </w:r>
            <w:r w:rsidR="005B3487" w:rsidRPr="005B3487">
              <w:rPr>
                <w:rStyle w:val="Hiperpovezava"/>
                <w:noProof/>
                <w:sz w:val="18"/>
                <w:szCs w:val="18"/>
                <w:lang w:val="sl-SI"/>
              </w:rPr>
              <w:t>NAROČNIK</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_Toc89687795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4</w:t>
            </w:r>
            <w:r w:rsidR="005B3487" w:rsidRPr="005B3487">
              <w:rPr>
                <w:noProof/>
                <w:webHidden/>
                <w:sz w:val="18"/>
                <w:szCs w:val="18"/>
              </w:rPr>
              <w:fldChar w:fldCharType="end"/>
            </w:r>
          </w:hyperlink>
        </w:p>
        <w:p w14:paraId="482612C4" w14:textId="5696244D" w:rsidR="005B3487" w:rsidRPr="005B3487" w:rsidRDefault="00106FED">
          <w:pPr>
            <w:pStyle w:val="Kazalovsebine1"/>
            <w:tabs>
              <w:tab w:val="right" w:leader="dot" w:pos="10172"/>
            </w:tabs>
            <w:rPr>
              <w:rFonts w:eastAsiaTheme="minorEastAsia"/>
              <w:noProof/>
              <w:sz w:val="18"/>
              <w:szCs w:val="18"/>
              <w:lang w:val="sl-SI" w:eastAsia="sl-SI"/>
            </w:rPr>
          </w:pPr>
          <w:hyperlink w:anchor="_Toc89687796" w:history="1">
            <w:r w:rsidR="005B3487" w:rsidRPr="005B3487">
              <w:rPr>
                <w:rStyle w:val="Hiperpovezava"/>
                <w:noProof/>
                <w:spacing w:val="-2"/>
                <w:sz w:val="18"/>
                <w:szCs w:val="18"/>
                <w:lang w:val="sl-SI"/>
              </w:rPr>
              <w:t>2.</w:t>
            </w:r>
            <w:r w:rsidR="005B3487" w:rsidRPr="005B3487">
              <w:rPr>
                <w:rFonts w:eastAsiaTheme="minorEastAsia"/>
                <w:noProof/>
                <w:sz w:val="18"/>
                <w:szCs w:val="18"/>
                <w:lang w:val="sl-SI" w:eastAsia="sl-SI"/>
              </w:rPr>
              <w:tab/>
            </w:r>
            <w:r w:rsidR="005B3487" w:rsidRPr="005B3487">
              <w:rPr>
                <w:rStyle w:val="Hiperpovezava"/>
                <w:noProof/>
                <w:sz w:val="18"/>
                <w:szCs w:val="18"/>
                <w:lang w:val="sl-SI"/>
              </w:rPr>
              <w:t>OZNAKA IN PREDMET JAVNEGA</w:t>
            </w:r>
            <w:r w:rsidR="005B3487" w:rsidRPr="005B3487">
              <w:rPr>
                <w:rStyle w:val="Hiperpovezava"/>
                <w:noProof/>
                <w:spacing w:val="-13"/>
                <w:sz w:val="18"/>
                <w:szCs w:val="18"/>
                <w:lang w:val="sl-SI"/>
              </w:rPr>
              <w:t xml:space="preserve"> </w:t>
            </w:r>
            <w:r w:rsidR="005B3487" w:rsidRPr="005B3487">
              <w:rPr>
                <w:rStyle w:val="Hiperpovezava"/>
                <w:noProof/>
                <w:sz w:val="18"/>
                <w:szCs w:val="18"/>
                <w:lang w:val="sl-SI"/>
              </w:rPr>
              <w:t>NAROČILA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_Toc89687796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4</w:t>
            </w:r>
            <w:r w:rsidR="005B3487" w:rsidRPr="005B3487">
              <w:rPr>
                <w:noProof/>
                <w:webHidden/>
                <w:sz w:val="18"/>
                <w:szCs w:val="18"/>
              </w:rPr>
              <w:fldChar w:fldCharType="end"/>
            </w:r>
          </w:hyperlink>
        </w:p>
        <w:p w14:paraId="77AAC549" w14:textId="44AE5B86" w:rsidR="005B3487" w:rsidRPr="005B3487" w:rsidRDefault="00106FED">
          <w:pPr>
            <w:pStyle w:val="Kazalovsebine1"/>
            <w:tabs>
              <w:tab w:val="right" w:leader="dot" w:pos="10172"/>
            </w:tabs>
            <w:rPr>
              <w:rFonts w:eastAsiaTheme="minorEastAsia"/>
              <w:noProof/>
              <w:sz w:val="18"/>
              <w:szCs w:val="18"/>
              <w:lang w:val="sl-SI" w:eastAsia="sl-SI"/>
            </w:rPr>
          </w:pPr>
          <w:hyperlink w:anchor="_Toc89687797" w:history="1">
            <w:r w:rsidR="005B3487" w:rsidRPr="005B3487">
              <w:rPr>
                <w:rStyle w:val="Hiperpovezava"/>
                <w:noProof/>
                <w:spacing w:val="-2"/>
                <w:sz w:val="18"/>
                <w:szCs w:val="18"/>
                <w:lang w:val="sl-SI"/>
              </w:rPr>
              <w:t>3.</w:t>
            </w:r>
            <w:r w:rsidR="005B3487" w:rsidRPr="005B3487">
              <w:rPr>
                <w:rFonts w:eastAsiaTheme="minorEastAsia"/>
                <w:noProof/>
                <w:sz w:val="18"/>
                <w:szCs w:val="18"/>
                <w:lang w:val="sl-SI" w:eastAsia="sl-SI"/>
              </w:rPr>
              <w:tab/>
            </w:r>
            <w:r w:rsidR="005B3487" w:rsidRPr="005B3487">
              <w:rPr>
                <w:rStyle w:val="Hiperpovezava"/>
                <w:noProof/>
                <w:sz w:val="18"/>
                <w:szCs w:val="18"/>
                <w:lang w:val="sl-SI"/>
              </w:rPr>
              <w:t>NAČIN ODDAJE IN IZVEDBE JAVNEGA</w:t>
            </w:r>
            <w:r w:rsidR="005B3487" w:rsidRPr="005B3487">
              <w:rPr>
                <w:rStyle w:val="Hiperpovezava"/>
                <w:noProof/>
                <w:spacing w:val="-5"/>
                <w:sz w:val="18"/>
                <w:szCs w:val="18"/>
                <w:lang w:val="sl-SI"/>
              </w:rPr>
              <w:t xml:space="preserve"> </w:t>
            </w:r>
            <w:r w:rsidR="005B3487" w:rsidRPr="005B3487">
              <w:rPr>
                <w:rStyle w:val="Hiperpovezava"/>
                <w:noProof/>
                <w:sz w:val="18"/>
                <w:szCs w:val="18"/>
                <w:lang w:val="sl-SI"/>
              </w:rPr>
              <w:t>NAROČILA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_Toc89687797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4</w:t>
            </w:r>
            <w:r w:rsidR="005B3487" w:rsidRPr="005B3487">
              <w:rPr>
                <w:noProof/>
                <w:webHidden/>
                <w:sz w:val="18"/>
                <w:szCs w:val="18"/>
              </w:rPr>
              <w:fldChar w:fldCharType="end"/>
            </w:r>
          </w:hyperlink>
        </w:p>
        <w:p w14:paraId="6D5F8AC9" w14:textId="654E9FAD" w:rsidR="005B3487" w:rsidRPr="005B3487" w:rsidRDefault="00106FED">
          <w:pPr>
            <w:pStyle w:val="Kazalovsebine1"/>
            <w:tabs>
              <w:tab w:val="right" w:leader="dot" w:pos="10172"/>
            </w:tabs>
            <w:rPr>
              <w:rFonts w:eastAsiaTheme="minorEastAsia"/>
              <w:noProof/>
              <w:sz w:val="18"/>
              <w:szCs w:val="18"/>
              <w:lang w:val="sl-SI" w:eastAsia="sl-SI"/>
            </w:rPr>
          </w:pPr>
          <w:hyperlink w:anchor="_Toc89687798" w:history="1">
            <w:r w:rsidR="005B3487" w:rsidRPr="005B3487">
              <w:rPr>
                <w:rStyle w:val="Hiperpovezava"/>
                <w:noProof/>
                <w:spacing w:val="-2"/>
                <w:sz w:val="18"/>
                <w:szCs w:val="18"/>
                <w:lang w:val="sl-SI"/>
              </w:rPr>
              <w:t>4.</w:t>
            </w:r>
            <w:r w:rsidR="005B3487" w:rsidRPr="005B3487">
              <w:rPr>
                <w:rFonts w:eastAsiaTheme="minorEastAsia"/>
                <w:noProof/>
                <w:sz w:val="18"/>
                <w:szCs w:val="18"/>
                <w:lang w:val="sl-SI" w:eastAsia="sl-SI"/>
              </w:rPr>
              <w:tab/>
            </w:r>
            <w:r w:rsidR="005B3487" w:rsidRPr="005B3487">
              <w:rPr>
                <w:rStyle w:val="Hiperpovezava"/>
                <w:noProof/>
                <w:sz w:val="18"/>
                <w:szCs w:val="18"/>
                <w:lang w:val="sl-SI"/>
              </w:rPr>
              <w:t>ROK IN NAČIN PREDLOŽITVE</w:t>
            </w:r>
            <w:r w:rsidR="005B3487" w:rsidRPr="005B3487">
              <w:rPr>
                <w:rStyle w:val="Hiperpovezava"/>
                <w:noProof/>
                <w:spacing w:val="-9"/>
                <w:sz w:val="18"/>
                <w:szCs w:val="18"/>
                <w:lang w:val="sl-SI"/>
              </w:rPr>
              <w:t xml:space="preserve"> </w:t>
            </w:r>
            <w:r w:rsidR="005B3487" w:rsidRPr="005B3487">
              <w:rPr>
                <w:rStyle w:val="Hiperpovezava"/>
                <w:noProof/>
                <w:sz w:val="18"/>
                <w:szCs w:val="18"/>
                <w:lang w:val="sl-SI"/>
              </w:rPr>
              <w:t>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_Toc89687798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4</w:t>
            </w:r>
            <w:r w:rsidR="005B3487" w:rsidRPr="005B3487">
              <w:rPr>
                <w:noProof/>
                <w:webHidden/>
                <w:sz w:val="18"/>
                <w:szCs w:val="18"/>
              </w:rPr>
              <w:fldChar w:fldCharType="end"/>
            </w:r>
          </w:hyperlink>
        </w:p>
        <w:p w14:paraId="055C383C" w14:textId="723A6589" w:rsidR="005B3487" w:rsidRPr="005B3487" w:rsidRDefault="00106FED">
          <w:pPr>
            <w:pStyle w:val="Kazalovsebine1"/>
            <w:tabs>
              <w:tab w:val="right" w:leader="dot" w:pos="10172"/>
            </w:tabs>
            <w:rPr>
              <w:rFonts w:eastAsiaTheme="minorEastAsia"/>
              <w:noProof/>
              <w:sz w:val="18"/>
              <w:szCs w:val="18"/>
              <w:lang w:val="sl-SI" w:eastAsia="sl-SI"/>
            </w:rPr>
          </w:pPr>
          <w:hyperlink w:anchor="_Toc89687799" w:history="1">
            <w:r w:rsidR="005B3487" w:rsidRPr="005B3487">
              <w:rPr>
                <w:rStyle w:val="Hiperpovezava"/>
                <w:noProof/>
                <w:spacing w:val="-2"/>
                <w:sz w:val="18"/>
                <w:szCs w:val="18"/>
                <w:lang w:val="sl-SI"/>
              </w:rPr>
              <w:t>5.</w:t>
            </w:r>
            <w:r w:rsidR="005B3487" w:rsidRPr="005B3487">
              <w:rPr>
                <w:rFonts w:eastAsiaTheme="minorEastAsia"/>
                <w:noProof/>
                <w:sz w:val="18"/>
                <w:szCs w:val="18"/>
                <w:lang w:val="sl-SI" w:eastAsia="sl-SI"/>
              </w:rPr>
              <w:tab/>
            </w:r>
            <w:r w:rsidR="005B3487" w:rsidRPr="005B3487">
              <w:rPr>
                <w:rStyle w:val="Hiperpovezava"/>
                <w:noProof/>
                <w:sz w:val="18"/>
                <w:szCs w:val="18"/>
                <w:lang w:val="sl-SI"/>
              </w:rPr>
              <w:t>INFORMACIJE V ZVEZI Z ODPIRANJEM</w:t>
            </w:r>
            <w:r w:rsidR="005B3487" w:rsidRPr="005B3487">
              <w:rPr>
                <w:rStyle w:val="Hiperpovezava"/>
                <w:noProof/>
                <w:spacing w:val="-10"/>
                <w:sz w:val="18"/>
                <w:szCs w:val="18"/>
                <w:lang w:val="sl-SI"/>
              </w:rPr>
              <w:t xml:space="preserve"> </w:t>
            </w:r>
            <w:r w:rsidR="005B3487" w:rsidRPr="005B3487">
              <w:rPr>
                <w:rStyle w:val="Hiperpovezava"/>
                <w:noProof/>
                <w:sz w:val="18"/>
                <w:szCs w:val="18"/>
                <w:lang w:val="sl-SI"/>
              </w:rPr>
              <w:t>PONUDB</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_Toc89687799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5</w:t>
            </w:r>
            <w:r w:rsidR="005B3487" w:rsidRPr="005B3487">
              <w:rPr>
                <w:noProof/>
                <w:webHidden/>
                <w:sz w:val="18"/>
                <w:szCs w:val="18"/>
              </w:rPr>
              <w:fldChar w:fldCharType="end"/>
            </w:r>
          </w:hyperlink>
        </w:p>
        <w:p w14:paraId="3DE608F9" w14:textId="16BAC6E1" w:rsidR="005B3487" w:rsidRPr="005B3487" w:rsidRDefault="00106FED">
          <w:pPr>
            <w:pStyle w:val="Kazalovsebine1"/>
            <w:tabs>
              <w:tab w:val="right" w:leader="dot" w:pos="10172"/>
            </w:tabs>
            <w:rPr>
              <w:rFonts w:eastAsiaTheme="minorEastAsia"/>
              <w:noProof/>
              <w:sz w:val="18"/>
              <w:szCs w:val="18"/>
              <w:lang w:val="sl-SI" w:eastAsia="sl-SI"/>
            </w:rPr>
          </w:pPr>
          <w:hyperlink w:anchor="_Toc89687800" w:history="1">
            <w:r w:rsidR="005B3487" w:rsidRPr="005B3487">
              <w:rPr>
                <w:rStyle w:val="Hiperpovezava"/>
                <w:noProof/>
                <w:spacing w:val="-2"/>
                <w:sz w:val="18"/>
                <w:szCs w:val="18"/>
                <w:lang w:val="sl-SI"/>
              </w:rPr>
              <w:t>6.</w:t>
            </w:r>
            <w:r w:rsidR="005B3487" w:rsidRPr="005B3487">
              <w:rPr>
                <w:rFonts w:eastAsiaTheme="minorEastAsia"/>
                <w:noProof/>
                <w:sz w:val="18"/>
                <w:szCs w:val="18"/>
                <w:lang w:val="sl-SI" w:eastAsia="sl-SI"/>
              </w:rPr>
              <w:tab/>
            </w:r>
            <w:r w:rsidR="005B3487" w:rsidRPr="005B3487">
              <w:rPr>
                <w:rStyle w:val="Hiperpovezava"/>
                <w:noProof/>
                <w:sz w:val="18"/>
                <w:szCs w:val="18"/>
                <w:lang w:val="sl-SI"/>
              </w:rPr>
              <w:t>PRAVNA</w:t>
            </w:r>
            <w:r w:rsidR="005B3487" w:rsidRPr="005B3487">
              <w:rPr>
                <w:rStyle w:val="Hiperpovezava"/>
                <w:noProof/>
                <w:spacing w:val="-7"/>
                <w:sz w:val="18"/>
                <w:szCs w:val="18"/>
                <w:lang w:val="sl-SI"/>
              </w:rPr>
              <w:t xml:space="preserve"> </w:t>
            </w:r>
            <w:r w:rsidR="005B3487" w:rsidRPr="005B3487">
              <w:rPr>
                <w:rStyle w:val="Hiperpovezava"/>
                <w:noProof/>
                <w:sz w:val="18"/>
                <w:szCs w:val="18"/>
                <w:lang w:val="sl-SI"/>
              </w:rPr>
              <w:t>PODLAGA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_Toc89687800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5</w:t>
            </w:r>
            <w:r w:rsidR="005B3487" w:rsidRPr="005B3487">
              <w:rPr>
                <w:noProof/>
                <w:webHidden/>
                <w:sz w:val="18"/>
                <w:szCs w:val="18"/>
              </w:rPr>
              <w:fldChar w:fldCharType="end"/>
            </w:r>
          </w:hyperlink>
        </w:p>
        <w:p w14:paraId="3CF3149F" w14:textId="59A9967B" w:rsidR="005B3487" w:rsidRPr="005B3487" w:rsidRDefault="00106FED">
          <w:pPr>
            <w:pStyle w:val="Kazalovsebine1"/>
            <w:tabs>
              <w:tab w:val="right" w:leader="dot" w:pos="10172"/>
            </w:tabs>
            <w:rPr>
              <w:rFonts w:eastAsiaTheme="minorEastAsia"/>
              <w:noProof/>
              <w:sz w:val="18"/>
              <w:szCs w:val="18"/>
              <w:lang w:val="sl-SI" w:eastAsia="sl-SI"/>
            </w:rPr>
          </w:pPr>
          <w:hyperlink w:anchor="_Toc89687801" w:history="1">
            <w:r w:rsidR="005B3487" w:rsidRPr="005B3487">
              <w:rPr>
                <w:rStyle w:val="Hiperpovezava"/>
                <w:noProof/>
                <w:spacing w:val="-2"/>
                <w:sz w:val="18"/>
                <w:szCs w:val="18"/>
                <w:lang w:val="sl-SI"/>
              </w:rPr>
              <w:t>7.</w:t>
            </w:r>
            <w:r w:rsidR="005B3487" w:rsidRPr="005B3487">
              <w:rPr>
                <w:rFonts w:eastAsiaTheme="minorEastAsia"/>
                <w:noProof/>
                <w:sz w:val="18"/>
                <w:szCs w:val="18"/>
                <w:lang w:val="sl-SI" w:eastAsia="sl-SI"/>
              </w:rPr>
              <w:tab/>
            </w:r>
            <w:r w:rsidR="005B3487" w:rsidRPr="005B3487">
              <w:rPr>
                <w:rStyle w:val="Hiperpovezava"/>
                <w:noProof/>
                <w:sz w:val="18"/>
                <w:szCs w:val="18"/>
                <w:lang w:val="sl-SI"/>
              </w:rPr>
              <w:t xml:space="preserve">TEMELJNA </w:t>
            </w:r>
            <w:r w:rsidR="005B3487" w:rsidRPr="005B3487">
              <w:rPr>
                <w:rStyle w:val="Hiperpovezava"/>
                <w:noProof/>
                <w:spacing w:val="18"/>
                <w:sz w:val="18"/>
                <w:szCs w:val="18"/>
                <w:lang w:val="sl-SI"/>
              </w:rPr>
              <w:t xml:space="preserve">PRAVILA  </w:t>
            </w:r>
            <w:r w:rsidR="005B3487" w:rsidRPr="005B3487">
              <w:rPr>
                <w:rStyle w:val="Hiperpovezava"/>
                <w:noProof/>
                <w:spacing w:val="11"/>
                <w:sz w:val="18"/>
                <w:szCs w:val="18"/>
                <w:lang w:val="sl-SI"/>
              </w:rPr>
              <w:t>ZA</w:t>
            </w:r>
            <w:r w:rsidR="005B3487" w:rsidRPr="005B3487">
              <w:rPr>
                <w:rStyle w:val="Hiperpovezava"/>
                <w:noProof/>
                <w:spacing w:val="18"/>
                <w:sz w:val="18"/>
                <w:szCs w:val="18"/>
                <w:lang w:val="sl-SI"/>
              </w:rPr>
              <w:t xml:space="preserve"> DOSTOP,</w:t>
            </w:r>
            <w:r w:rsidR="005B3487" w:rsidRPr="005B3487">
              <w:rPr>
                <w:rStyle w:val="Hiperpovezava"/>
                <w:noProof/>
                <w:spacing w:val="55"/>
                <w:sz w:val="18"/>
                <w:szCs w:val="18"/>
                <w:lang w:val="sl-SI"/>
              </w:rPr>
              <w:t xml:space="preserve"> </w:t>
            </w:r>
            <w:r w:rsidR="005B3487" w:rsidRPr="005B3487">
              <w:rPr>
                <w:rStyle w:val="Hiperpovezava"/>
                <w:noProof/>
                <w:spacing w:val="12"/>
                <w:sz w:val="18"/>
                <w:szCs w:val="18"/>
                <w:lang w:val="sl-SI"/>
              </w:rPr>
              <w:t xml:space="preserve">OBVESTILA </w:t>
            </w:r>
            <w:r w:rsidR="005B3487" w:rsidRPr="005B3487">
              <w:rPr>
                <w:rStyle w:val="Hiperpovezava"/>
                <w:noProof/>
                <w:sz w:val="18"/>
                <w:szCs w:val="18"/>
                <w:lang w:val="sl-SI"/>
              </w:rPr>
              <w:t xml:space="preserve">IN POJASNILA V ZVEZI </w:t>
            </w:r>
            <w:r w:rsidR="005B3487" w:rsidRPr="005B3487">
              <w:rPr>
                <w:rStyle w:val="Hiperpovezava"/>
                <w:noProof/>
                <w:spacing w:val="-17"/>
                <w:sz w:val="18"/>
                <w:szCs w:val="18"/>
                <w:lang w:val="sl-SI"/>
              </w:rPr>
              <w:t xml:space="preserve">Z </w:t>
            </w:r>
            <w:r w:rsidR="005B3487" w:rsidRPr="005B3487">
              <w:rPr>
                <w:rStyle w:val="Hiperpovezava"/>
                <w:noProof/>
                <w:sz w:val="18"/>
                <w:szCs w:val="18"/>
                <w:lang w:val="sl-SI"/>
              </w:rPr>
              <w:t>DOKUMENTACIJO</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_Toc89687801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5</w:t>
            </w:r>
            <w:r w:rsidR="005B3487" w:rsidRPr="005B3487">
              <w:rPr>
                <w:noProof/>
                <w:webHidden/>
                <w:sz w:val="18"/>
                <w:szCs w:val="18"/>
              </w:rPr>
              <w:fldChar w:fldCharType="end"/>
            </w:r>
          </w:hyperlink>
        </w:p>
        <w:p w14:paraId="546ADB45" w14:textId="21BECA10" w:rsidR="005B3487" w:rsidRPr="005B3487" w:rsidRDefault="00106FED">
          <w:pPr>
            <w:pStyle w:val="Kazalovsebine2"/>
            <w:tabs>
              <w:tab w:val="right" w:leader="dot" w:pos="10172"/>
            </w:tabs>
            <w:rPr>
              <w:rFonts w:eastAsiaTheme="minorEastAsia"/>
              <w:noProof/>
              <w:sz w:val="18"/>
              <w:szCs w:val="18"/>
              <w:lang w:val="sl-SI" w:eastAsia="sl-SI"/>
            </w:rPr>
          </w:pPr>
          <w:hyperlink w:anchor="_Toc89687802" w:history="1">
            <w:r w:rsidR="005B3487" w:rsidRPr="005B3487">
              <w:rPr>
                <w:rStyle w:val="Hiperpovezava"/>
                <w:noProof/>
                <w:spacing w:val="-1"/>
                <w:sz w:val="18"/>
                <w:szCs w:val="18"/>
                <w:lang w:val="sl-SI"/>
              </w:rPr>
              <w:t>7.1</w:t>
            </w:r>
            <w:r w:rsidR="005B3487" w:rsidRPr="005B3487">
              <w:rPr>
                <w:rFonts w:eastAsiaTheme="minorEastAsia"/>
                <w:noProof/>
                <w:sz w:val="18"/>
                <w:szCs w:val="18"/>
                <w:lang w:val="sl-SI" w:eastAsia="sl-SI"/>
              </w:rPr>
              <w:tab/>
            </w:r>
            <w:r w:rsidR="005B3487" w:rsidRPr="005B3487">
              <w:rPr>
                <w:rStyle w:val="Hiperpovezava"/>
                <w:noProof/>
                <w:sz w:val="18"/>
                <w:szCs w:val="18"/>
                <w:lang w:val="sl-SI"/>
              </w:rPr>
              <w:t>Dostop do dokumentacije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_Toc89687802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5</w:t>
            </w:r>
            <w:r w:rsidR="005B3487" w:rsidRPr="005B3487">
              <w:rPr>
                <w:noProof/>
                <w:webHidden/>
                <w:sz w:val="18"/>
                <w:szCs w:val="18"/>
              </w:rPr>
              <w:fldChar w:fldCharType="end"/>
            </w:r>
          </w:hyperlink>
        </w:p>
        <w:p w14:paraId="226AD929" w14:textId="422C3E86" w:rsidR="005B3487" w:rsidRPr="005B3487" w:rsidRDefault="00106FED">
          <w:pPr>
            <w:pStyle w:val="Kazalovsebine2"/>
            <w:tabs>
              <w:tab w:val="right" w:leader="dot" w:pos="10172"/>
            </w:tabs>
            <w:rPr>
              <w:rFonts w:eastAsiaTheme="minorEastAsia"/>
              <w:noProof/>
              <w:sz w:val="18"/>
              <w:szCs w:val="18"/>
              <w:lang w:val="sl-SI" w:eastAsia="sl-SI"/>
            </w:rPr>
          </w:pPr>
          <w:hyperlink w:anchor="_Toc89687803" w:history="1">
            <w:r w:rsidR="005B3487" w:rsidRPr="005B3487">
              <w:rPr>
                <w:rStyle w:val="Hiperpovezava"/>
                <w:noProof/>
                <w:spacing w:val="-1"/>
                <w:sz w:val="18"/>
                <w:szCs w:val="18"/>
                <w:lang w:val="sl-SI"/>
              </w:rPr>
              <w:t>7.2</w:t>
            </w:r>
            <w:r w:rsidR="005B3487" w:rsidRPr="005B3487">
              <w:rPr>
                <w:rFonts w:eastAsiaTheme="minorEastAsia"/>
                <w:noProof/>
                <w:sz w:val="18"/>
                <w:szCs w:val="18"/>
                <w:lang w:val="sl-SI" w:eastAsia="sl-SI"/>
              </w:rPr>
              <w:tab/>
            </w:r>
            <w:r w:rsidR="005B3487" w:rsidRPr="005B3487">
              <w:rPr>
                <w:rStyle w:val="Hiperpovezava"/>
                <w:noProof/>
                <w:sz w:val="18"/>
                <w:szCs w:val="18"/>
                <w:lang w:val="sl-SI"/>
              </w:rPr>
              <w:t>Obvestila in pojasnila v zvezi z</w:t>
            </w:r>
            <w:r w:rsidR="005B3487" w:rsidRPr="005B3487">
              <w:rPr>
                <w:rStyle w:val="Hiperpovezava"/>
                <w:noProof/>
                <w:spacing w:val="-14"/>
                <w:sz w:val="18"/>
                <w:szCs w:val="18"/>
                <w:lang w:val="sl-SI"/>
              </w:rPr>
              <w:t xml:space="preserve"> </w:t>
            </w:r>
            <w:r w:rsidR="005B3487" w:rsidRPr="005B3487">
              <w:rPr>
                <w:rStyle w:val="Hiperpovezava"/>
                <w:noProof/>
                <w:sz w:val="18"/>
                <w:szCs w:val="18"/>
                <w:lang w:val="sl-SI"/>
              </w:rPr>
              <w:t>dokumentacijo</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_Toc89687803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5</w:t>
            </w:r>
            <w:r w:rsidR="005B3487" w:rsidRPr="005B3487">
              <w:rPr>
                <w:noProof/>
                <w:webHidden/>
                <w:sz w:val="18"/>
                <w:szCs w:val="18"/>
              </w:rPr>
              <w:fldChar w:fldCharType="end"/>
            </w:r>
          </w:hyperlink>
        </w:p>
        <w:p w14:paraId="7819AD5E" w14:textId="37B79D77" w:rsidR="005B3487" w:rsidRPr="005B3487" w:rsidRDefault="00106FED">
          <w:pPr>
            <w:pStyle w:val="Kazalovsebine1"/>
            <w:tabs>
              <w:tab w:val="right" w:leader="dot" w:pos="10172"/>
            </w:tabs>
            <w:rPr>
              <w:rFonts w:eastAsiaTheme="minorEastAsia"/>
              <w:noProof/>
              <w:sz w:val="18"/>
              <w:szCs w:val="18"/>
              <w:lang w:val="sl-SI" w:eastAsia="sl-SI"/>
            </w:rPr>
          </w:pPr>
          <w:hyperlink w:anchor="_Toc89687804" w:history="1">
            <w:r w:rsidR="005B3487" w:rsidRPr="005B3487">
              <w:rPr>
                <w:rStyle w:val="Hiperpovezava"/>
                <w:noProof/>
                <w:spacing w:val="-2"/>
                <w:sz w:val="18"/>
                <w:szCs w:val="18"/>
                <w:lang w:val="sl-SI"/>
              </w:rPr>
              <w:t>8.</w:t>
            </w:r>
            <w:r w:rsidR="005B3487" w:rsidRPr="005B3487">
              <w:rPr>
                <w:rFonts w:eastAsiaTheme="minorEastAsia"/>
                <w:noProof/>
                <w:sz w:val="18"/>
                <w:szCs w:val="18"/>
                <w:lang w:val="sl-SI" w:eastAsia="sl-SI"/>
              </w:rPr>
              <w:tab/>
            </w:r>
            <w:r w:rsidR="005B3487" w:rsidRPr="005B3487">
              <w:rPr>
                <w:rStyle w:val="Hiperpovezava"/>
                <w:noProof/>
                <w:sz w:val="18"/>
                <w:szCs w:val="18"/>
                <w:lang w:val="sl-SI"/>
              </w:rPr>
              <w:t>SESTAVA</w:t>
            </w:r>
            <w:r w:rsidR="005B3487" w:rsidRPr="005B3487">
              <w:rPr>
                <w:rStyle w:val="Hiperpovezava"/>
                <w:noProof/>
                <w:spacing w:val="-5"/>
                <w:sz w:val="18"/>
                <w:szCs w:val="18"/>
                <w:lang w:val="sl-SI"/>
              </w:rPr>
              <w:t xml:space="preserve"> </w:t>
            </w:r>
            <w:r w:rsidR="005B3487" w:rsidRPr="005B3487">
              <w:rPr>
                <w:rStyle w:val="Hiperpovezava"/>
                <w:noProof/>
                <w:sz w:val="18"/>
                <w:szCs w:val="18"/>
                <w:lang w:val="sl-SI"/>
              </w:rPr>
              <w:t>DOKUMENTACIJE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_Toc89687804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5</w:t>
            </w:r>
            <w:r w:rsidR="005B3487" w:rsidRPr="005B3487">
              <w:rPr>
                <w:noProof/>
                <w:webHidden/>
                <w:sz w:val="18"/>
                <w:szCs w:val="18"/>
              </w:rPr>
              <w:fldChar w:fldCharType="end"/>
            </w:r>
          </w:hyperlink>
        </w:p>
        <w:p w14:paraId="0C1CE730" w14:textId="751FB240" w:rsidR="005B3487" w:rsidRPr="005B3487" w:rsidRDefault="00106FED">
          <w:pPr>
            <w:pStyle w:val="Kazalovsebine1"/>
            <w:tabs>
              <w:tab w:val="right" w:leader="dot" w:pos="10172"/>
            </w:tabs>
            <w:rPr>
              <w:rFonts w:eastAsiaTheme="minorEastAsia"/>
              <w:noProof/>
              <w:sz w:val="18"/>
              <w:szCs w:val="18"/>
              <w:lang w:val="sl-SI" w:eastAsia="sl-SI"/>
            </w:rPr>
          </w:pPr>
          <w:hyperlink w:anchor="_Toc89687805" w:history="1">
            <w:r w:rsidR="005B3487" w:rsidRPr="005B3487">
              <w:rPr>
                <w:rStyle w:val="Hiperpovezava"/>
                <w:noProof/>
                <w:spacing w:val="-2"/>
                <w:sz w:val="18"/>
                <w:szCs w:val="18"/>
                <w:lang w:val="sl-SI"/>
              </w:rPr>
              <w:t>9.</w:t>
            </w:r>
            <w:r w:rsidR="005B3487" w:rsidRPr="005B3487">
              <w:rPr>
                <w:rFonts w:eastAsiaTheme="minorEastAsia"/>
                <w:noProof/>
                <w:sz w:val="18"/>
                <w:szCs w:val="18"/>
                <w:lang w:val="sl-SI" w:eastAsia="sl-SI"/>
              </w:rPr>
              <w:tab/>
            </w:r>
            <w:r w:rsidR="005B3487" w:rsidRPr="005B3487">
              <w:rPr>
                <w:rStyle w:val="Hiperpovezava"/>
                <w:noProof/>
                <w:sz w:val="18"/>
                <w:szCs w:val="18"/>
                <w:lang w:val="sl-SI"/>
              </w:rPr>
              <w:t xml:space="preserve">UGOTAVLJANJE </w:t>
            </w:r>
            <w:r w:rsidR="005B3487" w:rsidRPr="005B3487">
              <w:rPr>
                <w:rStyle w:val="Hiperpovezava"/>
                <w:noProof/>
                <w:spacing w:val="3"/>
                <w:sz w:val="18"/>
                <w:szCs w:val="18"/>
                <w:lang w:val="sl-SI"/>
              </w:rPr>
              <w:t xml:space="preserve">SPOSOBNOSTI </w:t>
            </w:r>
            <w:r w:rsidR="005B3487" w:rsidRPr="005B3487">
              <w:rPr>
                <w:rStyle w:val="Hiperpovezava"/>
                <w:noProof/>
                <w:sz w:val="18"/>
                <w:szCs w:val="18"/>
                <w:lang w:val="sl-SI"/>
              </w:rPr>
              <w:t xml:space="preserve">ZA </w:t>
            </w:r>
            <w:r w:rsidR="005B3487" w:rsidRPr="005B3487">
              <w:rPr>
                <w:rStyle w:val="Hiperpovezava"/>
                <w:noProof/>
                <w:spacing w:val="3"/>
                <w:sz w:val="18"/>
                <w:szCs w:val="18"/>
                <w:lang w:val="sl-SI"/>
              </w:rPr>
              <w:t xml:space="preserve">SODELOVANJE </w:t>
            </w:r>
            <w:r w:rsidR="005B3487" w:rsidRPr="005B3487">
              <w:rPr>
                <w:rStyle w:val="Hiperpovezava"/>
                <w:noProof/>
                <w:sz w:val="18"/>
                <w:szCs w:val="18"/>
                <w:lang w:val="sl-SI"/>
              </w:rPr>
              <w:t xml:space="preserve">V </w:t>
            </w:r>
            <w:r w:rsidR="005B3487" w:rsidRPr="005B3487">
              <w:rPr>
                <w:rStyle w:val="Hiperpovezava"/>
                <w:noProof/>
                <w:spacing w:val="3"/>
                <w:sz w:val="18"/>
                <w:szCs w:val="18"/>
                <w:lang w:val="sl-SI"/>
              </w:rPr>
              <w:t xml:space="preserve">POSTOPKU ODDAJE </w:t>
            </w:r>
            <w:r w:rsidR="005B3487" w:rsidRPr="005B3487">
              <w:rPr>
                <w:rStyle w:val="Hiperpovezava"/>
                <w:noProof/>
                <w:spacing w:val="4"/>
                <w:sz w:val="18"/>
                <w:szCs w:val="18"/>
                <w:lang w:val="sl-SI"/>
              </w:rPr>
              <w:t xml:space="preserve">JAVNEGA </w:t>
            </w:r>
            <w:r w:rsidR="005B3487" w:rsidRPr="005B3487">
              <w:rPr>
                <w:rStyle w:val="Hiperpovezava"/>
                <w:noProof/>
                <w:sz w:val="18"/>
                <w:szCs w:val="18"/>
                <w:lang w:val="sl-SI"/>
              </w:rPr>
              <w:t>NAROČILA IN</w:t>
            </w:r>
            <w:r w:rsidR="005B3487" w:rsidRPr="005B3487">
              <w:rPr>
                <w:rStyle w:val="Hiperpovezava"/>
                <w:noProof/>
                <w:spacing w:val="-2"/>
                <w:sz w:val="18"/>
                <w:szCs w:val="18"/>
                <w:lang w:val="sl-SI"/>
              </w:rPr>
              <w:t xml:space="preserve"> </w:t>
            </w:r>
            <w:r w:rsidR="005B3487" w:rsidRPr="005B3487">
              <w:rPr>
                <w:rStyle w:val="Hiperpovezava"/>
                <w:noProof/>
                <w:sz w:val="18"/>
                <w:szCs w:val="18"/>
                <w:lang w:val="sl-SI"/>
              </w:rPr>
              <w:t>DOKAZILA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_Toc89687805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6</w:t>
            </w:r>
            <w:r w:rsidR="005B3487" w:rsidRPr="005B3487">
              <w:rPr>
                <w:noProof/>
                <w:webHidden/>
                <w:sz w:val="18"/>
                <w:szCs w:val="18"/>
              </w:rPr>
              <w:fldChar w:fldCharType="end"/>
            </w:r>
          </w:hyperlink>
        </w:p>
        <w:p w14:paraId="4BDDCF9D" w14:textId="756903B6" w:rsidR="005B3487" w:rsidRPr="005B3487" w:rsidRDefault="00106FED">
          <w:pPr>
            <w:pStyle w:val="Kazalovsebine2"/>
            <w:tabs>
              <w:tab w:val="right" w:leader="dot" w:pos="10172"/>
            </w:tabs>
            <w:rPr>
              <w:rFonts w:eastAsiaTheme="minorEastAsia"/>
              <w:noProof/>
              <w:sz w:val="18"/>
              <w:szCs w:val="18"/>
              <w:lang w:val="sl-SI" w:eastAsia="sl-SI"/>
            </w:rPr>
          </w:pPr>
          <w:hyperlink w:anchor="_Toc89687807" w:history="1">
            <w:r w:rsidR="005B3487" w:rsidRPr="005B3487">
              <w:rPr>
                <w:rStyle w:val="Hiperpovezava"/>
                <w:noProof/>
                <w:spacing w:val="-1"/>
                <w:sz w:val="18"/>
                <w:szCs w:val="18"/>
                <w:lang w:val="sl-SI"/>
              </w:rPr>
              <w:t>9.1</w:t>
            </w:r>
            <w:r w:rsidR="005B3487" w:rsidRPr="005B3487">
              <w:rPr>
                <w:rFonts w:eastAsiaTheme="minorEastAsia"/>
                <w:noProof/>
                <w:sz w:val="18"/>
                <w:szCs w:val="18"/>
                <w:lang w:val="sl-SI" w:eastAsia="sl-SI"/>
              </w:rPr>
              <w:tab/>
            </w:r>
            <w:r w:rsidR="005B3487" w:rsidRPr="005B3487">
              <w:rPr>
                <w:rStyle w:val="Hiperpovezava"/>
                <w:noProof/>
                <w:sz w:val="18"/>
                <w:szCs w:val="18"/>
                <w:lang w:val="sl-SI"/>
              </w:rPr>
              <w:t>Ugotavljanje sposobnosti za sodelovanje v postopku oddaje javnega naročila in</w:t>
            </w:r>
            <w:r w:rsidR="005B3487" w:rsidRPr="005B3487">
              <w:rPr>
                <w:rStyle w:val="Hiperpovezava"/>
                <w:noProof/>
                <w:spacing w:val="-15"/>
                <w:sz w:val="18"/>
                <w:szCs w:val="18"/>
                <w:lang w:val="sl-SI"/>
              </w:rPr>
              <w:t xml:space="preserve"> </w:t>
            </w:r>
            <w:r w:rsidR="005B3487" w:rsidRPr="005B3487">
              <w:rPr>
                <w:rStyle w:val="Hiperpovezava"/>
                <w:noProof/>
                <w:sz w:val="18"/>
                <w:szCs w:val="18"/>
                <w:lang w:val="sl-SI"/>
              </w:rPr>
              <w:t>dokazila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_Toc89687807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6</w:t>
            </w:r>
            <w:r w:rsidR="005B3487" w:rsidRPr="005B3487">
              <w:rPr>
                <w:noProof/>
                <w:webHidden/>
                <w:sz w:val="18"/>
                <w:szCs w:val="18"/>
              </w:rPr>
              <w:fldChar w:fldCharType="end"/>
            </w:r>
          </w:hyperlink>
        </w:p>
        <w:p w14:paraId="17729633" w14:textId="665E8965"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08" w:history="1">
            <w:r w:rsidR="005B3487" w:rsidRPr="005B3487">
              <w:rPr>
                <w:rStyle w:val="Hiperpovezava"/>
                <w:noProof/>
                <w:spacing w:val="-2"/>
                <w:sz w:val="18"/>
                <w:szCs w:val="18"/>
                <w:lang w:val="sl-SI"/>
              </w:rPr>
              <w:t>9.1.1</w:t>
            </w:r>
            <w:r w:rsidR="005B3487" w:rsidRPr="005B3487">
              <w:rPr>
                <w:rFonts w:eastAsiaTheme="minorEastAsia"/>
                <w:noProof/>
                <w:sz w:val="18"/>
                <w:szCs w:val="18"/>
                <w:lang w:val="sl-SI" w:eastAsia="sl-SI"/>
              </w:rPr>
              <w:tab/>
            </w:r>
            <w:r w:rsidR="005B3487" w:rsidRPr="005B3487">
              <w:rPr>
                <w:rStyle w:val="Hiperpovezava"/>
                <w:noProof/>
                <w:sz w:val="18"/>
                <w:szCs w:val="18"/>
                <w:lang w:val="sl-SI"/>
              </w:rPr>
              <w:t>Razlogi za izključitev</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_Toc89687808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6</w:t>
            </w:r>
            <w:r w:rsidR="005B3487" w:rsidRPr="005B3487">
              <w:rPr>
                <w:noProof/>
                <w:webHidden/>
                <w:sz w:val="18"/>
                <w:szCs w:val="18"/>
              </w:rPr>
              <w:fldChar w:fldCharType="end"/>
            </w:r>
          </w:hyperlink>
        </w:p>
        <w:p w14:paraId="21F8E60A" w14:textId="7FF25A7A"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09" w:history="1">
            <w:r w:rsidR="005B3487" w:rsidRPr="005B3487">
              <w:rPr>
                <w:rStyle w:val="Hiperpovezava"/>
                <w:noProof/>
                <w:spacing w:val="-2"/>
                <w:sz w:val="18"/>
                <w:szCs w:val="18"/>
                <w:lang w:val="sl-SI"/>
              </w:rPr>
              <w:t>9.1.2</w:t>
            </w:r>
            <w:r w:rsidR="005B3487" w:rsidRPr="005B3487">
              <w:rPr>
                <w:rFonts w:eastAsiaTheme="minorEastAsia"/>
                <w:noProof/>
                <w:sz w:val="18"/>
                <w:szCs w:val="18"/>
                <w:lang w:val="sl-SI" w:eastAsia="sl-SI"/>
              </w:rPr>
              <w:tab/>
            </w:r>
            <w:r w:rsidR="005B3487" w:rsidRPr="005B3487">
              <w:rPr>
                <w:rStyle w:val="Hiperpovezava"/>
                <w:noProof/>
                <w:sz w:val="18"/>
                <w:szCs w:val="18"/>
                <w:lang w:val="sl-SI"/>
              </w:rPr>
              <w:t>Tehnični pogoji oziroma</w:t>
            </w:r>
            <w:r w:rsidR="005B3487" w:rsidRPr="005B3487">
              <w:rPr>
                <w:rStyle w:val="Hiperpovezava"/>
                <w:noProof/>
                <w:spacing w:val="-4"/>
                <w:sz w:val="18"/>
                <w:szCs w:val="18"/>
                <w:lang w:val="sl-SI"/>
              </w:rPr>
              <w:t xml:space="preserve"> </w:t>
            </w:r>
            <w:r w:rsidR="005B3487" w:rsidRPr="005B3487">
              <w:rPr>
                <w:rStyle w:val="Hiperpovezava"/>
                <w:noProof/>
                <w:sz w:val="18"/>
                <w:szCs w:val="18"/>
                <w:lang w:val="sl-SI"/>
              </w:rPr>
              <w:t>sposobnost</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_Toc89687809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9</w:t>
            </w:r>
            <w:r w:rsidR="005B3487" w:rsidRPr="005B3487">
              <w:rPr>
                <w:noProof/>
                <w:webHidden/>
                <w:sz w:val="18"/>
                <w:szCs w:val="18"/>
              </w:rPr>
              <w:fldChar w:fldCharType="end"/>
            </w:r>
          </w:hyperlink>
        </w:p>
        <w:p w14:paraId="649DDA5C" w14:textId="2230951F"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10" w:history="1">
            <w:r w:rsidR="005B3487" w:rsidRPr="005B3487">
              <w:rPr>
                <w:rStyle w:val="Hiperpovezava"/>
                <w:noProof/>
                <w:spacing w:val="-2"/>
                <w:sz w:val="18"/>
                <w:szCs w:val="18"/>
                <w:lang w:val="sl-SI"/>
              </w:rPr>
              <w:t>9.1.3</w:t>
            </w:r>
            <w:r w:rsidR="005B3487" w:rsidRPr="005B3487">
              <w:rPr>
                <w:rFonts w:eastAsiaTheme="minorEastAsia"/>
                <w:noProof/>
                <w:sz w:val="18"/>
                <w:szCs w:val="18"/>
                <w:lang w:val="sl-SI" w:eastAsia="sl-SI"/>
              </w:rPr>
              <w:tab/>
            </w:r>
            <w:r w:rsidR="005B3487" w:rsidRPr="005B3487">
              <w:rPr>
                <w:rStyle w:val="Hiperpovezava"/>
                <w:noProof/>
                <w:sz w:val="18"/>
                <w:szCs w:val="18"/>
                <w:lang w:val="sl-SI"/>
              </w:rPr>
              <w:t>Kadrovski pogoji oziroma sposobnost</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_Toc89687810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9</w:t>
            </w:r>
            <w:r w:rsidR="005B3487" w:rsidRPr="005B3487">
              <w:rPr>
                <w:noProof/>
                <w:webHidden/>
                <w:sz w:val="18"/>
                <w:szCs w:val="18"/>
              </w:rPr>
              <w:fldChar w:fldCharType="end"/>
            </w:r>
          </w:hyperlink>
        </w:p>
        <w:p w14:paraId="16CED544" w14:textId="6669A549"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11" w:history="1">
            <w:r w:rsidR="005B3487" w:rsidRPr="005B3487">
              <w:rPr>
                <w:rStyle w:val="Hiperpovezava"/>
                <w:noProof/>
                <w:spacing w:val="-2"/>
                <w:sz w:val="18"/>
                <w:szCs w:val="18"/>
                <w:lang w:val="sl-SI"/>
              </w:rPr>
              <w:t>9.1.4</w:t>
            </w:r>
            <w:r w:rsidR="005B3487" w:rsidRPr="005B3487">
              <w:rPr>
                <w:rFonts w:eastAsiaTheme="minorEastAsia"/>
                <w:noProof/>
                <w:sz w:val="18"/>
                <w:szCs w:val="18"/>
                <w:lang w:val="sl-SI" w:eastAsia="sl-SI"/>
              </w:rPr>
              <w:tab/>
            </w:r>
            <w:r w:rsidR="005B3487" w:rsidRPr="005B3487">
              <w:rPr>
                <w:rStyle w:val="Hiperpovezava"/>
                <w:noProof/>
                <w:sz w:val="18"/>
                <w:szCs w:val="18"/>
                <w:lang w:val="sl-SI"/>
              </w:rPr>
              <w:t>Pogoji za sodelovanje glede ekonomskega in finančnega položaja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_Toc89687811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11</w:t>
            </w:r>
            <w:r w:rsidR="005B3487" w:rsidRPr="005B3487">
              <w:rPr>
                <w:noProof/>
                <w:webHidden/>
                <w:sz w:val="18"/>
                <w:szCs w:val="18"/>
              </w:rPr>
              <w:fldChar w:fldCharType="end"/>
            </w:r>
          </w:hyperlink>
        </w:p>
        <w:p w14:paraId="17D83D04" w14:textId="7F6FD3B8" w:rsidR="005B3487" w:rsidRPr="005B3487" w:rsidRDefault="00106FED">
          <w:pPr>
            <w:pStyle w:val="Kazalovsebine3"/>
            <w:tabs>
              <w:tab w:val="right" w:leader="dot" w:pos="10172"/>
            </w:tabs>
            <w:rPr>
              <w:rFonts w:eastAsiaTheme="minorEastAsia"/>
              <w:noProof/>
              <w:sz w:val="18"/>
              <w:szCs w:val="18"/>
              <w:lang w:val="sl-SI" w:eastAsia="sl-SI"/>
            </w:rPr>
          </w:pPr>
          <w:hyperlink w:anchor="_Toc89687812" w:history="1">
            <w:r w:rsidR="005B3487" w:rsidRPr="005B3487">
              <w:rPr>
                <w:rStyle w:val="Hiperpovezava"/>
                <w:noProof/>
                <w:position w:val="-2"/>
                <w:sz w:val="18"/>
                <w:szCs w:val="18"/>
                <w:lang w:val="sl-SI"/>
              </w:rPr>
              <w:t>osobnost za opravljanje poklicne dejavnosti</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_Toc89687812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11</w:t>
            </w:r>
            <w:r w:rsidR="005B3487" w:rsidRPr="005B3487">
              <w:rPr>
                <w:noProof/>
                <w:webHidden/>
                <w:sz w:val="18"/>
                <w:szCs w:val="18"/>
              </w:rPr>
              <w:fldChar w:fldCharType="end"/>
            </w:r>
          </w:hyperlink>
        </w:p>
        <w:p w14:paraId="5DA9757A" w14:textId="05C7D76D" w:rsidR="005B3487" w:rsidRPr="005B3487" w:rsidRDefault="00106FED">
          <w:pPr>
            <w:pStyle w:val="Kazalovsebine1"/>
            <w:tabs>
              <w:tab w:val="right" w:leader="dot" w:pos="10172"/>
            </w:tabs>
            <w:rPr>
              <w:rFonts w:eastAsiaTheme="minorEastAsia"/>
              <w:noProof/>
              <w:sz w:val="18"/>
              <w:szCs w:val="18"/>
              <w:lang w:val="sl-SI" w:eastAsia="sl-SI"/>
            </w:rPr>
          </w:pPr>
          <w:hyperlink w:anchor="_Toc89687813" w:history="1">
            <w:r w:rsidR="005B3487" w:rsidRPr="005B3487">
              <w:rPr>
                <w:rStyle w:val="Hiperpovezava"/>
                <w:noProof/>
                <w:spacing w:val="-2"/>
                <w:sz w:val="18"/>
                <w:szCs w:val="18"/>
                <w:lang w:val="sl-SI"/>
              </w:rPr>
              <w:t>10.</w:t>
            </w:r>
            <w:r w:rsidR="005B3487" w:rsidRPr="005B3487">
              <w:rPr>
                <w:rFonts w:eastAsiaTheme="minorEastAsia"/>
                <w:noProof/>
                <w:sz w:val="18"/>
                <w:szCs w:val="18"/>
                <w:lang w:val="sl-SI" w:eastAsia="sl-SI"/>
              </w:rPr>
              <w:tab/>
            </w:r>
            <w:r w:rsidR="005B3487" w:rsidRPr="005B3487">
              <w:rPr>
                <w:rStyle w:val="Hiperpovezava"/>
                <w:noProof/>
                <w:sz w:val="18"/>
                <w:szCs w:val="18"/>
                <w:lang w:val="sl-SI"/>
              </w:rPr>
              <w:t>MERILO</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_Toc89687813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11</w:t>
            </w:r>
            <w:r w:rsidR="005B3487" w:rsidRPr="005B3487">
              <w:rPr>
                <w:noProof/>
                <w:webHidden/>
                <w:sz w:val="18"/>
                <w:szCs w:val="18"/>
              </w:rPr>
              <w:fldChar w:fldCharType="end"/>
            </w:r>
          </w:hyperlink>
        </w:p>
        <w:p w14:paraId="490CBDE9" w14:textId="5D76847F" w:rsidR="005B3487" w:rsidRPr="005B3487" w:rsidRDefault="00106FED">
          <w:pPr>
            <w:pStyle w:val="Kazalovsebine1"/>
            <w:tabs>
              <w:tab w:val="right" w:leader="dot" w:pos="10172"/>
            </w:tabs>
            <w:rPr>
              <w:rFonts w:eastAsiaTheme="minorEastAsia"/>
              <w:noProof/>
              <w:sz w:val="18"/>
              <w:szCs w:val="18"/>
              <w:lang w:val="sl-SI" w:eastAsia="sl-SI"/>
            </w:rPr>
          </w:pPr>
          <w:hyperlink w:anchor="_Toc89687814" w:history="1">
            <w:r w:rsidR="005B3487" w:rsidRPr="005B3487">
              <w:rPr>
                <w:rStyle w:val="Hiperpovezava"/>
                <w:noProof/>
                <w:spacing w:val="-2"/>
                <w:sz w:val="18"/>
                <w:szCs w:val="18"/>
                <w:lang w:val="sl-SI"/>
              </w:rPr>
              <w:t>11.</w:t>
            </w:r>
            <w:r w:rsidR="005B3487" w:rsidRPr="005B3487">
              <w:rPr>
                <w:rFonts w:eastAsiaTheme="minorEastAsia"/>
                <w:noProof/>
                <w:sz w:val="18"/>
                <w:szCs w:val="18"/>
                <w:lang w:val="sl-SI" w:eastAsia="sl-SI"/>
              </w:rPr>
              <w:tab/>
            </w:r>
            <w:r w:rsidR="005B3487" w:rsidRPr="005B3487">
              <w:rPr>
                <w:rStyle w:val="Hiperpovezava"/>
                <w:noProof/>
                <w:sz w:val="18"/>
                <w:szCs w:val="18"/>
                <w:lang w:val="sl-SI"/>
              </w:rPr>
              <w:t>PONUDBENA</w:t>
            </w:r>
            <w:r w:rsidR="005B3487" w:rsidRPr="005B3487">
              <w:rPr>
                <w:rStyle w:val="Hiperpovezava"/>
                <w:noProof/>
                <w:spacing w:val="-7"/>
                <w:sz w:val="18"/>
                <w:szCs w:val="18"/>
                <w:lang w:val="sl-SI"/>
              </w:rPr>
              <w:t xml:space="preserve"> </w:t>
            </w:r>
            <w:r w:rsidR="005B3487" w:rsidRPr="005B3487">
              <w:rPr>
                <w:rStyle w:val="Hiperpovezava"/>
                <w:noProof/>
                <w:sz w:val="18"/>
                <w:szCs w:val="18"/>
                <w:lang w:val="sl-SI"/>
              </w:rPr>
              <w:t>DOKUMENTACIJA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_Toc89687814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13</w:t>
            </w:r>
            <w:r w:rsidR="005B3487" w:rsidRPr="005B3487">
              <w:rPr>
                <w:noProof/>
                <w:webHidden/>
                <w:sz w:val="18"/>
                <w:szCs w:val="18"/>
              </w:rPr>
              <w:fldChar w:fldCharType="end"/>
            </w:r>
          </w:hyperlink>
        </w:p>
        <w:p w14:paraId="08DE5F67" w14:textId="00FEA1AC" w:rsidR="005B3487" w:rsidRPr="005B3487" w:rsidRDefault="00106FED">
          <w:pPr>
            <w:pStyle w:val="Kazalovsebine2"/>
            <w:tabs>
              <w:tab w:val="left" w:pos="917"/>
              <w:tab w:val="right" w:leader="dot" w:pos="10172"/>
            </w:tabs>
            <w:rPr>
              <w:rFonts w:eastAsiaTheme="minorEastAsia"/>
              <w:noProof/>
              <w:sz w:val="18"/>
              <w:szCs w:val="18"/>
              <w:lang w:val="sl-SI" w:eastAsia="sl-SI"/>
            </w:rPr>
          </w:pPr>
          <w:hyperlink w:anchor="_Toc89687817" w:history="1">
            <w:r w:rsidR="005B3487" w:rsidRPr="005B3487">
              <w:rPr>
                <w:rStyle w:val="Hiperpovezava"/>
                <w:noProof/>
                <w:spacing w:val="-1"/>
                <w:sz w:val="18"/>
                <w:szCs w:val="18"/>
                <w:lang w:val="sl-SI"/>
              </w:rPr>
              <w:t>11.1</w:t>
            </w:r>
            <w:r w:rsidR="005B3487" w:rsidRPr="005B3487">
              <w:rPr>
                <w:rFonts w:eastAsiaTheme="minorEastAsia"/>
                <w:noProof/>
                <w:sz w:val="18"/>
                <w:szCs w:val="18"/>
                <w:lang w:val="sl-SI" w:eastAsia="sl-SI"/>
              </w:rPr>
              <w:tab/>
            </w:r>
            <w:r w:rsidR="005B3487" w:rsidRPr="005B3487">
              <w:rPr>
                <w:rStyle w:val="Hiperpovezava"/>
                <w:noProof/>
                <w:sz w:val="18"/>
                <w:szCs w:val="18"/>
                <w:lang w:val="sl-SI"/>
              </w:rPr>
              <w:t>Ponudbena dokumentacija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_Toc89687817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13</w:t>
            </w:r>
            <w:r w:rsidR="005B3487" w:rsidRPr="005B3487">
              <w:rPr>
                <w:noProof/>
                <w:webHidden/>
                <w:sz w:val="18"/>
                <w:szCs w:val="18"/>
              </w:rPr>
              <w:fldChar w:fldCharType="end"/>
            </w:r>
          </w:hyperlink>
        </w:p>
        <w:p w14:paraId="55FE9808" w14:textId="7F4CCD79" w:rsidR="005B3487" w:rsidRPr="005B3487" w:rsidRDefault="00106FED">
          <w:pPr>
            <w:pStyle w:val="Kazalovsebine2"/>
            <w:tabs>
              <w:tab w:val="left" w:pos="917"/>
              <w:tab w:val="right" w:leader="dot" w:pos="10172"/>
            </w:tabs>
            <w:rPr>
              <w:rFonts w:eastAsiaTheme="minorEastAsia"/>
              <w:noProof/>
              <w:sz w:val="18"/>
              <w:szCs w:val="18"/>
              <w:lang w:val="sl-SI" w:eastAsia="sl-SI"/>
            </w:rPr>
          </w:pPr>
          <w:hyperlink w:anchor="_Toc89687818" w:history="1">
            <w:r w:rsidR="005B3487" w:rsidRPr="005B3487">
              <w:rPr>
                <w:rStyle w:val="Hiperpovezava"/>
                <w:noProof/>
                <w:spacing w:val="-1"/>
                <w:sz w:val="18"/>
                <w:szCs w:val="18"/>
                <w:lang w:val="sl-SI"/>
              </w:rPr>
              <w:t>11.2</w:t>
            </w:r>
            <w:r w:rsidR="005B3487" w:rsidRPr="005B3487">
              <w:rPr>
                <w:rFonts w:eastAsiaTheme="minorEastAsia"/>
                <w:noProof/>
                <w:sz w:val="18"/>
                <w:szCs w:val="18"/>
                <w:lang w:val="sl-SI" w:eastAsia="sl-SI"/>
              </w:rPr>
              <w:tab/>
            </w:r>
            <w:r w:rsidR="005B3487" w:rsidRPr="005B3487">
              <w:rPr>
                <w:rStyle w:val="Hiperpovezava"/>
                <w:noProof/>
                <w:sz w:val="18"/>
                <w:szCs w:val="18"/>
                <w:lang w:val="sl-SI"/>
              </w:rPr>
              <w:t>Sestavljanje</w:t>
            </w:r>
            <w:r w:rsidR="005B3487" w:rsidRPr="005B3487">
              <w:rPr>
                <w:rStyle w:val="Hiperpovezava"/>
                <w:noProof/>
                <w:spacing w:val="-2"/>
                <w:sz w:val="18"/>
                <w:szCs w:val="18"/>
                <w:lang w:val="sl-SI"/>
              </w:rPr>
              <w:t xml:space="preserve"> </w:t>
            </w:r>
            <w:r w:rsidR="005B3487" w:rsidRPr="005B3487">
              <w:rPr>
                <w:rStyle w:val="Hiperpovezava"/>
                <w:noProof/>
                <w:sz w:val="18"/>
                <w:szCs w:val="18"/>
                <w:lang w:val="sl-SI"/>
              </w:rPr>
              <w:t>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_Toc89687818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13</w:t>
            </w:r>
            <w:r w:rsidR="005B3487" w:rsidRPr="005B3487">
              <w:rPr>
                <w:noProof/>
                <w:webHidden/>
                <w:sz w:val="18"/>
                <w:szCs w:val="18"/>
              </w:rPr>
              <w:fldChar w:fldCharType="end"/>
            </w:r>
          </w:hyperlink>
        </w:p>
        <w:p w14:paraId="231B4BCA" w14:textId="2C6AD8C8"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23" w:history="1">
            <w:r w:rsidR="005B3487" w:rsidRPr="005B3487">
              <w:rPr>
                <w:rStyle w:val="Hiperpovezava"/>
                <w:noProof/>
                <w:spacing w:val="-2"/>
                <w:sz w:val="18"/>
                <w:szCs w:val="18"/>
                <w:lang w:val="sl-SI"/>
              </w:rPr>
              <w:t>11.2.1</w:t>
            </w:r>
            <w:r w:rsidR="005B3487" w:rsidRPr="005B3487">
              <w:rPr>
                <w:rFonts w:eastAsiaTheme="minorEastAsia"/>
                <w:noProof/>
                <w:sz w:val="18"/>
                <w:szCs w:val="18"/>
                <w:lang w:val="sl-SI" w:eastAsia="sl-SI"/>
              </w:rPr>
              <w:tab/>
            </w:r>
            <w:r w:rsidR="005B3487" w:rsidRPr="005B3487">
              <w:rPr>
                <w:rStyle w:val="Hiperpovezava"/>
                <w:noProof/>
                <w:sz w:val="18"/>
                <w:szCs w:val="18"/>
                <w:lang w:val="sl-SI"/>
              </w:rPr>
              <w:t>Obrazec ESPD – za vse gospodarske</w:t>
            </w:r>
            <w:r w:rsidR="005B3487" w:rsidRPr="005B3487">
              <w:rPr>
                <w:rStyle w:val="Hiperpovezava"/>
                <w:noProof/>
                <w:spacing w:val="-9"/>
                <w:sz w:val="18"/>
                <w:szCs w:val="18"/>
                <w:lang w:val="sl-SI"/>
              </w:rPr>
              <w:t xml:space="preserve"> </w:t>
            </w:r>
            <w:r w:rsidR="005B3487" w:rsidRPr="005B3487">
              <w:rPr>
                <w:rStyle w:val="Hiperpovezava"/>
                <w:noProof/>
                <w:sz w:val="18"/>
                <w:szCs w:val="18"/>
                <w:lang w:val="sl-SI"/>
              </w:rPr>
              <w:t>subjekte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_Toc89687823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13</w:t>
            </w:r>
            <w:r w:rsidR="005B3487" w:rsidRPr="005B3487">
              <w:rPr>
                <w:noProof/>
                <w:webHidden/>
                <w:sz w:val="18"/>
                <w:szCs w:val="18"/>
              </w:rPr>
              <w:fldChar w:fldCharType="end"/>
            </w:r>
          </w:hyperlink>
        </w:p>
        <w:p w14:paraId="693758E6" w14:textId="3E9A5748"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24" w:history="1">
            <w:r w:rsidR="005B3487" w:rsidRPr="005B3487">
              <w:rPr>
                <w:rStyle w:val="Hiperpovezava"/>
                <w:noProof/>
                <w:spacing w:val="-2"/>
                <w:sz w:val="18"/>
                <w:szCs w:val="18"/>
                <w:lang w:val="sl-SI"/>
              </w:rPr>
              <w:t>11.2.2</w:t>
            </w:r>
            <w:r w:rsidR="005B3487" w:rsidRPr="005B3487">
              <w:rPr>
                <w:rFonts w:eastAsiaTheme="minorEastAsia"/>
                <w:noProof/>
                <w:sz w:val="18"/>
                <w:szCs w:val="18"/>
                <w:lang w:val="sl-SI" w:eastAsia="sl-SI"/>
              </w:rPr>
              <w:tab/>
            </w:r>
            <w:r w:rsidR="005B3487" w:rsidRPr="005B3487">
              <w:rPr>
                <w:rStyle w:val="Hiperpovezava"/>
                <w:noProof/>
                <w:sz w:val="18"/>
                <w:szCs w:val="18"/>
                <w:lang w:val="sl-SI"/>
              </w:rPr>
              <w:t>Predračun</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_Toc89687824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14</w:t>
            </w:r>
            <w:r w:rsidR="005B3487" w:rsidRPr="005B3487">
              <w:rPr>
                <w:noProof/>
                <w:webHidden/>
                <w:sz w:val="18"/>
                <w:szCs w:val="18"/>
              </w:rPr>
              <w:fldChar w:fldCharType="end"/>
            </w:r>
          </w:hyperlink>
        </w:p>
        <w:p w14:paraId="0B5A6B91" w14:textId="78B4DF2D" w:rsidR="005B3487" w:rsidRPr="005B3487" w:rsidRDefault="00106FED">
          <w:pPr>
            <w:pStyle w:val="Kazalovsebine1"/>
            <w:tabs>
              <w:tab w:val="right" w:leader="dot" w:pos="10172"/>
            </w:tabs>
            <w:rPr>
              <w:rFonts w:eastAsiaTheme="minorEastAsia"/>
              <w:noProof/>
              <w:sz w:val="18"/>
              <w:szCs w:val="18"/>
              <w:lang w:val="sl-SI" w:eastAsia="sl-SI"/>
            </w:rPr>
          </w:pPr>
          <w:hyperlink w:anchor="_Toc89687825" w:history="1">
            <w:r w:rsidR="005B3487" w:rsidRPr="005B3487">
              <w:rPr>
                <w:rStyle w:val="Hiperpovezava"/>
                <w:noProof/>
                <w:sz w:val="18"/>
                <w:szCs w:val="18"/>
                <w:lang w:val="sl-SI"/>
              </w:rPr>
              <w:t>Ponudnik skladno z zgornjimi zahtevami izpolni tudi obrazec »Ponudba s predračunom«.</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_Toc89687825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14</w:t>
            </w:r>
            <w:r w:rsidR="005B3487" w:rsidRPr="005B3487">
              <w:rPr>
                <w:noProof/>
                <w:webHidden/>
                <w:sz w:val="18"/>
                <w:szCs w:val="18"/>
              </w:rPr>
              <w:fldChar w:fldCharType="end"/>
            </w:r>
          </w:hyperlink>
        </w:p>
        <w:p w14:paraId="26DD3E64" w14:textId="0BD25675"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26" w:history="1">
            <w:r w:rsidR="005B3487" w:rsidRPr="005B3487">
              <w:rPr>
                <w:rStyle w:val="Hiperpovezava"/>
                <w:noProof/>
                <w:spacing w:val="-2"/>
                <w:sz w:val="18"/>
                <w:szCs w:val="18"/>
                <w:lang w:val="sl-SI"/>
              </w:rPr>
              <w:t>11.2.3</w:t>
            </w:r>
            <w:r w:rsidR="005B3487" w:rsidRPr="005B3487">
              <w:rPr>
                <w:rFonts w:eastAsiaTheme="minorEastAsia"/>
                <w:noProof/>
                <w:sz w:val="18"/>
                <w:szCs w:val="18"/>
                <w:lang w:val="sl-SI" w:eastAsia="sl-SI"/>
              </w:rPr>
              <w:tab/>
            </w:r>
            <w:r w:rsidR="005B3487" w:rsidRPr="005B3487">
              <w:rPr>
                <w:rStyle w:val="Hiperpovezava"/>
                <w:noProof/>
                <w:sz w:val="18"/>
                <w:szCs w:val="18"/>
                <w:lang w:val="sl-SI"/>
              </w:rPr>
              <w:t>Drugi dokumenti 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_Toc89687826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14</w:t>
            </w:r>
            <w:r w:rsidR="005B3487" w:rsidRPr="005B3487">
              <w:rPr>
                <w:noProof/>
                <w:webHidden/>
                <w:sz w:val="18"/>
                <w:szCs w:val="18"/>
              </w:rPr>
              <w:fldChar w:fldCharType="end"/>
            </w:r>
          </w:hyperlink>
        </w:p>
        <w:p w14:paraId="10AF5C52" w14:textId="2F0BF2EA" w:rsidR="005B3487" w:rsidRPr="005B3487" w:rsidRDefault="00106FED">
          <w:pPr>
            <w:pStyle w:val="Kazalovsebine4"/>
            <w:tabs>
              <w:tab w:val="left" w:pos="1760"/>
              <w:tab w:val="right" w:leader="dot" w:pos="10172"/>
            </w:tabs>
            <w:rPr>
              <w:rFonts w:eastAsiaTheme="minorEastAsia"/>
              <w:noProof/>
              <w:sz w:val="18"/>
              <w:szCs w:val="18"/>
              <w:lang w:val="sl-SI" w:eastAsia="sl-SI"/>
            </w:rPr>
          </w:pPr>
          <w:hyperlink w:anchor="_Toc89687832" w:history="1">
            <w:r w:rsidR="005B3487" w:rsidRPr="005B3487">
              <w:rPr>
                <w:rStyle w:val="Hiperpovezava"/>
                <w:noProof/>
                <w:spacing w:val="-2"/>
                <w:sz w:val="18"/>
                <w:szCs w:val="18"/>
                <w:lang w:val="sl-SI"/>
              </w:rPr>
              <w:t>11.2.3.1</w:t>
            </w:r>
            <w:r w:rsidR="005B3487" w:rsidRPr="005B3487">
              <w:rPr>
                <w:rFonts w:eastAsiaTheme="minorEastAsia"/>
                <w:noProof/>
                <w:sz w:val="18"/>
                <w:szCs w:val="18"/>
                <w:lang w:val="sl-SI" w:eastAsia="sl-SI"/>
              </w:rPr>
              <w:tab/>
            </w:r>
            <w:r w:rsidR="005B3487" w:rsidRPr="005B3487">
              <w:rPr>
                <w:rStyle w:val="Hiperpovezava"/>
                <w:noProof/>
                <w:sz w:val="18"/>
                <w:szCs w:val="18"/>
                <w:lang w:val="sl-SI"/>
              </w:rPr>
              <w:t>Obrazec Seznam kadrov</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_Toc89687832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14</w:t>
            </w:r>
            <w:r w:rsidR="005B3487" w:rsidRPr="005B3487">
              <w:rPr>
                <w:noProof/>
                <w:webHidden/>
                <w:sz w:val="18"/>
                <w:szCs w:val="18"/>
              </w:rPr>
              <w:fldChar w:fldCharType="end"/>
            </w:r>
          </w:hyperlink>
        </w:p>
        <w:p w14:paraId="32756F09" w14:textId="67E0C010" w:rsidR="005B3487" w:rsidRPr="005B3487" w:rsidRDefault="00106FED">
          <w:pPr>
            <w:pStyle w:val="Kazalovsebine4"/>
            <w:tabs>
              <w:tab w:val="left" w:pos="1760"/>
              <w:tab w:val="right" w:leader="dot" w:pos="10172"/>
            </w:tabs>
            <w:rPr>
              <w:rFonts w:eastAsiaTheme="minorEastAsia"/>
              <w:noProof/>
              <w:sz w:val="18"/>
              <w:szCs w:val="18"/>
              <w:lang w:val="sl-SI" w:eastAsia="sl-SI"/>
            </w:rPr>
          </w:pPr>
          <w:hyperlink w:anchor="_Toc89687833" w:history="1">
            <w:r w:rsidR="005B3487" w:rsidRPr="005B3487">
              <w:rPr>
                <w:rStyle w:val="Hiperpovezava"/>
                <w:noProof/>
                <w:spacing w:val="-2"/>
                <w:sz w:val="18"/>
                <w:szCs w:val="18"/>
                <w:lang w:val="sl-SI"/>
              </w:rPr>
              <w:t>11.2.3.2</w:t>
            </w:r>
            <w:r w:rsidR="005B3487" w:rsidRPr="005B3487">
              <w:rPr>
                <w:rFonts w:eastAsiaTheme="minorEastAsia"/>
                <w:noProof/>
                <w:sz w:val="18"/>
                <w:szCs w:val="18"/>
                <w:lang w:val="sl-SI" w:eastAsia="sl-SI"/>
              </w:rPr>
              <w:tab/>
            </w:r>
            <w:r w:rsidR="005B3487" w:rsidRPr="005B3487">
              <w:rPr>
                <w:rStyle w:val="Hiperpovezava"/>
                <w:noProof/>
                <w:sz w:val="18"/>
                <w:szCs w:val="18"/>
                <w:lang w:val="sl-SI"/>
              </w:rPr>
              <w:t>Soglasje podizvajalca za neposredna plačila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_Toc89687833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14</w:t>
            </w:r>
            <w:r w:rsidR="005B3487" w:rsidRPr="005B3487">
              <w:rPr>
                <w:noProof/>
                <w:webHidden/>
                <w:sz w:val="18"/>
                <w:szCs w:val="18"/>
              </w:rPr>
              <w:fldChar w:fldCharType="end"/>
            </w:r>
          </w:hyperlink>
        </w:p>
        <w:p w14:paraId="5E317D6A" w14:textId="13581C9E" w:rsidR="005B3487" w:rsidRPr="005B3487" w:rsidRDefault="00106FED">
          <w:pPr>
            <w:pStyle w:val="Kazalovsebine4"/>
            <w:tabs>
              <w:tab w:val="left" w:pos="1760"/>
              <w:tab w:val="right" w:leader="dot" w:pos="10172"/>
            </w:tabs>
            <w:rPr>
              <w:rFonts w:eastAsiaTheme="minorEastAsia"/>
              <w:noProof/>
              <w:sz w:val="18"/>
              <w:szCs w:val="18"/>
              <w:lang w:val="sl-SI" w:eastAsia="sl-SI"/>
            </w:rPr>
          </w:pPr>
          <w:hyperlink w:anchor="_Toc89687834" w:history="1">
            <w:r w:rsidR="005B3487" w:rsidRPr="005B3487">
              <w:rPr>
                <w:rStyle w:val="Hiperpovezava"/>
                <w:noProof/>
                <w:spacing w:val="-2"/>
                <w:sz w:val="18"/>
                <w:szCs w:val="18"/>
                <w:lang w:val="sl-SI"/>
              </w:rPr>
              <w:t>11.2.3.3</w:t>
            </w:r>
            <w:r w:rsidR="005B3487" w:rsidRPr="005B3487">
              <w:rPr>
                <w:rFonts w:eastAsiaTheme="minorEastAsia"/>
                <w:noProof/>
                <w:sz w:val="18"/>
                <w:szCs w:val="18"/>
                <w:lang w:val="sl-SI" w:eastAsia="sl-SI"/>
              </w:rPr>
              <w:tab/>
            </w:r>
            <w:r w:rsidR="005B3487" w:rsidRPr="005B3487">
              <w:rPr>
                <w:rStyle w:val="Hiperpovezava"/>
                <w:noProof/>
                <w:sz w:val="18"/>
                <w:szCs w:val="18"/>
                <w:lang w:val="sl-SI"/>
              </w:rPr>
              <w:t>Finančna zavarovanja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_Toc89687834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15</w:t>
            </w:r>
            <w:r w:rsidR="005B3487" w:rsidRPr="005B3487">
              <w:rPr>
                <w:noProof/>
                <w:webHidden/>
                <w:sz w:val="18"/>
                <w:szCs w:val="18"/>
              </w:rPr>
              <w:fldChar w:fldCharType="end"/>
            </w:r>
          </w:hyperlink>
        </w:p>
        <w:p w14:paraId="2BA540D9" w14:textId="52977133" w:rsidR="005B3487" w:rsidRPr="005B3487" w:rsidRDefault="00106FED">
          <w:pPr>
            <w:pStyle w:val="Kazalovsebine5"/>
            <w:tabs>
              <w:tab w:val="left" w:pos="2069"/>
              <w:tab w:val="right" w:leader="dot" w:pos="10172"/>
            </w:tabs>
            <w:rPr>
              <w:rFonts w:eastAsiaTheme="minorEastAsia"/>
              <w:noProof/>
              <w:sz w:val="18"/>
              <w:szCs w:val="18"/>
              <w:lang w:val="sl-SI" w:eastAsia="sl-SI"/>
            </w:rPr>
          </w:pPr>
          <w:hyperlink w:anchor="_Toc89687835" w:history="1">
            <w:r w:rsidR="005B3487" w:rsidRPr="005B3487">
              <w:rPr>
                <w:rStyle w:val="Hiperpovezava"/>
                <w:noProof/>
                <w:spacing w:val="-1"/>
                <w:sz w:val="18"/>
                <w:szCs w:val="18"/>
                <w:lang w:val="sl-SI"/>
              </w:rPr>
              <w:t>11.2.3.3.1</w:t>
            </w:r>
            <w:r w:rsidR="005B3487" w:rsidRPr="005B3487">
              <w:rPr>
                <w:rFonts w:eastAsiaTheme="minorEastAsia"/>
                <w:noProof/>
                <w:sz w:val="18"/>
                <w:szCs w:val="18"/>
                <w:lang w:val="sl-SI" w:eastAsia="sl-SI"/>
              </w:rPr>
              <w:tab/>
            </w:r>
            <w:r w:rsidR="005B3487" w:rsidRPr="005B3487">
              <w:rPr>
                <w:rStyle w:val="Hiperpovezava"/>
                <w:noProof/>
                <w:sz w:val="18"/>
                <w:szCs w:val="18"/>
                <w:lang w:val="sl-SI"/>
              </w:rPr>
              <w:t>Zavarovanje za resnost 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_Toc89687835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15</w:t>
            </w:r>
            <w:r w:rsidR="005B3487" w:rsidRPr="005B3487">
              <w:rPr>
                <w:noProof/>
                <w:webHidden/>
                <w:sz w:val="18"/>
                <w:szCs w:val="18"/>
              </w:rPr>
              <w:fldChar w:fldCharType="end"/>
            </w:r>
          </w:hyperlink>
        </w:p>
        <w:p w14:paraId="7DB5898A" w14:textId="73953B4F" w:rsidR="005B3487" w:rsidRPr="005B3487" w:rsidRDefault="00106FED">
          <w:pPr>
            <w:pStyle w:val="Kazalovsebine4"/>
            <w:tabs>
              <w:tab w:val="left" w:pos="1760"/>
              <w:tab w:val="right" w:leader="dot" w:pos="10172"/>
            </w:tabs>
            <w:rPr>
              <w:rFonts w:eastAsiaTheme="minorEastAsia"/>
              <w:noProof/>
              <w:sz w:val="18"/>
              <w:szCs w:val="18"/>
              <w:lang w:val="sl-SI" w:eastAsia="sl-SI"/>
            </w:rPr>
          </w:pPr>
          <w:hyperlink w:anchor="_Toc89687836" w:history="1">
            <w:r w:rsidR="005B3487" w:rsidRPr="005B3487">
              <w:rPr>
                <w:rStyle w:val="Hiperpovezava"/>
                <w:noProof/>
                <w:sz w:val="18"/>
                <w:szCs w:val="18"/>
                <w:lang w:val="sl-SI"/>
              </w:rPr>
              <w:t>11.2.3.6.</w:t>
            </w:r>
            <w:r w:rsidR="005B3487" w:rsidRPr="005B3487">
              <w:rPr>
                <w:rFonts w:eastAsiaTheme="minorEastAsia"/>
                <w:noProof/>
                <w:sz w:val="18"/>
                <w:szCs w:val="18"/>
                <w:lang w:val="sl-SI" w:eastAsia="sl-SI"/>
              </w:rPr>
              <w:tab/>
            </w:r>
            <w:r w:rsidR="005B3487" w:rsidRPr="005B3487">
              <w:rPr>
                <w:rStyle w:val="Hiperpovezava"/>
                <w:noProof/>
                <w:sz w:val="18"/>
                <w:szCs w:val="18"/>
                <w:lang w:val="sl-SI"/>
              </w:rPr>
              <w:t>Izjava o nenastopanju s podizvajalci</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_Toc89687836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15</w:t>
            </w:r>
            <w:r w:rsidR="005B3487" w:rsidRPr="005B3487">
              <w:rPr>
                <w:noProof/>
                <w:webHidden/>
                <w:sz w:val="18"/>
                <w:szCs w:val="18"/>
              </w:rPr>
              <w:fldChar w:fldCharType="end"/>
            </w:r>
          </w:hyperlink>
        </w:p>
        <w:p w14:paraId="386A62A0" w14:textId="116946A3" w:rsidR="005B3487" w:rsidRPr="005B3487" w:rsidRDefault="00106FED">
          <w:pPr>
            <w:pStyle w:val="Kazalovsebine2"/>
            <w:tabs>
              <w:tab w:val="left" w:pos="917"/>
              <w:tab w:val="right" w:leader="dot" w:pos="10172"/>
            </w:tabs>
            <w:rPr>
              <w:rFonts w:eastAsiaTheme="minorEastAsia"/>
              <w:noProof/>
              <w:sz w:val="18"/>
              <w:szCs w:val="18"/>
              <w:lang w:val="sl-SI" w:eastAsia="sl-SI"/>
            </w:rPr>
          </w:pPr>
          <w:hyperlink w:anchor="_Toc89687837" w:history="1">
            <w:r w:rsidR="005B3487" w:rsidRPr="005B3487">
              <w:rPr>
                <w:rStyle w:val="Hiperpovezava"/>
                <w:noProof/>
                <w:spacing w:val="-1"/>
                <w:sz w:val="18"/>
                <w:szCs w:val="18"/>
                <w:lang w:val="sl-SI"/>
              </w:rPr>
              <w:t>11.3</w:t>
            </w:r>
            <w:r w:rsidR="005B3487" w:rsidRPr="005B3487">
              <w:rPr>
                <w:rFonts w:eastAsiaTheme="minorEastAsia"/>
                <w:noProof/>
                <w:sz w:val="18"/>
                <w:szCs w:val="18"/>
                <w:lang w:val="sl-SI" w:eastAsia="sl-SI"/>
              </w:rPr>
              <w:tab/>
            </w:r>
            <w:r w:rsidR="005B3487" w:rsidRPr="005B3487">
              <w:rPr>
                <w:rStyle w:val="Hiperpovezava"/>
                <w:noProof/>
                <w:sz w:val="18"/>
                <w:szCs w:val="18"/>
                <w:lang w:val="sl-SI"/>
              </w:rPr>
              <w:t>Druga določila za pripravo</w:t>
            </w:r>
            <w:r w:rsidR="005B3487" w:rsidRPr="005B3487">
              <w:rPr>
                <w:rStyle w:val="Hiperpovezava"/>
                <w:noProof/>
                <w:spacing w:val="-6"/>
                <w:sz w:val="18"/>
                <w:szCs w:val="18"/>
                <w:lang w:val="sl-SI"/>
              </w:rPr>
              <w:t xml:space="preserve"> </w:t>
            </w:r>
            <w:r w:rsidR="005B3487" w:rsidRPr="005B3487">
              <w:rPr>
                <w:rStyle w:val="Hiperpovezava"/>
                <w:noProof/>
                <w:sz w:val="18"/>
                <w:szCs w:val="18"/>
                <w:lang w:val="sl-SI"/>
              </w:rPr>
              <w:t>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_Toc89687837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16</w:t>
            </w:r>
            <w:r w:rsidR="005B3487" w:rsidRPr="005B3487">
              <w:rPr>
                <w:noProof/>
                <w:webHidden/>
                <w:sz w:val="18"/>
                <w:szCs w:val="18"/>
              </w:rPr>
              <w:fldChar w:fldCharType="end"/>
            </w:r>
          </w:hyperlink>
        </w:p>
        <w:p w14:paraId="645678C0" w14:textId="17BA197C"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39" w:history="1">
            <w:r w:rsidR="005B3487" w:rsidRPr="005B3487">
              <w:rPr>
                <w:rStyle w:val="Hiperpovezava"/>
                <w:noProof/>
                <w:spacing w:val="-2"/>
                <w:sz w:val="18"/>
                <w:szCs w:val="18"/>
                <w:lang w:val="sl-SI"/>
              </w:rPr>
              <w:t>11.3.1</w:t>
            </w:r>
            <w:r w:rsidR="005B3487" w:rsidRPr="005B3487">
              <w:rPr>
                <w:rFonts w:eastAsiaTheme="minorEastAsia"/>
                <w:noProof/>
                <w:sz w:val="18"/>
                <w:szCs w:val="18"/>
                <w:lang w:val="sl-SI" w:eastAsia="sl-SI"/>
              </w:rPr>
              <w:tab/>
            </w:r>
            <w:r w:rsidR="005B3487" w:rsidRPr="005B3487">
              <w:rPr>
                <w:rStyle w:val="Hiperpovezava"/>
                <w:noProof/>
                <w:sz w:val="18"/>
                <w:szCs w:val="18"/>
                <w:lang w:val="sl-SI"/>
              </w:rPr>
              <w:t>Skupna</w:t>
            </w:r>
            <w:r w:rsidR="005B3487" w:rsidRPr="005B3487">
              <w:rPr>
                <w:rStyle w:val="Hiperpovezava"/>
                <w:noProof/>
                <w:spacing w:val="-1"/>
                <w:sz w:val="18"/>
                <w:szCs w:val="18"/>
                <w:lang w:val="sl-SI"/>
              </w:rPr>
              <w:t xml:space="preserve"> </w:t>
            </w:r>
            <w:r w:rsidR="005B3487" w:rsidRPr="005B3487">
              <w:rPr>
                <w:rStyle w:val="Hiperpovezava"/>
                <w:noProof/>
                <w:sz w:val="18"/>
                <w:szCs w:val="18"/>
                <w:lang w:val="sl-SI"/>
              </w:rPr>
              <w:t>ponudba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_Toc89687839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16</w:t>
            </w:r>
            <w:r w:rsidR="005B3487" w:rsidRPr="005B3487">
              <w:rPr>
                <w:noProof/>
                <w:webHidden/>
                <w:sz w:val="18"/>
                <w:szCs w:val="18"/>
              </w:rPr>
              <w:fldChar w:fldCharType="end"/>
            </w:r>
          </w:hyperlink>
        </w:p>
        <w:p w14:paraId="64635BC7" w14:textId="49E86B03"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40" w:history="1">
            <w:r w:rsidR="005B3487" w:rsidRPr="005B3487">
              <w:rPr>
                <w:rStyle w:val="Hiperpovezava"/>
                <w:noProof/>
                <w:spacing w:val="-2"/>
                <w:sz w:val="18"/>
                <w:szCs w:val="18"/>
                <w:lang w:val="sl-SI"/>
              </w:rPr>
              <w:t>11.3.2</w:t>
            </w:r>
            <w:r w:rsidR="005B3487" w:rsidRPr="005B3487">
              <w:rPr>
                <w:rFonts w:eastAsiaTheme="minorEastAsia"/>
                <w:noProof/>
                <w:sz w:val="18"/>
                <w:szCs w:val="18"/>
                <w:lang w:val="sl-SI" w:eastAsia="sl-SI"/>
              </w:rPr>
              <w:tab/>
            </w:r>
            <w:r w:rsidR="005B3487" w:rsidRPr="005B3487">
              <w:rPr>
                <w:rStyle w:val="Hiperpovezava"/>
                <w:noProof/>
                <w:sz w:val="18"/>
                <w:szCs w:val="18"/>
                <w:lang w:val="sl-SI"/>
              </w:rPr>
              <w:t>Ponudba s</w:t>
            </w:r>
            <w:r w:rsidR="005B3487" w:rsidRPr="005B3487">
              <w:rPr>
                <w:rStyle w:val="Hiperpovezava"/>
                <w:noProof/>
                <w:spacing w:val="-6"/>
                <w:sz w:val="18"/>
                <w:szCs w:val="18"/>
                <w:lang w:val="sl-SI"/>
              </w:rPr>
              <w:t xml:space="preserve"> </w:t>
            </w:r>
            <w:r w:rsidR="005B3487" w:rsidRPr="005B3487">
              <w:rPr>
                <w:rStyle w:val="Hiperpovezava"/>
                <w:noProof/>
                <w:sz w:val="18"/>
                <w:szCs w:val="18"/>
                <w:lang w:val="sl-SI"/>
              </w:rPr>
              <w:t>podizvajalci</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_Toc89687840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17</w:t>
            </w:r>
            <w:r w:rsidR="005B3487" w:rsidRPr="005B3487">
              <w:rPr>
                <w:noProof/>
                <w:webHidden/>
                <w:sz w:val="18"/>
                <w:szCs w:val="18"/>
              </w:rPr>
              <w:fldChar w:fldCharType="end"/>
            </w:r>
          </w:hyperlink>
        </w:p>
        <w:p w14:paraId="52C4CF10" w14:textId="5AA5C832"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42" w:history="1">
            <w:r w:rsidR="005B3487" w:rsidRPr="005B3487">
              <w:rPr>
                <w:rStyle w:val="Hiperpovezava"/>
                <w:noProof/>
                <w:spacing w:val="-2"/>
                <w:sz w:val="18"/>
                <w:szCs w:val="18"/>
                <w:lang w:val="sl-SI"/>
              </w:rPr>
              <w:t>11.3.3</w:t>
            </w:r>
            <w:r w:rsidR="005B3487" w:rsidRPr="005B3487">
              <w:rPr>
                <w:rFonts w:eastAsiaTheme="minorEastAsia"/>
                <w:noProof/>
                <w:sz w:val="18"/>
                <w:szCs w:val="18"/>
                <w:lang w:val="sl-SI" w:eastAsia="sl-SI"/>
              </w:rPr>
              <w:tab/>
            </w:r>
            <w:r w:rsidR="005B3487" w:rsidRPr="005B3487">
              <w:rPr>
                <w:rStyle w:val="Hiperpovezava"/>
                <w:noProof/>
                <w:sz w:val="18"/>
                <w:szCs w:val="18"/>
                <w:lang w:val="sl-SI"/>
              </w:rPr>
              <w:t>Variantne</w:t>
            </w:r>
            <w:r w:rsidR="005B3487" w:rsidRPr="005B3487">
              <w:rPr>
                <w:rStyle w:val="Hiperpovezava"/>
                <w:noProof/>
                <w:spacing w:val="-7"/>
                <w:sz w:val="18"/>
                <w:szCs w:val="18"/>
                <w:lang w:val="sl-SI"/>
              </w:rPr>
              <w:t xml:space="preserve"> </w:t>
            </w:r>
            <w:r w:rsidR="005B3487" w:rsidRPr="005B3487">
              <w:rPr>
                <w:rStyle w:val="Hiperpovezava"/>
                <w:noProof/>
                <w:sz w:val="18"/>
                <w:szCs w:val="18"/>
                <w:lang w:val="sl-SI"/>
              </w:rPr>
              <w:t>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_Toc89687842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18</w:t>
            </w:r>
            <w:r w:rsidR="005B3487" w:rsidRPr="005B3487">
              <w:rPr>
                <w:noProof/>
                <w:webHidden/>
                <w:sz w:val="18"/>
                <w:szCs w:val="18"/>
              </w:rPr>
              <w:fldChar w:fldCharType="end"/>
            </w:r>
          </w:hyperlink>
        </w:p>
        <w:p w14:paraId="6348769F" w14:textId="3E6742A4"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43" w:history="1">
            <w:r w:rsidR="005B3487" w:rsidRPr="005B3487">
              <w:rPr>
                <w:rStyle w:val="Hiperpovezava"/>
                <w:noProof/>
                <w:spacing w:val="-2"/>
                <w:sz w:val="18"/>
                <w:szCs w:val="18"/>
                <w:lang w:val="sl-SI"/>
              </w:rPr>
              <w:t>11.3.4</w:t>
            </w:r>
            <w:r w:rsidR="005B3487" w:rsidRPr="005B3487">
              <w:rPr>
                <w:rFonts w:eastAsiaTheme="minorEastAsia"/>
                <w:noProof/>
                <w:sz w:val="18"/>
                <w:szCs w:val="18"/>
                <w:lang w:val="sl-SI" w:eastAsia="sl-SI"/>
              </w:rPr>
              <w:tab/>
            </w:r>
            <w:r w:rsidR="005B3487" w:rsidRPr="005B3487">
              <w:rPr>
                <w:rStyle w:val="Hiperpovezava"/>
                <w:noProof/>
                <w:sz w:val="18"/>
                <w:szCs w:val="18"/>
                <w:lang w:val="sl-SI"/>
              </w:rPr>
              <w:t>Jezik</w:t>
            </w:r>
            <w:r w:rsidR="005B3487" w:rsidRPr="005B3487">
              <w:rPr>
                <w:rStyle w:val="Hiperpovezava"/>
                <w:noProof/>
                <w:spacing w:val="1"/>
                <w:sz w:val="18"/>
                <w:szCs w:val="18"/>
                <w:lang w:val="sl-SI"/>
              </w:rPr>
              <w:t xml:space="preserve"> </w:t>
            </w:r>
            <w:r w:rsidR="005B3487" w:rsidRPr="005B3487">
              <w:rPr>
                <w:rStyle w:val="Hiperpovezava"/>
                <w:noProof/>
                <w:sz w:val="18"/>
                <w:szCs w:val="18"/>
                <w:lang w:val="sl-SI"/>
              </w:rPr>
              <w:t>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_Toc89687843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18</w:t>
            </w:r>
            <w:r w:rsidR="005B3487" w:rsidRPr="005B3487">
              <w:rPr>
                <w:noProof/>
                <w:webHidden/>
                <w:sz w:val="18"/>
                <w:szCs w:val="18"/>
              </w:rPr>
              <w:fldChar w:fldCharType="end"/>
            </w:r>
          </w:hyperlink>
        </w:p>
        <w:p w14:paraId="6DFB9B7C" w14:textId="7D8552FD"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44" w:history="1">
            <w:r w:rsidR="005B3487" w:rsidRPr="005B3487">
              <w:rPr>
                <w:rStyle w:val="Hiperpovezava"/>
                <w:noProof/>
                <w:spacing w:val="-2"/>
                <w:sz w:val="18"/>
                <w:szCs w:val="18"/>
                <w:lang w:val="sl-SI"/>
              </w:rPr>
              <w:t>11.3.5</w:t>
            </w:r>
            <w:r w:rsidR="005B3487" w:rsidRPr="005B3487">
              <w:rPr>
                <w:rFonts w:eastAsiaTheme="minorEastAsia"/>
                <w:noProof/>
                <w:sz w:val="18"/>
                <w:szCs w:val="18"/>
                <w:lang w:val="sl-SI" w:eastAsia="sl-SI"/>
              </w:rPr>
              <w:tab/>
            </w:r>
            <w:r w:rsidR="005B3487" w:rsidRPr="005B3487">
              <w:rPr>
                <w:rStyle w:val="Hiperpovezava"/>
                <w:noProof/>
                <w:sz w:val="18"/>
                <w:szCs w:val="18"/>
                <w:lang w:val="sl-SI"/>
              </w:rPr>
              <w:t>Veljavnost</w:t>
            </w:r>
            <w:r w:rsidR="005B3487" w:rsidRPr="005B3487">
              <w:rPr>
                <w:rStyle w:val="Hiperpovezava"/>
                <w:noProof/>
                <w:spacing w:val="-3"/>
                <w:sz w:val="18"/>
                <w:szCs w:val="18"/>
                <w:lang w:val="sl-SI"/>
              </w:rPr>
              <w:t xml:space="preserve"> </w:t>
            </w:r>
            <w:r w:rsidR="005B3487" w:rsidRPr="005B3487">
              <w:rPr>
                <w:rStyle w:val="Hiperpovezava"/>
                <w:noProof/>
                <w:sz w:val="18"/>
                <w:szCs w:val="18"/>
                <w:lang w:val="sl-SI"/>
              </w:rPr>
              <w:t>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_Toc89687844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18</w:t>
            </w:r>
            <w:r w:rsidR="005B3487" w:rsidRPr="005B3487">
              <w:rPr>
                <w:noProof/>
                <w:webHidden/>
                <w:sz w:val="18"/>
                <w:szCs w:val="18"/>
              </w:rPr>
              <w:fldChar w:fldCharType="end"/>
            </w:r>
          </w:hyperlink>
        </w:p>
        <w:p w14:paraId="6888C933" w14:textId="356F43AE" w:rsidR="005B3487" w:rsidRPr="005B3487" w:rsidRDefault="00106FED">
          <w:pPr>
            <w:pStyle w:val="Kazalovsebine3"/>
            <w:tabs>
              <w:tab w:val="left" w:pos="1316"/>
              <w:tab w:val="right" w:leader="dot" w:pos="10172"/>
            </w:tabs>
            <w:rPr>
              <w:rFonts w:eastAsiaTheme="minorEastAsia"/>
              <w:noProof/>
              <w:sz w:val="18"/>
              <w:szCs w:val="18"/>
              <w:lang w:val="sl-SI" w:eastAsia="sl-SI"/>
            </w:rPr>
          </w:pPr>
          <w:hyperlink w:anchor="_Toc89687845" w:history="1">
            <w:r w:rsidR="005B3487" w:rsidRPr="005B3487">
              <w:rPr>
                <w:rStyle w:val="Hiperpovezava"/>
                <w:noProof/>
                <w:spacing w:val="-2"/>
                <w:sz w:val="18"/>
                <w:szCs w:val="18"/>
                <w:lang w:val="sl-SI"/>
              </w:rPr>
              <w:t>11.3.6</w:t>
            </w:r>
            <w:r w:rsidR="005B3487" w:rsidRPr="005B3487">
              <w:rPr>
                <w:rFonts w:eastAsiaTheme="minorEastAsia"/>
                <w:noProof/>
                <w:sz w:val="18"/>
                <w:szCs w:val="18"/>
                <w:lang w:val="sl-SI" w:eastAsia="sl-SI"/>
              </w:rPr>
              <w:tab/>
            </w:r>
            <w:r w:rsidR="005B3487" w:rsidRPr="005B3487">
              <w:rPr>
                <w:rStyle w:val="Hiperpovezava"/>
                <w:noProof/>
                <w:sz w:val="18"/>
                <w:szCs w:val="18"/>
                <w:lang w:val="sl-SI"/>
              </w:rPr>
              <w:t>Stroški</w:t>
            </w:r>
            <w:r w:rsidR="005B3487" w:rsidRPr="005B3487">
              <w:rPr>
                <w:rStyle w:val="Hiperpovezava"/>
                <w:noProof/>
                <w:spacing w:val="-2"/>
                <w:sz w:val="18"/>
                <w:szCs w:val="18"/>
                <w:lang w:val="sl-SI"/>
              </w:rPr>
              <w:t xml:space="preserve"> </w:t>
            </w:r>
            <w:r w:rsidR="005B3487" w:rsidRPr="005B3487">
              <w:rPr>
                <w:rStyle w:val="Hiperpovezava"/>
                <w:noProof/>
                <w:sz w:val="18"/>
                <w:szCs w:val="18"/>
                <w:lang w:val="sl-SI"/>
              </w:rPr>
              <w:t>ponudbe</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_Toc89687845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18</w:t>
            </w:r>
            <w:r w:rsidR="005B3487" w:rsidRPr="005B3487">
              <w:rPr>
                <w:noProof/>
                <w:webHidden/>
                <w:sz w:val="18"/>
                <w:szCs w:val="18"/>
              </w:rPr>
              <w:fldChar w:fldCharType="end"/>
            </w:r>
          </w:hyperlink>
        </w:p>
        <w:p w14:paraId="629B8BC2" w14:textId="518A628E" w:rsidR="005B3487" w:rsidRPr="005B3487" w:rsidRDefault="00106FED">
          <w:pPr>
            <w:pStyle w:val="Kazalovsebine1"/>
            <w:tabs>
              <w:tab w:val="right" w:leader="dot" w:pos="10172"/>
            </w:tabs>
            <w:rPr>
              <w:rFonts w:eastAsiaTheme="minorEastAsia"/>
              <w:noProof/>
              <w:sz w:val="18"/>
              <w:szCs w:val="18"/>
              <w:lang w:val="sl-SI" w:eastAsia="sl-SI"/>
            </w:rPr>
          </w:pPr>
          <w:hyperlink w:anchor="_Toc89687846" w:history="1">
            <w:r w:rsidR="005B3487" w:rsidRPr="005B3487">
              <w:rPr>
                <w:rStyle w:val="Hiperpovezava"/>
                <w:noProof/>
                <w:spacing w:val="-2"/>
                <w:sz w:val="18"/>
                <w:szCs w:val="18"/>
                <w:lang w:val="sl-SI"/>
              </w:rPr>
              <w:t>12.</w:t>
            </w:r>
            <w:r w:rsidR="005B3487" w:rsidRPr="005B3487">
              <w:rPr>
                <w:rFonts w:eastAsiaTheme="minorEastAsia"/>
                <w:noProof/>
                <w:sz w:val="18"/>
                <w:szCs w:val="18"/>
                <w:lang w:val="sl-SI" w:eastAsia="sl-SI"/>
              </w:rPr>
              <w:tab/>
            </w:r>
            <w:r w:rsidR="005B3487" w:rsidRPr="005B3487">
              <w:rPr>
                <w:rStyle w:val="Hiperpovezava"/>
                <w:noProof/>
                <w:sz w:val="18"/>
                <w:szCs w:val="18"/>
                <w:lang w:val="sl-SI"/>
              </w:rPr>
              <w:t>OBVESTILO O ODLOČITVI O ODDAJI</w:t>
            </w:r>
            <w:r w:rsidR="005B3487" w:rsidRPr="005B3487">
              <w:rPr>
                <w:rStyle w:val="Hiperpovezava"/>
                <w:noProof/>
                <w:spacing w:val="-8"/>
                <w:sz w:val="18"/>
                <w:szCs w:val="18"/>
                <w:lang w:val="sl-SI"/>
              </w:rPr>
              <w:t xml:space="preserve"> </w:t>
            </w:r>
            <w:r w:rsidR="005B3487" w:rsidRPr="005B3487">
              <w:rPr>
                <w:rStyle w:val="Hiperpovezava"/>
                <w:noProof/>
                <w:sz w:val="18"/>
                <w:szCs w:val="18"/>
                <w:lang w:val="sl-SI"/>
              </w:rPr>
              <w:t>NAROČILA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_Toc89687846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18</w:t>
            </w:r>
            <w:r w:rsidR="005B3487" w:rsidRPr="005B3487">
              <w:rPr>
                <w:noProof/>
                <w:webHidden/>
                <w:sz w:val="18"/>
                <w:szCs w:val="18"/>
              </w:rPr>
              <w:fldChar w:fldCharType="end"/>
            </w:r>
          </w:hyperlink>
        </w:p>
        <w:p w14:paraId="044D7057" w14:textId="557595C0" w:rsidR="005B3487" w:rsidRPr="005B3487" w:rsidRDefault="00106FED">
          <w:pPr>
            <w:pStyle w:val="Kazalovsebine1"/>
            <w:tabs>
              <w:tab w:val="right" w:leader="dot" w:pos="10172"/>
            </w:tabs>
            <w:rPr>
              <w:rFonts w:eastAsiaTheme="minorEastAsia"/>
              <w:noProof/>
              <w:sz w:val="18"/>
              <w:szCs w:val="18"/>
              <w:lang w:val="sl-SI" w:eastAsia="sl-SI"/>
            </w:rPr>
          </w:pPr>
          <w:hyperlink w:anchor="_Toc89687847" w:history="1">
            <w:r w:rsidR="005B3487" w:rsidRPr="005B3487">
              <w:rPr>
                <w:rStyle w:val="Hiperpovezava"/>
                <w:noProof/>
                <w:spacing w:val="-2"/>
                <w:sz w:val="18"/>
                <w:szCs w:val="18"/>
                <w:lang w:val="sl-SI"/>
              </w:rPr>
              <w:t>13.</w:t>
            </w:r>
            <w:r w:rsidR="005B3487" w:rsidRPr="005B3487">
              <w:rPr>
                <w:rFonts w:eastAsiaTheme="minorEastAsia"/>
                <w:noProof/>
                <w:sz w:val="18"/>
                <w:szCs w:val="18"/>
                <w:lang w:val="sl-SI" w:eastAsia="sl-SI"/>
              </w:rPr>
              <w:tab/>
            </w:r>
            <w:r w:rsidR="005B3487" w:rsidRPr="005B3487">
              <w:rPr>
                <w:rStyle w:val="Hiperpovezava"/>
                <w:noProof/>
                <w:sz w:val="18"/>
                <w:szCs w:val="18"/>
                <w:lang w:val="sl-SI"/>
              </w:rPr>
              <w:t>ODSTOP OD IZVEDBE JAVNEGA</w:t>
            </w:r>
            <w:r w:rsidR="005B3487" w:rsidRPr="005B3487">
              <w:rPr>
                <w:rStyle w:val="Hiperpovezava"/>
                <w:noProof/>
                <w:spacing w:val="-11"/>
                <w:sz w:val="18"/>
                <w:szCs w:val="18"/>
                <w:lang w:val="sl-SI"/>
              </w:rPr>
              <w:t xml:space="preserve"> </w:t>
            </w:r>
            <w:r w:rsidR="005B3487" w:rsidRPr="005B3487">
              <w:rPr>
                <w:rStyle w:val="Hiperpovezava"/>
                <w:noProof/>
                <w:sz w:val="18"/>
                <w:szCs w:val="18"/>
                <w:lang w:val="sl-SI"/>
              </w:rPr>
              <w:t>NAROČILA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_Toc89687847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18</w:t>
            </w:r>
            <w:r w:rsidR="005B3487" w:rsidRPr="005B3487">
              <w:rPr>
                <w:noProof/>
                <w:webHidden/>
                <w:sz w:val="18"/>
                <w:szCs w:val="18"/>
              </w:rPr>
              <w:fldChar w:fldCharType="end"/>
            </w:r>
          </w:hyperlink>
        </w:p>
        <w:p w14:paraId="29DB6B6F" w14:textId="3D654D8A" w:rsidR="005B3487" w:rsidRPr="005B3487" w:rsidRDefault="00106FED">
          <w:pPr>
            <w:pStyle w:val="Kazalovsebine1"/>
            <w:tabs>
              <w:tab w:val="right" w:leader="dot" w:pos="10172"/>
            </w:tabs>
            <w:rPr>
              <w:rFonts w:eastAsiaTheme="minorEastAsia"/>
              <w:noProof/>
              <w:sz w:val="18"/>
              <w:szCs w:val="18"/>
              <w:lang w:val="sl-SI" w:eastAsia="sl-SI"/>
            </w:rPr>
          </w:pPr>
          <w:hyperlink w:anchor="_Toc89687848" w:history="1">
            <w:r w:rsidR="005B3487" w:rsidRPr="005B3487">
              <w:rPr>
                <w:rStyle w:val="Hiperpovezava"/>
                <w:noProof/>
                <w:spacing w:val="-2"/>
                <w:sz w:val="18"/>
                <w:szCs w:val="18"/>
                <w:lang w:val="sl-SI"/>
              </w:rPr>
              <w:t>14.</w:t>
            </w:r>
            <w:r w:rsidR="005B3487" w:rsidRPr="005B3487">
              <w:rPr>
                <w:rFonts w:eastAsiaTheme="minorEastAsia"/>
                <w:noProof/>
                <w:sz w:val="18"/>
                <w:szCs w:val="18"/>
                <w:lang w:val="sl-SI" w:eastAsia="sl-SI"/>
              </w:rPr>
              <w:tab/>
            </w:r>
            <w:r w:rsidR="005B3487" w:rsidRPr="005B3487">
              <w:rPr>
                <w:rStyle w:val="Hiperpovezava"/>
                <w:noProof/>
                <w:sz w:val="18"/>
                <w:szCs w:val="18"/>
                <w:lang w:val="sl-SI"/>
              </w:rPr>
              <w:t>POGODBA</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_Toc89687848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19</w:t>
            </w:r>
            <w:r w:rsidR="005B3487" w:rsidRPr="005B3487">
              <w:rPr>
                <w:noProof/>
                <w:webHidden/>
                <w:sz w:val="18"/>
                <w:szCs w:val="18"/>
              </w:rPr>
              <w:fldChar w:fldCharType="end"/>
            </w:r>
          </w:hyperlink>
        </w:p>
        <w:p w14:paraId="61B55325" w14:textId="6353908A" w:rsidR="005B3487" w:rsidRPr="005B3487" w:rsidRDefault="00106FED">
          <w:pPr>
            <w:pStyle w:val="Kazalovsebine2"/>
            <w:tabs>
              <w:tab w:val="left" w:pos="917"/>
              <w:tab w:val="right" w:leader="dot" w:pos="10172"/>
            </w:tabs>
            <w:rPr>
              <w:rFonts w:eastAsiaTheme="minorEastAsia"/>
              <w:noProof/>
              <w:sz w:val="18"/>
              <w:szCs w:val="18"/>
              <w:lang w:val="sl-SI" w:eastAsia="sl-SI"/>
            </w:rPr>
          </w:pPr>
          <w:hyperlink w:anchor="_Toc89687852" w:history="1">
            <w:r w:rsidR="005B3487" w:rsidRPr="005B3487">
              <w:rPr>
                <w:rStyle w:val="Hiperpovezava"/>
                <w:noProof/>
                <w:spacing w:val="-1"/>
                <w:sz w:val="18"/>
                <w:szCs w:val="18"/>
                <w:lang w:val="sl-SI"/>
              </w:rPr>
              <w:t>14.1</w:t>
            </w:r>
            <w:r w:rsidR="005B3487" w:rsidRPr="005B3487">
              <w:rPr>
                <w:rFonts w:eastAsiaTheme="minorEastAsia"/>
                <w:noProof/>
                <w:sz w:val="18"/>
                <w:szCs w:val="18"/>
                <w:lang w:val="sl-SI" w:eastAsia="sl-SI"/>
              </w:rPr>
              <w:tab/>
            </w:r>
            <w:r w:rsidR="005B3487" w:rsidRPr="005B3487">
              <w:rPr>
                <w:rStyle w:val="Hiperpovezava"/>
                <w:noProof/>
                <w:sz w:val="18"/>
                <w:szCs w:val="18"/>
                <w:lang w:val="sl-SI"/>
              </w:rPr>
              <w:t>Zavarovanje za dobro izvedbo pogodbenih</w:t>
            </w:r>
            <w:r w:rsidR="005B3487" w:rsidRPr="005B3487">
              <w:rPr>
                <w:rStyle w:val="Hiperpovezava"/>
                <w:noProof/>
                <w:spacing w:val="-12"/>
                <w:sz w:val="18"/>
                <w:szCs w:val="18"/>
                <w:lang w:val="sl-SI"/>
              </w:rPr>
              <w:t xml:space="preserve"> </w:t>
            </w:r>
            <w:r w:rsidR="005B3487" w:rsidRPr="005B3487">
              <w:rPr>
                <w:rStyle w:val="Hiperpovezava"/>
                <w:noProof/>
                <w:sz w:val="18"/>
                <w:szCs w:val="18"/>
                <w:lang w:val="sl-SI"/>
              </w:rPr>
              <w:t>obveznosti</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_Toc89687852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19</w:t>
            </w:r>
            <w:r w:rsidR="005B3487" w:rsidRPr="005B3487">
              <w:rPr>
                <w:noProof/>
                <w:webHidden/>
                <w:sz w:val="18"/>
                <w:szCs w:val="18"/>
              </w:rPr>
              <w:fldChar w:fldCharType="end"/>
            </w:r>
          </w:hyperlink>
        </w:p>
        <w:p w14:paraId="044399C6" w14:textId="1089A3C9" w:rsidR="005B3487" w:rsidRPr="005B3487" w:rsidRDefault="00106FED">
          <w:pPr>
            <w:pStyle w:val="Kazalovsebine2"/>
            <w:tabs>
              <w:tab w:val="left" w:pos="917"/>
              <w:tab w:val="right" w:leader="dot" w:pos="10172"/>
            </w:tabs>
            <w:rPr>
              <w:rFonts w:eastAsiaTheme="minorEastAsia"/>
              <w:noProof/>
              <w:sz w:val="18"/>
              <w:szCs w:val="18"/>
              <w:lang w:val="sl-SI" w:eastAsia="sl-SI"/>
            </w:rPr>
          </w:pPr>
          <w:hyperlink w:anchor="_Toc89687853" w:history="1">
            <w:r w:rsidR="005B3487" w:rsidRPr="005B3487">
              <w:rPr>
                <w:rStyle w:val="Hiperpovezava"/>
                <w:noProof/>
                <w:spacing w:val="-1"/>
                <w:sz w:val="18"/>
                <w:szCs w:val="18"/>
                <w:lang w:val="sl-SI"/>
              </w:rPr>
              <w:t>14.2</w:t>
            </w:r>
            <w:r w:rsidR="005B3487" w:rsidRPr="005B3487">
              <w:rPr>
                <w:rFonts w:eastAsiaTheme="minorEastAsia"/>
                <w:noProof/>
                <w:sz w:val="18"/>
                <w:szCs w:val="18"/>
                <w:lang w:val="sl-SI" w:eastAsia="sl-SI"/>
              </w:rPr>
              <w:tab/>
            </w:r>
            <w:r w:rsidR="005B3487" w:rsidRPr="005B3487">
              <w:rPr>
                <w:rStyle w:val="Hiperpovezava"/>
                <w:noProof/>
                <w:sz w:val="18"/>
                <w:szCs w:val="18"/>
                <w:lang w:val="sl-SI"/>
              </w:rPr>
              <w:t>Izjave o dolžnosti varovanja</w:t>
            </w:r>
            <w:r w:rsidR="005B3487" w:rsidRPr="005B3487">
              <w:rPr>
                <w:rStyle w:val="Hiperpovezava"/>
                <w:noProof/>
                <w:spacing w:val="-5"/>
                <w:sz w:val="18"/>
                <w:szCs w:val="18"/>
                <w:lang w:val="sl-SI"/>
              </w:rPr>
              <w:t xml:space="preserve"> </w:t>
            </w:r>
            <w:r w:rsidR="005B3487" w:rsidRPr="005B3487">
              <w:rPr>
                <w:rStyle w:val="Hiperpovezava"/>
                <w:noProof/>
                <w:sz w:val="18"/>
                <w:szCs w:val="18"/>
                <w:lang w:val="sl-SI"/>
              </w:rPr>
              <w:t>podatkov</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_Toc89687853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19</w:t>
            </w:r>
            <w:r w:rsidR="005B3487" w:rsidRPr="005B3487">
              <w:rPr>
                <w:noProof/>
                <w:webHidden/>
                <w:sz w:val="18"/>
                <w:szCs w:val="18"/>
              </w:rPr>
              <w:fldChar w:fldCharType="end"/>
            </w:r>
          </w:hyperlink>
        </w:p>
        <w:p w14:paraId="306EE08D" w14:textId="0AE06336" w:rsidR="005B3487" w:rsidRDefault="00106FED">
          <w:pPr>
            <w:pStyle w:val="Kazalovsebine1"/>
            <w:tabs>
              <w:tab w:val="right" w:leader="dot" w:pos="10172"/>
            </w:tabs>
            <w:rPr>
              <w:rFonts w:asciiTheme="minorHAnsi" w:eastAsiaTheme="minorEastAsia" w:hAnsiTheme="minorHAnsi" w:cstheme="minorBidi"/>
              <w:noProof/>
              <w:sz w:val="22"/>
              <w:szCs w:val="22"/>
              <w:lang w:val="sl-SI" w:eastAsia="sl-SI"/>
            </w:rPr>
          </w:pPr>
          <w:hyperlink w:anchor="_Toc89687854" w:history="1">
            <w:r w:rsidR="005B3487" w:rsidRPr="005B3487">
              <w:rPr>
                <w:rStyle w:val="Hiperpovezava"/>
                <w:noProof/>
                <w:spacing w:val="-2"/>
                <w:sz w:val="18"/>
                <w:szCs w:val="18"/>
                <w:lang w:val="sl-SI"/>
              </w:rPr>
              <w:t>15.</w:t>
            </w:r>
            <w:r w:rsidR="005B3487" w:rsidRPr="005B3487">
              <w:rPr>
                <w:rFonts w:eastAsiaTheme="minorEastAsia"/>
                <w:noProof/>
                <w:sz w:val="18"/>
                <w:szCs w:val="18"/>
                <w:lang w:val="sl-SI" w:eastAsia="sl-SI"/>
              </w:rPr>
              <w:tab/>
            </w:r>
            <w:r w:rsidR="005B3487" w:rsidRPr="005B3487">
              <w:rPr>
                <w:rStyle w:val="Hiperpovezava"/>
                <w:noProof/>
                <w:sz w:val="18"/>
                <w:szCs w:val="18"/>
                <w:lang w:val="sl-SI"/>
              </w:rPr>
              <w:t>PRAVNO</w:t>
            </w:r>
            <w:r w:rsidR="005B3487" w:rsidRPr="005B3487">
              <w:rPr>
                <w:rStyle w:val="Hiperpovezava"/>
                <w:noProof/>
                <w:spacing w:val="2"/>
                <w:sz w:val="18"/>
                <w:szCs w:val="18"/>
                <w:lang w:val="sl-SI"/>
              </w:rPr>
              <w:t xml:space="preserve"> </w:t>
            </w:r>
            <w:r w:rsidR="005B3487" w:rsidRPr="005B3487">
              <w:rPr>
                <w:rStyle w:val="Hiperpovezava"/>
                <w:noProof/>
                <w:sz w:val="18"/>
                <w:szCs w:val="18"/>
                <w:lang w:val="sl-SI"/>
              </w:rPr>
              <w:t>VARSTVO</w:t>
            </w:r>
            <w:r w:rsidR="005B3487" w:rsidRPr="005B3487">
              <w:rPr>
                <w:noProof/>
                <w:webHidden/>
                <w:sz w:val="18"/>
                <w:szCs w:val="18"/>
              </w:rPr>
              <w:tab/>
            </w:r>
            <w:r w:rsidR="005B3487" w:rsidRPr="005B3487">
              <w:rPr>
                <w:noProof/>
                <w:webHidden/>
                <w:sz w:val="18"/>
                <w:szCs w:val="18"/>
              </w:rPr>
              <w:fldChar w:fldCharType="begin"/>
            </w:r>
            <w:r w:rsidR="005B3487" w:rsidRPr="005B3487">
              <w:rPr>
                <w:noProof/>
                <w:webHidden/>
                <w:sz w:val="18"/>
                <w:szCs w:val="18"/>
              </w:rPr>
              <w:instrText xml:space="preserve"> PAGEREF _Toc89687854 \h </w:instrText>
            </w:r>
            <w:r w:rsidR="005B3487" w:rsidRPr="005B3487">
              <w:rPr>
                <w:noProof/>
                <w:webHidden/>
                <w:sz w:val="18"/>
                <w:szCs w:val="18"/>
              </w:rPr>
            </w:r>
            <w:r w:rsidR="005B3487" w:rsidRPr="005B3487">
              <w:rPr>
                <w:noProof/>
                <w:webHidden/>
                <w:sz w:val="18"/>
                <w:szCs w:val="18"/>
              </w:rPr>
              <w:fldChar w:fldCharType="separate"/>
            </w:r>
            <w:r w:rsidR="00002A39">
              <w:rPr>
                <w:noProof/>
                <w:webHidden/>
                <w:sz w:val="18"/>
                <w:szCs w:val="18"/>
              </w:rPr>
              <w:t>19</w:t>
            </w:r>
            <w:r w:rsidR="005B3487" w:rsidRPr="005B3487">
              <w:rPr>
                <w:noProof/>
                <w:webHidden/>
                <w:sz w:val="18"/>
                <w:szCs w:val="18"/>
              </w:rPr>
              <w:fldChar w:fldCharType="end"/>
            </w:r>
          </w:hyperlink>
        </w:p>
        <w:p w14:paraId="71CB89C4" w14:textId="28A94DBA" w:rsidR="00C5299E" w:rsidRPr="0045404F" w:rsidRDefault="00824348">
          <w:pPr>
            <w:rPr>
              <w:lang w:val="sl-SI"/>
            </w:rPr>
          </w:pPr>
          <w:r w:rsidRPr="0045404F">
            <w:rPr>
              <w:sz w:val="16"/>
              <w:szCs w:val="20"/>
              <w:lang w:val="sl-SI"/>
            </w:rPr>
            <w:fldChar w:fldCharType="end"/>
          </w:r>
        </w:p>
      </w:sdtContent>
    </w:sdt>
    <w:bookmarkEnd w:id="1" w:displacedByCustomXml="prev"/>
    <w:p w14:paraId="231D3899" w14:textId="77777777" w:rsidR="00624BDF" w:rsidRPr="0045404F" w:rsidRDefault="00624BDF">
      <w:pPr>
        <w:pStyle w:val="Telobesedila"/>
        <w:rPr>
          <w:b/>
          <w:lang w:val="sl-SI"/>
        </w:rPr>
      </w:pPr>
    </w:p>
    <w:p w14:paraId="005EE856" w14:textId="77777777" w:rsidR="00624BDF" w:rsidRPr="0045404F" w:rsidRDefault="00624BDF">
      <w:pPr>
        <w:rPr>
          <w:lang w:val="sl-SI"/>
        </w:rPr>
        <w:sectPr w:rsidR="00624BDF" w:rsidRPr="0045404F" w:rsidSect="005414F1">
          <w:pgSz w:w="11910" w:h="16840"/>
          <w:pgMar w:top="920" w:right="428" w:bottom="880" w:left="1300" w:header="714" w:footer="685" w:gutter="0"/>
          <w:cols w:space="708"/>
        </w:sectPr>
      </w:pPr>
    </w:p>
    <w:p w14:paraId="5403D55A" w14:textId="77777777" w:rsidR="00624BDF" w:rsidRPr="0045404F" w:rsidRDefault="00624BDF">
      <w:pPr>
        <w:pStyle w:val="Telobesedila"/>
        <w:rPr>
          <w:sz w:val="22"/>
          <w:lang w:val="sl-SI"/>
        </w:rPr>
      </w:pPr>
    </w:p>
    <w:p w14:paraId="321CBAAF" w14:textId="77777777" w:rsidR="00624BDF" w:rsidRPr="0045404F" w:rsidRDefault="00624BDF">
      <w:pPr>
        <w:pStyle w:val="Telobesedila"/>
        <w:rPr>
          <w:sz w:val="22"/>
          <w:lang w:val="sl-SI"/>
        </w:rPr>
      </w:pPr>
    </w:p>
    <w:p w14:paraId="13329D66" w14:textId="7E48B881" w:rsidR="00624BDF" w:rsidRPr="0045404F" w:rsidRDefault="00F4400B" w:rsidP="007C7685">
      <w:pPr>
        <w:pStyle w:val="Naslov1"/>
        <w:numPr>
          <w:ilvl w:val="0"/>
          <w:numId w:val="7"/>
        </w:numPr>
        <w:tabs>
          <w:tab w:val="left" w:pos="543"/>
          <w:tab w:val="left" w:pos="544"/>
        </w:tabs>
        <w:spacing w:before="195"/>
        <w:ind w:hanging="429"/>
        <w:rPr>
          <w:lang w:val="sl-SI"/>
        </w:rPr>
      </w:pPr>
      <w:bookmarkStart w:id="2" w:name="_TOC_250035"/>
      <w:bookmarkStart w:id="3" w:name="_Toc89687795"/>
      <w:bookmarkEnd w:id="2"/>
      <w:r w:rsidRPr="0045404F">
        <w:rPr>
          <w:lang w:val="sl-SI"/>
        </w:rPr>
        <w:t>NAROČNIK</w:t>
      </w:r>
      <w:bookmarkEnd w:id="3"/>
    </w:p>
    <w:p w14:paraId="17CD1305" w14:textId="77777777" w:rsidR="00624BDF" w:rsidRPr="0045404F" w:rsidRDefault="00624BDF">
      <w:pPr>
        <w:pStyle w:val="Telobesedila"/>
        <w:spacing w:before="5"/>
        <w:rPr>
          <w:b/>
          <w:lang w:val="sl-SI"/>
        </w:rPr>
      </w:pPr>
    </w:p>
    <w:p w14:paraId="315F6CCD" w14:textId="465BF597" w:rsidR="00624BDF" w:rsidRPr="0045404F" w:rsidRDefault="00F4400B" w:rsidP="0045404F">
      <w:pPr>
        <w:pStyle w:val="Telobesedila"/>
        <w:ind w:left="113" w:right="1366"/>
        <w:jc w:val="both"/>
        <w:rPr>
          <w:lang w:val="sl-SI"/>
        </w:rPr>
      </w:pPr>
      <w:r w:rsidRPr="0045404F">
        <w:rPr>
          <w:lang w:val="sl-SI"/>
        </w:rPr>
        <w:t xml:space="preserve">To naročilo izvaja </w:t>
      </w:r>
      <w:r w:rsidR="004D0BDC" w:rsidRPr="0045404F">
        <w:rPr>
          <w:lang w:val="sl-SI"/>
        </w:rPr>
        <w:t>Ministrstvo za delo, družino, socialne zadeve in enake možnosti</w:t>
      </w:r>
      <w:r w:rsidRPr="0045404F">
        <w:rPr>
          <w:lang w:val="sl-SI"/>
        </w:rPr>
        <w:t xml:space="preserve">, </w:t>
      </w:r>
      <w:r w:rsidR="004D0BDC" w:rsidRPr="0045404F">
        <w:rPr>
          <w:lang w:val="sl-SI"/>
        </w:rPr>
        <w:t>Štukljeva 44</w:t>
      </w:r>
      <w:r w:rsidRPr="0045404F">
        <w:rPr>
          <w:lang w:val="sl-SI"/>
        </w:rPr>
        <w:t>, 1000 Ljubljana, v svojem imenu in za svoj račun (v nadaljevanju naročnik).</w:t>
      </w:r>
    </w:p>
    <w:p w14:paraId="34DDC0FA" w14:textId="77777777" w:rsidR="00624BDF" w:rsidRPr="0045404F" w:rsidRDefault="00624BDF">
      <w:pPr>
        <w:pStyle w:val="Telobesedila"/>
        <w:spacing w:before="1"/>
        <w:rPr>
          <w:lang w:val="sl-SI"/>
        </w:rPr>
      </w:pPr>
    </w:p>
    <w:p w14:paraId="3A40FBC1" w14:textId="77777777" w:rsidR="00624BDF" w:rsidRPr="0045404F" w:rsidRDefault="00F4400B">
      <w:pPr>
        <w:pStyle w:val="Telobesedila"/>
        <w:spacing w:before="1"/>
        <w:ind w:left="115" w:right="1378"/>
        <w:jc w:val="both"/>
        <w:rPr>
          <w:lang w:val="sl-SI"/>
        </w:rPr>
      </w:pPr>
      <w:r w:rsidRPr="0045404F">
        <w:rPr>
          <w:spacing w:val="5"/>
          <w:lang w:val="sl-SI"/>
        </w:rPr>
        <w:t xml:space="preserve">Naročnik </w:t>
      </w:r>
      <w:r w:rsidRPr="0045404F">
        <w:rPr>
          <w:spacing w:val="4"/>
          <w:lang w:val="sl-SI"/>
        </w:rPr>
        <w:t xml:space="preserve">vabi vse </w:t>
      </w:r>
      <w:r w:rsidRPr="0045404F">
        <w:rPr>
          <w:spacing w:val="5"/>
          <w:lang w:val="sl-SI"/>
        </w:rPr>
        <w:t xml:space="preserve">zainteresirane ponudnike, </w:t>
      </w:r>
      <w:r w:rsidRPr="0045404F">
        <w:rPr>
          <w:spacing w:val="3"/>
          <w:lang w:val="sl-SI"/>
        </w:rPr>
        <w:t xml:space="preserve">da </w:t>
      </w:r>
      <w:r w:rsidRPr="0045404F">
        <w:rPr>
          <w:spacing w:val="5"/>
          <w:lang w:val="sl-SI"/>
        </w:rPr>
        <w:t xml:space="preserve">predložijo ponudbo, skladno </w:t>
      </w:r>
      <w:r w:rsidRPr="0045404F">
        <w:rPr>
          <w:lang w:val="sl-SI"/>
        </w:rPr>
        <w:t xml:space="preserve">z </w:t>
      </w:r>
      <w:r w:rsidRPr="0045404F">
        <w:rPr>
          <w:spacing w:val="5"/>
          <w:lang w:val="sl-SI"/>
        </w:rPr>
        <w:t xml:space="preserve">zahtevami </w:t>
      </w:r>
      <w:r w:rsidRPr="0045404F">
        <w:rPr>
          <w:spacing w:val="3"/>
          <w:lang w:val="sl-SI"/>
        </w:rPr>
        <w:t xml:space="preserve">iz </w:t>
      </w:r>
      <w:r w:rsidRPr="0045404F">
        <w:rPr>
          <w:spacing w:val="6"/>
          <w:lang w:val="sl-SI"/>
        </w:rPr>
        <w:t>teh</w:t>
      </w:r>
      <w:r w:rsidRPr="0045404F">
        <w:rPr>
          <w:spacing w:val="67"/>
          <w:lang w:val="sl-SI"/>
        </w:rPr>
        <w:t xml:space="preserve"> </w:t>
      </w:r>
      <w:r w:rsidRPr="0045404F">
        <w:rPr>
          <w:lang w:val="sl-SI"/>
        </w:rPr>
        <w:t>navodil.</w:t>
      </w:r>
    </w:p>
    <w:p w14:paraId="6A06F925" w14:textId="77777777" w:rsidR="00624BDF" w:rsidRPr="0045404F" w:rsidRDefault="00624BDF">
      <w:pPr>
        <w:pStyle w:val="Telobesedila"/>
        <w:spacing w:before="2"/>
        <w:rPr>
          <w:sz w:val="19"/>
          <w:lang w:val="sl-SI"/>
        </w:rPr>
      </w:pPr>
    </w:p>
    <w:p w14:paraId="2890FF12" w14:textId="40959616" w:rsidR="00624BDF" w:rsidRPr="0045404F" w:rsidRDefault="00F4400B" w:rsidP="007C7685">
      <w:pPr>
        <w:pStyle w:val="Naslov1"/>
        <w:numPr>
          <w:ilvl w:val="0"/>
          <w:numId w:val="7"/>
        </w:numPr>
        <w:tabs>
          <w:tab w:val="left" w:pos="543"/>
          <w:tab w:val="left" w:pos="544"/>
        </w:tabs>
        <w:spacing w:before="1"/>
        <w:ind w:hanging="429"/>
        <w:rPr>
          <w:lang w:val="sl-SI"/>
        </w:rPr>
      </w:pPr>
      <w:bookmarkStart w:id="4" w:name="_TOC_250034"/>
      <w:bookmarkStart w:id="5" w:name="_Toc89687796"/>
      <w:r w:rsidRPr="0045404F">
        <w:rPr>
          <w:lang w:val="sl-SI"/>
        </w:rPr>
        <w:t>OZNAKA IN PREDMET JAVNEGA</w:t>
      </w:r>
      <w:r w:rsidRPr="0045404F">
        <w:rPr>
          <w:spacing w:val="-13"/>
          <w:lang w:val="sl-SI"/>
        </w:rPr>
        <w:t xml:space="preserve"> </w:t>
      </w:r>
      <w:bookmarkEnd w:id="4"/>
      <w:r w:rsidRPr="0045404F">
        <w:rPr>
          <w:lang w:val="sl-SI"/>
        </w:rPr>
        <w:t>NAROČILA</w:t>
      </w:r>
      <w:bookmarkEnd w:id="5"/>
    </w:p>
    <w:p w14:paraId="5D962E54" w14:textId="77777777" w:rsidR="00624BDF" w:rsidRPr="0045404F" w:rsidRDefault="00624BDF">
      <w:pPr>
        <w:pStyle w:val="Telobesedila"/>
        <w:spacing w:before="5"/>
        <w:rPr>
          <w:b/>
          <w:lang w:val="sl-SI"/>
        </w:rPr>
      </w:pPr>
    </w:p>
    <w:p w14:paraId="657C2FB8" w14:textId="554A6E34" w:rsidR="00624BDF" w:rsidRPr="0045404F" w:rsidRDefault="00F4400B" w:rsidP="0045404F">
      <w:pPr>
        <w:pStyle w:val="Telobesedila"/>
        <w:ind w:left="113"/>
        <w:jc w:val="both"/>
        <w:rPr>
          <w:lang w:val="sl-SI"/>
        </w:rPr>
      </w:pPr>
      <w:r w:rsidRPr="0045404F">
        <w:rPr>
          <w:lang w:val="sl-SI"/>
        </w:rPr>
        <w:t xml:space="preserve">Oznaka: </w:t>
      </w:r>
      <w:r w:rsidR="00931853" w:rsidRPr="0045404F">
        <w:rPr>
          <w:lang w:val="sl-SI"/>
        </w:rPr>
        <w:t>4300-12/2021</w:t>
      </w:r>
    </w:p>
    <w:p w14:paraId="683F9290" w14:textId="6C2FBDFE" w:rsidR="00624BDF" w:rsidRPr="0045404F" w:rsidRDefault="00F4400B" w:rsidP="0045404F">
      <w:pPr>
        <w:pStyle w:val="Telobesedila"/>
        <w:ind w:left="113"/>
        <w:jc w:val="both"/>
        <w:rPr>
          <w:lang w:val="sl-SI"/>
        </w:rPr>
      </w:pPr>
      <w:r w:rsidRPr="0045404F">
        <w:rPr>
          <w:lang w:val="sl-SI"/>
        </w:rPr>
        <w:t xml:space="preserve">Predmet: </w:t>
      </w:r>
      <w:r w:rsidR="00931853" w:rsidRPr="0045404F">
        <w:rPr>
          <w:lang w:val="sl-SI"/>
        </w:rPr>
        <w:t>Izvajanje storitev Klicnega centra za osebe z okvaro sluha za dobo petih (5) let</w:t>
      </w:r>
    </w:p>
    <w:p w14:paraId="69E68DA7" w14:textId="77777777" w:rsidR="00624BDF" w:rsidRPr="0045404F" w:rsidRDefault="00624BDF">
      <w:pPr>
        <w:pStyle w:val="Telobesedila"/>
        <w:spacing w:before="7"/>
        <w:rPr>
          <w:sz w:val="19"/>
          <w:lang w:val="sl-SI"/>
        </w:rPr>
      </w:pPr>
    </w:p>
    <w:p w14:paraId="4CD53CB9" w14:textId="12B4D6F9" w:rsidR="00624BDF" w:rsidRPr="0045404F" w:rsidRDefault="00F4400B" w:rsidP="007C7685">
      <w:pPr>
        <w:pStyle w:val="Naslov1"/>
        <w:numPr>
          <w:ilvl w:val="0"/>
          <w:numId w:val="7"/>
        </w:numPr>
        <w:tabs>
          <w:tab w:val="left" w:pos="543"/>
          <w:tab w:val="left" w:pos="544"/>
        </w:tabs>
        <w:ind w:hanging="429"/>
        <w:rPr>
          <w:lang w:val="sl-SI"/>
        </w:rPr>
      </w:pPr>
      <w:bookmarkStart w:id="6" w:name="_TOC_250033"/>
      <w:bookmarkStart w:id="7" w:name="_Toc89687797"/>
      <w:r w:rsidRPr="0045404F">
        <w:rPr>
          <w:lang w:val="sl-SI"/>
        </w:rPr>
        <w:t xml:space="preserve">NAČIN ODDAJE </w:t>
      </w:r>
      <w:r w:rsidR="005C3FFC" w:rsidRPr="0045404F">
        <w:rPr>
          <w:lang w:val="sl-SI"/>
        </w:rPr>
        <w:t xml:space="preserve">IN IZVEDBE </w:t>
      </w:r>
      <w:r w:rsidRPr="0045404F">
        <w:rPr>
          <w:lang w:val="sl-SI"/>
        </w:rPr>
        <w:t>JAVNEGA</w:t>
      </w:r>
      <w:r w:rsidRPr="0045404F">
        <w:rPr>
          <w:spacing w:val="-5"/>
          <w:lang w:val="sl-SI"/>
        </w:rPr>
        <w:t xml:space="preserve"> </w:t>
      </w:r>
      <w:bookmarkEnd w:id="6"/>
      <w:r w:rsidRPr="0045404F">
        <w:rPr>
          <w:lang w:val="sl-SI"/>
        </w:rPr>
        <w:t>NAROČILA</w:t>
      </w:r>
      <w:bookmarkEnd w:id="7"/>
    </w:p>
    <w:p w14:paraId="2B87651E" w14:textId="77777777" w:rsidR="00624BDF" w:rsidRPr="0045404F" w:rsidRDefault="00624BDF">
      <w:pPr>
        <w:pStyle w:val="Telobesedila"/>
        <w:spacing w:before="6"/>
        <w:rPr>
          <w:b/>
          <w:lang w:val="sl-SI"/>
        </w:rPr>
      </w:pPr>
    </w:p>
    <w:p w14:paraId="043EF68F" w14:textId="77777777" w:rsidR="00624BDF" w:rsidRPr="0045404F" w:rsidRDefault="00F4400B">
      <w:pPr>
        <w:pStyle w:val="Telobesedila"/>
        <w:ind w:left="115" w:right="1377"/>
        <w:jc w:val="both"/>
        <w:rPr>
          <w:lang w:val="sl-SI"/>
        </w:rPr>
      </w:pPr>
      <w:r w:rsidRPr="0045404F">
        <w:rPr>
          <w:lang w:val="sl-SI"/>
        </w:rPr>
        <w:t>Za oddajo predmetnega naročila se v skladu s 40. členom Zakona o javnem naročanju (Uradni list RS, št. 91/15 in 14/18; v nadaljevanju ZJN-3) izvede odprti postopek.</w:t>
      </w:r>
    </w:p>
    <w:p w14:paraId="7E858A70" w14:textId="77777777" w:rsidR="00624BDF" w:rsidRPr="0045404F" w:rsidRDefault="00624BDF">
      <w:pPr>
        <w:pStyle w:val="Telobesedila"/>
        <w:spacing w:before="5"/>
        <w:rPr>
          <w:lang w:val="sl-SI"/>
        </w:rPr>
      </w:pPr>
    </w:p>
    <w:p w14:paraId="641CD742" w14:textId="1722B74E" w:rsidR="00624BDF" w:rsidRPr="0045404F" w:rsidRDefault="00F4400B">
      <w:pPr>
        <w:pStyle w:val="Telobesedila"/>
        <w:spacing w:line="235" w:lineRule="auto"/>
        <w:ind w:left="115" w:right="1368"/>
        <w:jc w:val="both"/>
        <w:rPr>
          <w:lang w:val="sl-SI"/>
        </w:rPr>
      </w:pPr>
      <w:r w:rsidRPr="0045404F">
        <w:rPr>
          <w:lang w:val="sl-SI"/>
        </w:rPr>
        <w:t xml:space="preserve">Naročnik bo, na podlagi v dokumentaciji v zvezi z oddajo naročila navedenih zahtev in meril, izmed ponudnikov, ki bodo oddali dopustno ponudbo, izbral </w:t>
      </w:r>
      <w:r w:rsidR="00434EF5" w:rsidRPr="0045404F">
        <w:rPr>
          <w:lang w:val="sl-SI"/>
        </w:rPr>
        <w:t xml:space="preserve">ekonomsko </w:t>
      </w:r>
      <w:r w:rsidRPr="0045404F">
        <w:rPr>
          <w:lang w:val="sl-SI"/>
        </w:rPr>
        <w:t>najugodnejšega ponudnika.</w:t>
      </w:r>
    </w:p>
    <w:p w14:paraId="370137E7" w14:textId="174D5125" w:rsidR="005C3FFC" w:rsidRPr="0045404F" w:rsidRDefault="005C3FFC">
      <w:pPr>
        <w:pStyle w:val="Telobesedila"/>
        <w:spacing w:line="235" w:lineRule="auto"/>
        <w:ind w:left="115" w:right="1368"/>
        <w:jc w:val="both"/>
        <w:rPr>
          <w:lang w:val="sl-SI"/>
        </w:rPr>
      </w:pPr>
    </w:p>
    <w:p w14:paraId="0C2EC565" w14:textId="33495C01" w:rsidR="005C3FFC" w:rsidRPr="0045404F" w:rsidRDefault="005C3FFC" w:rsidP="005C3FFC">
      <w:pPr>
        <w:pStyle w:val="Telobesedila"/>
        <w:spacing w:line="235" w:lineRule="auto"/>
        <w:ind w:left="115" w:right="1368"/>
        <w:jc w:val="both"/>
        <w:rPr>
          <w:lang w:val="sl-SI"/>
        </w:rPr>
      </w:pPr>
      <w:r w:rsidRPr="0045404F">
        <w:rPr>
          <w:lang w:val="sl-SI"/>
        </w:rPr>
        <w:t>Z izbranim ponudnikom bo sklenjen</w:t>
      </w:r>
      <w:r w:rsidR="003906BF">
        <w:rPr>
          <w:lang w:val="sl-SI"/>
        </w:rPr>
        <w:t>a</w:t>
      </w:r>
      <w:r w:rsidRPr="0045404F">
        <w:rPr>
          <w:lang w:val="sl-SI"/>
        </w:rPr>
        <w:t xml:space="preserve"> </w:t>
      </w:r>
      <w:r w:rsidR="003906BF">
        <w:rPr>
          <w:lang w:val="sl-SI"/>
        </w:rPr>
        <w:t xml:space="preserve">pogodba </w:t>
      </w:r>
      <w:r w:rsidRPr="0045404F">
        <w:rPr>
          <w:color w:val="000000"/>
          <w:lang w:val="sl-SI"/>
        </w:rPr>
        <w:t xml:space="preserve">za obdobje </w:t>
      </w:r>
      <w:r w:rsidR="00931853" w:rsidRPr="0045404F">
        <w:rPr>
          <w:color w:val="000000"/>
          <w:lang w:val="sl-SI"/>
        </w:rPr>
        <w:t>5</w:t>
      </w:r>
      <w:r w:rsidR="009D18B5" w:rsidRPr="0045404F">
        <w:rPr>
          <w:color w:val="000000"/>
          <w:lang w:val="sl-SI"/>
        </w:rPr>
        <w:t xml:space="preserve"> let</w:t>
      </w:r>
      <w:r w:rsidR="00015583" w:rsidRPr="0045404F">
        <w:rPr>
          <w:color w:val="000000"/>
          <w:lang w:val="sl-SI"/>
        </w:rPr>
        <w:t xml:space="preserve"> pod pogoji določenimi v tej razpisni dokumentaciji</w:t>
      </w:r>
      <w:r w:rsidRPr="0045404F">
        <w:rPr>
          <w:color w:val="000000"/>
          <w:lang w:val="sl-SI"/>
        </w:rPr>
        <w:t xml:space="preserve">. </w:t>
      </w:r>
    </w:p>
    <w:p w14:paraId="417AE075" w14:textId="77777777" w:rsidR="00624BDF" w:rsidRPr="0045404F" w:rsidRDefault="00624BDF">
      <w:pPr>
        <w:pStyle w:val="Telobesedila"/>
        <w:spacing w:before="8"/>
        <w:rPr>
          <w:sz w:val="19"/>
          <w:lang w:val="sl-SI"/>
        </w:rPr>
      </w:pPr>
    </w:p>
    <w:p w14:paraId="2201CE69" w14:textId="1BE0CFC2" w:rsidR="00624BDF" w:rsidRPr="0045404F" w:rsidRDefault="00F4400B" w:rsidP="007C7685">
      <w:pPr>
        <w:pStyle w:val="Naslov1"/>
        <w:numPr>
          <w:ilvl w:val="0"/>
          <w:numId w:val="7"/>
        </w:numPr>
        <w:tabs>
          <w:tab w:val="left" w:pos="543"/>
          <w:tab w:val="left" w:pos="544"/>
        </w:tabs>
        <w:spacing w:before="1"/>
        <w:ind w:hanging="429"/>
        <w:rPr>
          <w:lang w:val="sl-SI"/>
        </w:rPr>
      </w:pPr>
      <w:bookmarkStart w:id="8" w:name="_TOC_250032"/>
      <w:bookmarkStart w:id="9" w:name="_Toc89687798"/>
      <w:r w:rsidRPr="0045404F">
        <w:rPr>
          <w:lang w:val="sl-SI"/>
        </w:rPr>
        <w:t>ROK IN NAČIN PREDLOŽITVE</w:t>
      </w:r>
      <w:r w:rsidRPr="0045404F">
        <w:rPr>
          <w:spacing w:val="-9"/>
          <w:lang w:val="sl-SI"/>
        </w:rPr>
        <w:t xml:space="preserve"> </w:t>
      </w:r>
      <w:bookmarkEnd w:id="8"/>
      <w:r w:rsidRPr="0045404F">
        <w:rPr>
          <w:lang w:val="sl-SI"/>
        </w:rPr>
        <w:t>PONUDBE</w:t>
      </w:r>
      <w:bookmarkEnd w:id="9"/>
    </w:p>
    <w:p w14:paraId="3A5846D2" w14:textId="77777777" w:rsidR="00624BDF" w:rsidRPr="0045404F" w:rsidRDefault="00624BDF">
      <w:pPr>
        <w:pStyle w:val="Telobesedila"/>
        <w:spacing w:before="5"/>
        <w:rPr>
          <w:b/>
          <w:lang w:val="sl-SI"/>
        </w:rPr>
      </w:pPr>
    </w:p>
    <w:p w14:paraId="67A1B45D" w14:textId="77777777" w:rsidR="00624BDF" w:rsidRPr="0045404F" w:rsidRDefault="00F4400B">
      <w:pPr>
        <w:pStyle w:val="Telobesedila"/>
        <w:ind w:left="115" w:right="1373"/>
        <w:jc w:val="both"/>
        <w:rPr>
          <w:lang w:val="sl-SI"/>
        </w:rPr>
      </w:pPr>
      <w:r w:rsidRPr="0045404F">
        <w:rPr>
          <w:lang w:val="sl-SI"/>
        </w:rPr>
        <w:t xml:space="preserve">Ponudnik mora ponudbo predložiti v informacijski sistem e-JN na spletnem naslovu </w:t>
      </w:r>
      <w:r w:rsidRPr="0045404F">
        <w:rPr>
          <w:color w:val="0000FF"/>
          <w:u w:val="single" w:color="0000FF"/>
          <w:lang w:val="sl-SI"/>
        </w:rPr>
        <w:t>https://ejn.gov.si</w:t>
      </w:r>
      <w:r w:rsidRPr="0045404F">
        <w:rPr>
          <w:lang w:val="sl-SI"/>
        </w:rPr>
        <w:t xml:space="preserve">, v skladu s točko 3 dokumenta Navodila za uporabo informacijskega sistema za uporabo funkcionalnosti elektronske oddaje ponudb e-JN: PONUDNIKI (v nadaljevanju: Navodila za uporabo e-JN), ki je del dokumentacije v zvezi z oddajo javnega naročila, in je objavljen na spletnem naslovu </w:t>
      </w:r>
      <w:r w:rsidRPr="0045404F">
        <w:rPr>
          <w:color w:val="0000FF"/>
          <w:u w:val="single" w:color="0000FF"/>
          <w:lang w:val="sl-SI"/>
        </w:rPr>
        <w:t>https://ejn.gov.si</w:t>
      </w:r>
      <w:r w:rsidRPr="0045404F">
        <w:rPr>
          <w:lang w:val="sl-SI"/>
        </w:rPr>
        <w:t>.</w:t>
      </w:r>
    </w:p>
    <w:p w14:paraId="419137F7" w14:textId="77777777" w:rsidR="00624BDF" w:rsidRPr="0045404F" w:rsidRDefault="00624BDF">
      <w:pPr>
        <w:pStyle w:val="Telobesedila"/>
        <w:spacing w:before="4"/>
        <w:rPr>
          <w:lang w:val="sl-SI"/>
        </w:rPr>
      </w:pPr>
    </w:p>
    <w:p w14:paraId="7B1CD2F2" w14:textId="77777777" w:rsidR="00624BDF" w:rsidRPr="0045404F" w:rsidRDefault="00F4400B">
      <w:pPr>
        <w:pStyle w:val="Telobesedila"/>
        <w:spacing w:line="237" w:lineRule="auto"/>
        <w:ind w:left="115" w:right="1370"/>
        <w:jc w:val="both"/>
        <w:rPr>
          <w:lang w:val="sl-SI"/>
        </w:rPr>
      </w:pPr>
      <w:r w:rsidRPr="0045404F">
        <w:rPr>
          <w:lang w:val="sl-SI"/>
        </w:rPr>
        <w:t xml:space="preserve">Ponudnik se mora pred oddajo ponudbe registrirati na spletnem naslovu </w:t>
      </w:r>
      <w:r w:rsidRPr="0045404F">
        <w:rPr>
          <w:color w:val="0000FF"/>
          <w:u w:val="single" w:color="0000FF"/>
          <w:lang w:val="sl-SI"/>
        </w:rPr>
        <w:t>https://ejn.gov.si</w:t>
      </w:r>
      <w:r w:rsidRPr="0045404F">
        <w:rPr>
          <w:lang w:val="sl-SI"/>
        </w:rPr>
        <w:t>, v skladu z Navodili za uporabo e-JN. Če je ponudnik že registriran v informacijski sistem e-JN, se v aplikacijo prijavi na istem naslovu.</w:t>
      </w:r>
    </w:p>
    <w:p w14:paraId="1BD5946A" w14:textId="77777777" w:rsidR="00624BDF" w:rsidRPr="0045404F" w:rsidRDefault="00624BDF">
      <w:pPr>
        <w:pStyle w:val="Telobesedila"/>
        <w:spacing w:before="2"/>
        <w:rPr>
          <w:lang w:val="sl-SI"/>
        </w:rPr>
      </w:pPr>
    </w:p>
    <w:p w14:paraId="6BAB5BC8" w14:textId="77777777" w:rsidR="00624BDF" w:rsidRPr="0045404F" w:rsidRDefault="00F4400B">
      <w:pPr>
        <w:pStyle w:val="Telobesedila"/>
        <w:ind w:left="115" w:right="1373"/>
        <w:jc w:val="both"/>
        <w:rPr>
          <w:lang w:val="sl-SI"/>
        </w:rPr>
      </w:pPr>
      <w:r w:rsidRPr="0045404F">
        <w:rPr>
          <w:lang w:val="sl-SI"/>
        </w:rPr>
        <w:t>Uporabnik ponudnika, ki je v informacijskem sistemu e-JN pooblaščen za oddajanje ponudb, ponudbeno dokumentacijo odda na način, da po registraciji oziroma prijavi v sistem e-JN, pri predmetnem javnem naročilu izbere opcijo »Sodeluj na javnem naročilu«, s čimer se odpre stran za pripravo ponudbe.</w:t>
      </w:r>
    </w:p>
    <w:p w14:paraId="27ECE71E" w14:textId="77777777" w:rsidR="00624BDF" w:rsidRPr="0045404F" w:rsidRDefault="00624BDF">
      <w:pPr>
        <w:pStyle w:val="Telobesedila"/>
        <w:spacing w:before="2"/>
        <w:rPr>
          <w:lang w:val="sl-SI"/>
        </w:rPr>
      </w:pPr>
    </w:p>
    <w:p w14:paraId="466B2D42" w14:textId="77777777" w:rsidR="00624BDF" w:rsidRPr="0045404F" w:rsidRDefault="00F4400B">
      <w:pPr>
        <w:pStyle w:val="Telobesedila"/>
        <w:ind w:left="115" w:right="1373"/>
        <w:jc w:val="both"/>
        <w:rPr>
          <w:lang w:val="sl-SI"/>
        </w:rPr>
      </w:pPr>
      <w:r w:rsidRPr="0045404F">
        <w:rPr>
          <w:lang w:val="sl-SI"/>
        </w:rPr>
        <w:t xml:space="preserve">Uporabnik ponudnika, </w:t>
      </w:r>
      <w:r w:rsidRPr="0045404F">
        <w:rPr>
          <w:spacing w:val="-3"/>
          <w:lang w:val="sl-SI"/>
        </w:rPr>
        <w:t xml:space="preserve">ki </w:t>
      </w:r>
      <w:r w:rsidRPr="0045404F">
        <w:rPr>
          <w:lang w:val="sl-SI"/>
        </w:rPr>
        <w:t xml:space="preserve">je v informacijskem sistemu e-JN pooblaščen za oddajanje ponudb, ponudbo </w:t>
      </w:r>
      <w:r w:rsidRPr="0045404F">
        <w:rPr>
          <w:spacing w:val="3"/>
          <w:lang w:val="sl-SI"/>
        </w:rPr>
        <w:t xml:space="preserve">odda </w:t>
      </w:r>
      <w:r w:rsidRPr="0045404F">
        <w:rPr>
          <w:lang w:val="sl-SI"/>
        </w:rPr>
        <w:t xml:space="preserve">s </w:t>
      </w:r>
      <w:r w:rsidRPr="0045404F">
        <w:rPr>
          <w:spacing w:val="3"/>
          <w:lang w:val="sl-SI"/>
        </w:rPr>
        <w:t xml:space="preserve">klikom </w:t>
      </w:r>
      <w:r w:rsidRPr="0045404F">
        <w:rPr>
          <w:lang w:val="sl-SI"/>
        </w:rPr>
        <w:t xml:space="preserve">na </w:t>
      </w:r>
      <w:r w:rsidRPr="0045404F">
        <w:rPr>
          <w:spacing w:val="3"/>
          <w:lang w:val="sl-SI"/>
        </w:rPr>
        <w:t xml:space="preserve">gumb »Oddaj«. Informacijski sistem </w:t>
      </w:r>
      <w:r w:rsidRPr="0045404F">
        <w:rPr>
          <w:lang w:val="sl-SI"/>
        </w:rPr>
        <w:t xml:space="preserve">e-JN ob </w:t>
      </w:r>
      <w:r w:rsidRPr="0045404F">
        <w:rPr>
          <w:spacing w:val="3"/>
          <w:lang w:val="sl-SI"/>
        </w:rPr>
        <w:t xml:space="preserve">oddaji ponudbe zabeleži </w:t>
      </w:r>
      <w:r w:rsidRPr="0045404F">
        <w:rPr>
          <w:spacing w:val="4"/>
          <w:lang w:val="sl-SI"/>
        </w:rPr>
        <w:t xml:space="preserve">identiteto </w:t>
      </w:r>
      <w:r w:rsidRPr="0045404F">
        <w:rPr>
          <w:spacing w:val="3"/>
          <w:lang w:val="sl-SI"/>
        </w:rPr>
        <w:t xml:space="preserve">uporabnika </w:t>
      </w:r>
      <w:r w:rsidRPr="0045404F">
        <w:rPr>
          <w:lang w:val="sl-SI"/>
        </w:rPr>
        <w:t xml:space="preserve">in </w:t>
      </w:r>
      <w:r w:rsidRPr="0045404F">
        <w:rPr>
          <w:spacing w:val="2"/>
          <w:lang w:val="sl-SI"/>
        </w:rPr>
        <w:t xml:space="preserve">čas </w:t>
      </w:r>
      <w:r w:rsidRPr="0045404F">
        <w:rPr>
          <w:spacing w:val="3"/>
          <w:lang w:val="sl-SI"/>
        </w:rPr>
        <w:t xml:space="preserve">oddaje ponudbe. Uporabnik </w:t>
      </w:r>
      <w:r w:rsidRPr="0045404F">
        <w:rPr>
          <w:lang w:val="sl-SI"/>
        </w:rPr>
        <w:t xml:space="preserve">z </w:t>
      </w:r>
      <w:r w:rsidRPr="0045404F">
        <w:rPr>
          <w:spacing w:val="3"/>
          <w:lang w:val="sl-SI"/>
        </w:rPr>
        <w:t xml:space="preserve">dejanjem oddaje ponudbe izkaže </w:t>
      </w:r>
      <w:r w:rsidRPr="0045404F">
        <w:rPr>
          <w:lang w:val="sl-SI"/>
        </w:rPr>
        <w:t xml:space="preserve">in </w:t>
      </w:r>
      <w:r w:rsidRPr="0045404F">
        <w:rPr>
          <w:spacing w:val="3"/>
          <w:lang w:val="sl-SI"/>
        </w:rPr>
        <w:t xml:space="preserve">izjavi voljo </w:t>
      </w:r>
      <w:r w:rsidRPr="0045404F">
        <w:rPr>
          <w:lang w:val="sl-SI"/>
        </w:rPr>
        <w:t>v imenu ponudnika oddati zavezujočo ponudbo (18. člen Obligacijskega zakonika</w:t>
      </w:r>
      <w:r w:rsidRPr="0045404F">
        <w:rPr>
          <w:vertAlign w:val="superscript"/>
          <w:lang w:val="sl-SI"/>
        </w:rPr>
        <w:t>1</w:t>
      </w:r>
      <w:r w:rsidRPr="0045404F">
        <w:rPr>
          <w:lang w:val="sl-SI"/>
        </w:rPr>
        <w:t xml:space="preserve">). Z oddajo ponudbe je le-ta zavezujoča za čas, naveden v dokumentaciji naročila, razen če jo uporabnik ponudnika umakne </w:t>
      </w:r>
      <w:r w:rsidRPr="0045404F">
        <w:rPr>
          <w:spacing w:val="-3"/>
          <w:lang w:val="sl-SI"/>
        </w:rPr>
        <w:t xml:space="preserve">ali </w:t>
      </w:r>
      <w:r w:rsidRPr="0045404F">
        <w:rPr>
          <w:lang w:val="sl-SI"/>
        </w:rPr>
        <w:t>spremeni pred potekom roka za oddajo</w:t>
      </w:r>
      <w:r w:rsidRPr="0045404F">
        <w:rPr>
          <w:spacing w:val="8"/>
          <w:lang w:val="sl-SI"/>
        </w:rPr>
        <w:t xml:space="preserve"> </w:t>
      </w:r>
      <w:r w:rsidRPr="0045404F">
        <w:rPr>
          <w:lang w:val="sl-SI"/>
        </w:rPr>
        <w:t>ponudb.</w:t>
      </w:r>
    </w:p>
    <w:p w14:paraId="18B42222" w14:textId="77777777" w:rsidR="00624BDF" w:rsidRPr="0045404F" w:rsidRDefault="00624BDF">
      <w:pPr>
        <w:pStyle w:val="Telobesedila"/>
        <w:spacing w:before="10"/>
        <w:rPr>
          <w:sz w:val="19"/>
          <w:lang w:val="sl-SI"/>
        </w:rPr>
      </w:pPr>
    </w:p>
    <w:p w14:paraId="518E2E12" w14:textId="493E0C6F" w:rsidR="00624BDF" w:rsidRPr="0045404F" w:rsidRDefault="00F4400B">
      <w:pPr>
        <w:pStyle w:val="Telobesedila"/>
        <w:ind w:left="115" w:right="1368"/>
        <w:jc w:val="both"/>
        <w:rPr>
          <w:lang w:val="sl-SI"/>
        </w:rPr>
      </w:pPr>
      <w:r w:rsidRPr="0045404F">
        <w:rPr>
          <w:lang w:val="sl-SI"/>
        </w:rPr>
        <w:t xml:space="preserve">Ponudba se šteje za pravočasno oddano, če jo naročnik prejme preko sistema e-JN </w:t>
      </w:r>
      <w:r w:rsidRPr="0045404F">
        <w:rPr>
          <w:color w:val="0000FF"/>
          <w:u w:val="single" w:color="0000FF"/>
          <w:lang w:val="sl-SI"/>
        </w:rPr>
        <w:t>https://ejn.gov.si</w:t>
      </w:r>
      <w:r w:rsidRPr="0045404F">
        <w:rPr>
          <w:color w:val="0000FF"/>
          <w:lang w:val="sl-SI"/>
        </w:rPr>
        <w:t xml:space="preserve"> </w:t>
      </w:r>
      <w:r w:rsidRPr="0045404F">
        <w:rPr>
          <w:lang w:val="sl-SI"/>
        </w:rPr>
        <w:t xml:space="preserve">najkasneje </w:t>
      </w:r>
      <w:r w:rsidRPr="0045404F">
        <w:rPr>
          <w:b/>
          <w:lang w:val="sl-SI"/>
        </w:rPr>
        <w:t>do</w:t>
      </w:r>
      <w:r w:rsidR="00D772A9" w:rsidRPr="0045404F">
        <w:rPr>
          <w:b/>
          <w:lang w:val="sl-SI"/>
        </w:rPr>
        <w:t xml:space="preserve"> </w:t>
      </w:r>
      <w:r w:rsidR="000F0A14">
        <w:rPr>
          <w:b/>
          <w:lang w:val="sl-SI"/>
        </w:rPr>
        <w:t>21. 1. 2022</w:t>
      </w:r>
      <w:r w:rsidR="00D772A9" w:rsidRPr="0045404F">
        <w:rPr>
          <w:b/>
          <w:lang w:val="sl-SI"/>
        </w:rPr>
        <w:t xml:space="preserve"> do 10.00 ure</w:t>
      </w:r>
      <w:r w:rsidRPr="0045404F">
        <w:rPr>
          <w:lang w:val="sl-SI"/>
        </w:rPr>
        <w:t>. Za oddano ponudbo se šteje ponudba, ki je v informacijskem sistemu e-JN označena s statusom »ODDANO«.</w:t>
      </w:r>
    </w:p>
    <w:p w14:paraId="568A3976" w14:textId="77777777" w:rsidR="00624BDF" w:rsidRPr="0045404F" w:rsidRDefault="00624BDF">
      <w:pPr>
        <w:pStyle w:val="Telobesedila"/>
        <w:spacing w:before="2"/>
        <w:rPr>
          <w:lang w:val="sl-SI"/>
        </w:rPr>
      </w:pPr>
    </w:p>
    <w:p w14:paraId="0FCB444E" w14:textId="77777777" w:rsidR="00624BDF" w:rsidRPr="0045404F" w:rsidRDefault="00F4400B">
      <w:pPr>
        <w:pStyle w:val="Telobesedila"/>
        <w:ind w:left="115" w:right="1368"/>
        <w:jc w:val="both"/>
        <w:rPr>
          <w:lang w:val="sl-SI"/>
        </w:rPr>
      </w:pPr>
      <w:r w:rsidRPr="0045404F">
        <w:rPr>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080F0D" w14:textId="77777777" w:rsidR="00624BDF" w:rsidRPr="0045404F" w:rsidRDefault="00624BDF">
      <w:pPr>
        <w:pStyle w:val="Telobesedila"/>
        <w:spacing w:before="8"/>
        <w:rPr>
          <w:sz w:val="19"/>
          <w:lang w:val="sl-SI"/>
        </w:rPr>
      </w:pPr>
    </w:p>
    <w:p w14:paraId="4436075E" w14:textId="77777777" w:rsidR="00624BDF" w:rsidRPr="0045404F" w:rsidRDefault="00F4400B">
      <w:pPr>
        <w:pStyle w:val="Telobesedila"/>
        <w:spacing w:before="1"/>
        <w:ind w:left="115"/>
        <w:jc w:val="both"/>
        <w:rPr>
          <w:lang w:val="sl-SI"/>
        </w:rPr>
      </w:pPr>
      <w:r w:rsidRPr="0045404F">
        <w:rPr>
          <w:lang w:val="sl-SI"/>
        </w:rPr>
        <w:t>Po preteku roka za predložitev ponudb ponudbe ne bo več mogoče oddati.</w:t>
      </w:r>
    </w:p>
    <w:p w14:paraId="67C569FA" w14:textId="77777777" w:rsidR="00624BDF" w:rsidRPr="0045404F" w:rsidRDefault="00624BDF">
      <w:pPr>
        <w:pStyle w:val="Telobesedila"/>
        <w:rPr>
          <w:lang w:val="sl-SI"/>
        </w:rPr>
      </w:pPr>
    </w:p>
    <w:p w14:paraId="1B7F8AF1" w14:textId="77777777" w:rsidR="00624BDF" w:rsidRPr="0045404F" w:rsidRDefault="00624BDF">
      <w:pPr>
        <w:pStyle w:val="Telobesedila"/>
        <w:rPr>
          <w:lang w:val="sl-SI"/>
        </w:rPr>
      </w:pPr>
    </w:p>
    <w:p w14:paraId="07020157" w14:textId="77777777" w:rsidR="00624BDF" w:rsidRPr="0045404F" w:rsidRDefault="00AB1AEB">
      <w:pPr>
        <w:pStyle w:val="Telobesedila"/>
        <w:spacing w:before="6"/>
        <w:rPr>
          <w:sz w:val="10"/>
          <w:lang w:val="sl-SI"/>
        </w:rPr>
      </w:pPr>
      <w:r w:rsidRPr="0045404F">
        <w:rPr>
          <w:noProof/>
          <w:lang w:val="sl-SI" w:eastAsia="sl-SI"/>
        </w:rPr>
        <mc:AlternateContent>
          <mc:Choice Requires="wps">
            <w:drawing>
              <wp:anchor distT="0" distB="0" distL="0" distR="0" simplePos="0" relativeHeight="487589888" behindDoc="1" locked="0" layoutInCell="1" allowOverlap="1" wp14:anchorId="58BD675D" wp14:editId="75333E23">
                <wp:simplePos x="0" y="0"/>
                <wp:positionH relativeFrom="page">
                  <wp:posOffset>899160</wp:posOffset>
                </wp:positionH>
                <wp:positionV relativeFrom="paragraph">
                  <wp:posOffset>101600</wp:posOffset>
                </wp:positionV>
                <wp:extent cx="1831975" cy="8890"/>
                <wp:effectExtent l="0" t="0" r="0" b="0"/>
                <wp:wrapTopAndBottom/>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197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D53E3" id="Rectangle 3" o:spid="_x0000_s1026" style="position:absolute;margin-left:70.8pt;margin-top:8pt;width:144.25pt;height:.7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" fillcolor="black" stroked="f">
                <w10:wrap type="topAndBottom" anchorx="page"/>
              </v:rect>
            </w:pict>
          </mc:Fallback>
        </mc:AlternateContent>
      </w:r>
    </w:p>
    <w:p w14:paraId="72FA2C83" w14:textId="77777777" w:rsidR="00624BDF" w:rsidRPr="0045404F" w:rsidRDefault="00F4400B">
      <w:pPr>
        <w:spacing w:before="47" w:line="244" w:lineRule="auto"/>
        <w:ind w:left="115" w:right="1425"/>
        <w:rPr>
          <w:i/>
          <w:sz w:val="18"/>
          <w:lang w:val="sl-SI"/>
        </w:rPr>
      </w:pPr>
      <w:r w:rsidRPr="0045404F">
        <w:rPr>
          <w:sz w:val="18"/>
          <w:vertAlign w:val="superscript"/>
          <w:lang w:val="sl-SI"/>
        </w:rPr>
        <w:t>1</w:t>
      </w:r>
      <w:r w:rsidRPr="0045404F">
        <w:rPr>
          <w:i/>
          <w:color w:val="0000FF"/>
          <w:sz w:val="18"/>
          <w:u w:val="single" w:color="0000FF"/>
          <w:lang w:val="sl-SI"/>
        </w:rPr>
        <w:t>Obligacijski zakonik</w:t>
      </w:r>
      <w:r w:rsidRPr="0045404F">
        <w:rPr>
          <w:i/>
          <w:color w:val="0000FF"/>
          <w:sz w:val="18"/>
          <w:lang w:val="sl-SI"/>
        </w:rPr>
        <w:t xml:space="preserve"> </w:t>
      </w:r>
      <w:r w:rsidRPr="0045404F">
        <w:rPr>
          <w:i/>
          <w:sz w:val="18"/>
          <w:lang w:val="sl-SI"/>
        </w:rPr>
        <w:t xml:space="preserve">(Uradni </w:t>
      </w:r>
      <w:r w:rsidRPr="0045404F">
        <w:rPr>
          <w:i/>
          <w:spacing w:val="-3"/>
          <w:sz w:val="18"/>
          <w:lang w:val="sl-SI"/>
        </w:rPr>
        <w:t xml:space="preserve">list </w:t>
      </w:r>
      <w:r w:rsidRPr="0045404F">
        <w:rPr>
          <w:i/>
          <w:sz w:val="18"/>
          <w:lang w:val="sl-SI"/>
        </w:rPr>
        <w:t xml:space="preserve">RS, št. 97/07 – uradno prečiščeno </w:t>
      </w:r>
      <w:r w:rsidRPr="0045404F">
        <w:rPr>
          <w:i/>
          <w:spacing w:val="-3"/>
          <w:sz w:val="18"/>
          <w:lang w:val="sl-SI"/>
        </w:rPr>
        <w:t xml:space="preserve">besedilo, </w:t>
      </w:r>
      <w:r w:rsidRPr="0045404F">
        <w:rPr>
          <w:i/>
          <w:sz w:val="18"/>
          <w:lang w:val="sl-SI"/>
        </w:rPr>
        <w:t xml:space="preserve">64/16 – </w:t>
      </w:r>
      <w:proofErr w:type="spellStart"/>
      <w:r w:rsidRPr="0045404F">
        <w:rPr>
          <w:i/>
          <w:spacing w:val="-3"/>
          <w:sz w:val="18"/>
          <w:lang w:val="sl-SI"/>
        </w:rPr>
        <w:t>odl</w:t>
      </w:r>
      <w:proofErr w:type="spellEnd"/>
      <w:r w:rsidRPr="0045404F">
        <w:rPr>
          <w:i/>
          <w:spacing w:val="-3"/>
          <w:sz w:val="18"/>
          <w:lang w:val="sl-SI"/>
        </w:rPr>
        <w:t xml:space="preserve">. </w:t>
      </w:r>
      <w:r w:rsidRPr="0045404F">
        <w:rPr>
          <w:i/>
          <w:sz w:val="18"/>
          <w:lang w:val="sl-SI"/>
        </w:rPr>
        <w:t xml:space="preserve">US </w:t>
      </w:r>
      <w:r w:rsidRPr="0045404F">
        <w:rPr>
          <w:i/>
          <w:spacing w:val="-4"/>
          <w:sz w:val="18"/>
          <w:lang w:val="sl-SI"/>
        </w:rPr>
        <w:t xml:space="preserve">in </w:t>
      </w:r>
      <w:r w:rsidRPr="0045404F">
        <w:rPr>
          <w:i/>
          <w:sz w:val="18"/>
          <w:lang w:val="sl-SI"/>
        </w:rPr>
        <w:t>20/18 –  OROZ631)</w:t>
      </w:r>
    </w:p>
    <w:p w14:paraId="028A897E" w14:textId="77777777" w:rsidR="00624BDF" w:rsidRPr="0045404F" w:rsidRDefault="00624BDF">
      <w:pPr>
        <w:spacing w:line="244" w:lineRule="auto"/>
        <w:rPr>
          <w:sz w:val="18"/>
          <w:lang w:val="sl-SI"/>
        </w:rPr>
        <w:sectPr w:rsidR="00624BDF" w:rsidRPr="0045404F">
          <w:pgSz w:w="11910" w:h="16840"/>
          <w:pgMar w:top="920" w:right="40" w:bottom="880" w:left="1300" w:header="714" w:footer="685" w:gutter="0"/>
          <w:cols w:space="708"/>
        </w:sectPr>
      </w:pPr>
    </w:p>
    <w:p w14:paraId="17C94978" w14:textId="77777777" w:rsidR="00624BDF" w:rsidRPr="0045404F" w:rsidRDefault="00624BDF">
      <w:pPr>
        <w:pStyle w:val="Telobesedila"/>
        <w:rPr>
          <w:i/>
          <w:lang w:val="sl-SI"/>
        </w:rPr>
      </w:pPr>
    </w:p>
    <w:p w14:paraId="201437E5" w14:textId="77777777" w:rsidR="00624BDF" w:rsidRPr="0045404F" w:rsidRDefault="00624BDF">
      <w:pPr>
        <w:pStyle w:val="Telobesedila"/>
        <w:spacing w:before="3"/>
        <w:rPr>
          <w:i/>
          <w:sz w:val="21"/>
          <w:lang w:val="sl-SI"/>
        </w:rPr>
      </w:pPr>
    </w:p>
    <w:p w14:paraId="42B1189E" w14:textId="77777777" w:rsidR="00624BDF" w:rsidRPr="0045404F" w:rsidRDefault="00F4400B">
      <w:pPr>
        <w:pStyle w:val="Telobesedila"/>
        <w:spacing w:before="1"/>
        <w:ind w:left="115" w:right="1380"/>
        <w:jc w:val="both"/>
        <w:rPr>
          <w:lang w:val="sl-SI"/>
        </w:rPr>
      </w:pPr>
      <w:r w:rsidRPr="0045404F">
        <w:rPr>
          <w:lang w:val="sl-SI"/>
        </w:rPr>
        <w:t>Dostop do povezave za oddajo elektronske ponudbe v tem postopku javnega naročila je naveden v obvestilu o naročilu na portalu javnih naročil.</w:t>
      </w:r>
    </w:p>
    <w:p w14:paraId="1F0A49BB" w14:textId="77777777" w:rsidR="00624BDF" w:rsidRPr="0045404F" w:rsidRDefault="00624BDF">
      <w:pPr>
        <w:pStyle w:val="Telobesedila"/>
        <w:spacing w:before="7"/>
        <w:rPr>
          <w:sz w:val="19"/>
          <w:lang w:val="sl-SI"/>
        </w:rPr>
      </w:pPr>
    </w:p>
    <w:p w14:paraId="68BB46B9" w14:textId="12C9B654" w:rsidR="00624BDF" w:rsidRPr="0045404F" w:rsidRDefault="00F4400B" w:rsidP="007C7685">
      <w:pPr>
        <w:pStyle w:val="Naslov1"/>
        <w:numPr>
          <w:ilvl w:val="0"/>
          <w:numId w:val="7"/>
        </w:numPr>
        <w:tabs>
          <w:tab w:val="left" w:pos="543"/>
          <w:tab w:val="left" w:pos="544"/>
        </w:tabs>
        <w:ind w:hanging="429"/>
        <w:rPr>
          <w:lang w:val="sl-SI"/>
        </w:rPr>
      </w:pPr>
      <w:bookmarkStart w:id="10" w:name="_TOC_250031"/>
      <w:bookmarkStart w:id="11" w:name="_Toc89687799"/>
      <w:r w:rsidRPr="0045404F">
        <w:rPr>
          <w:lang w:val="sl-SI"/>
        </w:rPr>
        <w:t>INFORMACIJE V ZVEZI Z ODPIRANJEM</w:t>
      </w:r>
      <w:r w:rsidRPr="0045404F">
        <w:rPr>
          <w:spacing w:val="-10"/>
          <w:lang w:val="sl-SI"/>
        </w:rPr>
        <w:t xml:space="preserve"> </w:t>
      </w:r>
      <w:bookmarkEnd w:id="10"/>
      <w:r w:rsidRPr="0045404F">
        <w:rPr>
          <w:lang w:val="sl-SI"/>
        </w:rPr>
        <w:t>PONUDB</w:t>
      </w:r>
      <w:bookmarkEnd w:id="11"/>
    </w:p>
    <w:p w14:paraId="73952575" w14:textId="77777777" w:rsidR="00624BDF" w:rsidRPr="0045404F" w:rsidRDefault="00624BDF">
      <w:pPr>
        <w:pStyle w:val="Telobesedila"/>
        <w:spacing w:before="6"/>
        <w:rPr>
          <w:b/>
          <w:lang w:val="sl-SI"/>
        </w:rPr>
      </w:pPr>
    </w:p>
    <w:p w14:paraId="3BCAFC2E" w14:textId="77777777" w:rsidR="00624BDF" w:rsidRPr="0045404F" w:rsidRDefault="00F4400B">
      <w:pPr>
        <w:pStyle w:val="Telobesedila"/>
        <w:ind w:left="115" w:right="1373"/>
        <w:jc w:val="both"/>
        <w:rPr>
          <w:lang w:val="sl-SI"/>
        </w:rPr>
      </w:pPr>
      <w:r w:rsidRPr="0045404F">
        <w:rPr>
          <w:lang w:val="sl-SI"/>
        </w:rPr>
        <w:t xml:space="preserve">Odpiranje ponudb bo potekalo avtomatično v informacijskem sistemu e-JN na spletnem naslovu </w:t>
      </w:r>
      <w:r w:rsidRPr="0045404F">
        <w:rPr>
          <w:color w:val="0000FF"/>
          <w:u w:val="single" w:color="0000FF"/>
          <w:lang w:val="sl-SI"/>
        </w:rPr>
        <w:t>https://ejn.gov.si</w:t>
      </w:r>
      <w:r w:rsidRPr="0045404F">
        <w:rPr>
          <w:lang w:val="sl-SI"/>
        </w:rPr>
        <w:t>, na dan in uro, kot je to določeno v obvestilu o naročilu, objavljenem na portalu javnih naročil.</w:t>
      </w:r>
    </w:p>
    <w:p w14:paraId="75394228" w14:textId="77777777" w:rsidR="00624BDF" w:rsidRPr="0045404F" w:rsidRDefault="00624BDF">
      <w:pPr>
        <w:pStyle w:val="Telobesedila"/>
        <w:spacing w:before="8"/>
        <w:rPr>
          <w:sz w:val="19"/>
          <w:lang w:val="sl-SI"/>
        </w:rPr>
      </w:pPr>
    </w:p>
    <w:p w14:paraId="4D3EDAFA" w14:textId="03D334EB" w:rsidR="00624BDF" w:rsidRPr="0045404F" w:rsidRDefault="00F4400B" w:rsidP="0045404F">
      <w:pPr>
        <w:pStyle w:val="Telobesedila"/>
        <w:ind w:left="115" w:right="1370"/>
        <w:jc w:val="both"/>
        <w:rPr>
          <w:lang w:val="sl-SI"/>
        </w:rPr>
      </w:pPr>
      <w:r w:rsidRPr="0045404F">
        <w:rPr>
          <w:lang w:val="sl-SI"/>
        </w:rPr>
        <w:t>Odpiranje ponudb poteka tako, da informacijski sistem e-JN samodejno ob uri, ki je določena za javno odpiranje ponudb, prikaže podatke o ponudnikih, o variantah, če so bile zahtevane oziroma dovoljene ter omogoči dostop do .</w:t>
      </w:r>
      <w:proofErr w:type="spellStart"/>
      <w:r w:rsidRPr="0045404F">
        <w:rPr>
          <w:lang w:val="sl-SI"/>
        </w:rPr>
        <w:t>pdf</w:t>
      </w:r>
      <w:proofErr w:type="spellEnd"/>
      <w:r w:rsidRPr="0045404F">
        <w:rPr>
          <w:lang w:val="sl-SI"/>
        </w:rPr>
        <w:t xml:space="preserve"> dokumenta, ki ga ponudniki naložijo v sistem e-JN pod zavihek</w:t>
      </w:r>
      <w:r w:rsidR="0045404F" w:rsidRPr="0045404F">
        <w:rPr>
          <w:lang w:val="sl-SI"/>
        </w:rPr>
        <w:t xml:space="preserve"> </w:t>
      </w:r>
      <w:r w:rsidRPr="0045404F">
        <w:rPr>
          <w:lang w:val="sl-SI"/>
        </w:rPr>
        <w:t>»Predračun«. Ponudniki, ki so oddali ponudbe, imajo podatke o odpiranju ponudb v informacijskem sistemu e-JN na razpolago v razdelku »Zapisnik o odpiranju ponudb«.</w:t>
      </w:r>
    </w:p>
    <w:p w14:paraId="7F638162" w14:textId="77777777" w:rsidR="00624BDF" w:rsidRPr="0045404F" w:rsidRDefault="00624BDF">
      <w:pPr>
        <w:pStyle w:val="Telobesedila"/>
        <w:spacing w:before="8"/>
        <w:rPr>
          <w:sz w:val="19"/>
          <w:lang w:val="sl-SI"/>
        </w:rPr>
      </w:pPr>
    </w:p>
    <w:p w14:paraId="27678144" w14:textId="4C7FDBB5" w:rsidR="00624BDF" w:rsidRPr="0045404F" w:rsidRDefault="00F4400B" w:rsidP="007C7685">
      <w:pPr>
        <w:pStyle w:val="Naslov1"/>
        <w:numPr>
          <w:ilvl w:val="0"/>
          <w:numId w:val="7"/>
        </w:numPr>
        <w:tabs>
          <w:tab w:val="left" w:pos="543"/>
          <w:tab w:val="left" w:pos="544"/>
        </w:tabs>
        <w:ind w:hanging="429"/>
        <w:rPr>
          <w:lang w:val="sl-SI"/>
        </w:rPr>
      </w:pPr>
      <w:bookmarkStart w:id="12" w:name="_TOC_250030"/>
      <w:bookmarkStart w:id="13" w:name="_Toc89687800"/>
      <w:r w:rsidRPr="0045404F">
        <w:rPr>
          <w:lang w:val="sl-SI"/>
        </w:rPr>
        <w:t>PRAVNA</w:t>
      </w:r>
      <w:r w:rsidRPr="0045404F">
        <w:rPr>
          <w:spacing w:val="-7"/>
          <w:lang w:val="sl-SI"/>
        </w:rPr>
        <w:t xml:space="preserve"> </w:t>
      </w:r>
      <w:bookmarkEnd w:id="12"/>
      <w:r w:rsidRPr="0045404F">
        <w:rPr>
          <w:lang w:val="sl-SI"/>
        </w:rPr>
        <w:t>PODLAGA</w:t>
      </w:r>
      <w:bookmarkEnd w:id="13"/>
    </w:p>
    <w:p w14:paraId="48D6E080" w14:textId="77777777" w:rsidR="00624BDF" w:rsidRPr="0045404F" w:rsidRDefault="00624BDF">
      <w:pPr>
        <w:pStyle w:val="Telobesedila"/>
        <w:spacing w:before="5"/>
        <w:rPr>
          <w:b/>
          <w:lang w:val="sl-SI"/>
        </w:rPr>
      </w:pPr>
    </w:p>
    <w:p w14:paraId="766F5D52" w14:textId="77777777" w:rsidR="00624BDF" w:rsidRPr="0045404F" w:rsidRDefault="00F4400B">
      <w:pPr>
        <w:pStyle w:val="Telobesedila"/>
        <w:ind w:left="115" w:right="1375"/>
        <w:jc w:val="both"/>
        <w:rPr>
          <w:lang w:val="sl-SI"/>
        </w:rPr>
      </w:pPr>
      <w:r w:rsidRPr="0045404F">
        <w:rPr>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295C164A" w14:textId="77777777" w:rsidR="00624BDF" w:rsidRPr="0045404F" w:rsidRDefault="00624BDF">
      <w:pPr>
        <w:pStyle w:val="Telobesedila"/>
        <w:spacing w:before="4"/>
        <w:rPr>
          <w:sz w:val="19"/>
          <w:lang w:val="sl-SI"/>
        </w:rPr>
      </w:pPr>
    </w:p>
    <w:p w14:paraId="4CCFE654" w14:textId="1094BAF8" w:rsidR="00624BDF" w:rsidRPr="0045404F" w:rsidRDefault="00F4400B" w:rsidP="007C7685">
      <w:pPr>
        <w:pStyle w:val="Naslov1"/>
        <w:numPr>
          <w:ilvl w:val="0"/>
          <w:numId w:val="7"/>
        </w:numPr>
        <w:tabs>
          <w:tab w:val="left" w:pos="543"/>
          <w:tab w:val="left" w:pos="544"/>
          <w:tab w:val="left" w:pos="1863"/>
          <w:tab w:val="left" w:pos="6034"/>
          <w:tab w:val="left" w:pos="6480"/>
          <w:tab w:val="left" w:pos="7867"/>
          <w:tab w:val="left" w:pos="8247"/>
          <w:tab w:val="left" w:pos="9067"/>
        </w:tabs>
        <w:ind w:left="115" w:right="1372" w:firstLine="0"/>
        <w:rPr>
          <w:lang w:val="sl-SI"/>
        </w:rPr>
      </w:pPr>
      <w:bookmarkStart w:id="14" w:name="_TOC_250029"/>
      <w:bookmarkStart w:id="15" w:name="_Toc89687801"/>
      <w:r w:rsidRPr="0045404F">
        <w:rPr>
          <w:lang w:val="sl-SI"/>
        </w:rPr>
        <w:t>TEMELJNA</w:t>
      </w:r>
      <w:r w:rsidRPr="0045404F">
        <w:rPr>
          <w:lang w:val="sl-SI"/>
        </w:rPr>
        <w:tab/>
      </w:r>
      <w:r w:rsidRPr="0045404F">
        <w:rPr>
          <w:spacing w:val="18"/>
          <w:lang w:val="sl-SI"/>
        </w:rPr>
        <w:t xml:space="preserve">PRAVILA  </w:t>
      </w:r>
      <w:r w:rsidRPr="0045404F">
        <w:rPr>
          <w:spacing w:val="11"/>
          <w:lang w:val="sl-SI"/>
        </w:rPr>
        <w:t>ZA</w:t>
      </w:r>
      <w:r w:rsidRPr="0045404F">
        <w:rPr>
          <w:spacing w:val="18"/>
          <w:lang w:val="sl-SI"/>
        </w:rPr>
        <w:t xml:space="preserve"> DOSTOP,</w:t>
      </w:r>
      <w:r w:rsidRPr="0045404F">
        <w:rPr>
          <w:spacing w:val="55"/>
          <w:lang w:val="sl-SI"/>
        </w:rPr>
        <w:t xml:space="preserve"> </w:t>
      </w:r>
      <w:r w:rsidRPr="0045404F">
        <w:rPr>
          <w:spacing w:val="12"/>
          <w:lang w:val="sl-SI"/>
        </w:rPr>
        <w:t>OBVESTILA</w:t>
      </w:r>
      <w:r w:rsidRPr="0045404F">
        <w:rPr>
          <w:spacing w:val="12"/>
          <w:lang w:val="sl-SI"/>
        </w:rPr>
        <w:tab/>
      </w:r>
      <w:r w:rsidRPr="0045404F">
        <w:rPr>
          <w:lang w:val="sl-SI"/>
        </w:rPr>
        <w:t>IN</w:t>
      </w:r>
      <w:r w:rsidRPr="0045404F">
        <w:rPr>
          <w:lang w:val="sl-SI"/>
        </w:rPr>
        <w:tab/>
        <w:t>POJASNILA</w:t>
      </w:r>
      <w:r w:rsidRPr="0045404F">
        <w:rPr>
          <w:lang w:val="sl-SI"/>
        </w:rPr>
        <w:tab/>
        <w:t>V</w:t>
      </w:r>
      <w:r w:rsidRPr="0045404F">
        <w:rPr>
          <w:lang w:val="sl-SI"/>
        </w:rPr>
        <w:tab/>
        <w:t>ZVEZI</w:t>
      </w:r>
      <w:r w:rsidRPr="0045404F">
        <w:rPr>
          <w:lang w:val="sl-SI"/>
        </w:rPr>
        <w:tab/>
      </w:r>
      <w:r w:rsidRPr="0045404F">
        <w:rPr>
          <w:spacing w:val="-17"/>
          <w:lang w:val="sl-SI"/>
        </w:rPr>
        <w:t xml:space="preserve">Z </w:t>
      </w:r>
      <w:bookmarkEnd w:id="14"/>
      <w:r w:rsidRPr="0045404F">
        <w:rPr>
          <w:lang w:val="sl-SI"/>
        </w:rPr>
        <w:t>DOKUMENTACIJO</w:t>
      </w:r>
      <w:bookmarkEnd w:id="15"/>
    </w:p>
    <w:p w14:paraId="5EC40F5D" w14:textId="77777777" w:rsidR="00624BDF" w:rsidRPr="0045404F" w:rsidRDefault="00624BDF">
      <w:pPr>
        <w:pStyle w:val="Telobesedila"/>
        <w:spacing w:before="1"/>
        <w:rPr>
          <w:b/>
          <w:lang w:val="sl-SI"/>
        </w:rPr>
      </w:pPr>
    </w:p>
    <w:p w14:paraId="228E3D60" w14:textId="4AB2176B" w:rsidR="00624BDF" w:rsidRPr="0045404F" w:rsidRDefault="00F4400B" w:rsidP="007128D4">
      <w:pPr>
        <w:pStyle w:val="Naslov2"/>
        <w:rPr>
          <w:lang w:val="sl-SI"/>
        </w:rPr>
      </w:pPr>
      <w:bookmarkStart w:id="16" w:name="_TOC_250028"/>
      <w:bookmarkStart w:id="17" w:name="_Toc89687802"/>
      <w:r w:rsidRPr="0045404F">
        <w:rPr>
          <w:lang w:val="sl-SI"/>
        </w:rPr>
        <w:t xml:space="preserve">Dostop do </w:t>
      </w:r>
      <w:bookmarkEnd w:id="16"/>
      <w:r w:rsidRPr="0045404F">
        <w:rPr>
          <w:lang w:val="sl-SI"/>
        </w:rPr>
        <w:t>dokumentacije</w:t>
      </w:r>
      <w:bookmarkEnd w:id="17"/>
    </w:p>
    <w:p w14:paraId="45D55681" w14:textId="77777777" w:rsidR="00624BDF" w:rsidRPr="0045404F" w:rsidRDefault="00624BDF">
      <w:pPr>
        <w:pStyle w:val="Telobesedila"/>
        <w:spacing w:before="6"/>
        <w:rPr>
          <w:b/>
          <w:lang w:val="sl-SI"/>
        </w:rPr>
      </w:pPr>
    </w:p>
    <w:p w14:paraId="24646968" w14:textId="6BE420AC" w:rsidR="00624BDF" w:rsidRPr="0045404F" w:rsidRDefault="00F4400B">
      <w:pPr>
        <w:pStyle w:val="Telobesedila"/>
        <w:ind w:left="115" w:right="1378"/>
        <w:jc w:val="both"/>
        <w:rPr>
          <w:lang w:val="sl-SI"/>
        </w:rPr>
      </w:pPr>
      <w:r w:rsidRPr="0045404F">
        <w:rPr>
          <w:lang w:val="sl-SI"/>
        </w:rPr>
        <w:t xml:space="preserve">Dokumentacijo v zvezi z oddajo javnega naročila lahko ponudniki dobijo </w:t>
      </w:r>
      <w:r w:rsidRPr="0045404F">
        <w:rPr>
          <w:b/>
          <w:lang w:val="sl-SI"/>
        </w:rPr>
        <w:t xml:space="preserve">na </w:t>
      </w:r>
      <w:r w:rsidR="002F4F46" w:rsidRPr="0045404F">
        <w:rPr>
          <w:b/>
          <w:lang w:val="sl-SI"/>
        </w:rPr>
        <w:t>portalu www.enarocanje.si,</w:t>
      </w:r>
      <w:r w:rsidR="002F4F46" w:rsidRPr="0045404F">
        <w:rPr>
          <w:lang w:val="sl-SI"/>
        </w:rPr>
        <w:t xml:space="preserve"> kjer je v obvestilu o naročilu navedena povezava do celotne dokumentacije. </w:t>
      </w:r>
      <w:r w:rsidRPr="0045404F">
        <w:rPr>
          <w:lang w:val="sl-SI"/>
        </w:rPr>
        <w:t>Odkupnine za dokumentacijo ni.</w:t>
      </w:r>
    </w:p>
    <w:p w14:paraId="3B2C8CC1" w14:textId="77777777" w:rsidR="00624BDF" w:rsidRPr="0045404F" w:rsidRDefault="00624BDF">
      <w:pPr>
        <w:pStyle w:val="Telobesedila"/>
        <w:spacing w:before="8"/>
        <w:rPr>
          <w:sz w:val="19"/>
          <w:lang w:val="sl-SI"/>
        </w:rPr>
      </w:pPr>
    </w:p>
    <w:p w14:paraId="37209703" w14:textId="5179A9F7" w:rsidR="00624BDF" w:rsidRPr="0045404F" w:rsidRDefault="00F4400B" w:rsidP="007128D4">
      <w:pPr>
        <w:pStyle w:val="Naslov2"/>
        <w:rPr>
          <w:lang w:val="sl-SI"/>
        </w:rPr>
      </w:pPr>
      <w:bookmarkStart w:id="18" w:name="_TOC_250027"/>
      <w:bookmarkStart w:id="19" w:name="_Toc89687803"/>
      <w:r w:rsidRPr="0045404F">
        <w:rPr>
          <w:lang w:val="sl-SI"/>
        </w:rPr>
        <w:t>Obvestila in pojasnila v zvezi z</w:t>
      </w:r>
      <w:r w:rsidRPr="0045404F">
        <w:rPr>
          <w:spacing w:val="-14"/>
          <w:lang w:val="sl-SI"/>
        </w:rPr>
        <w:t xml:space="preserve"> </w:t>
      </w:r>
      <w:bookmarkEnd w:id="18"/>
      <w:r w:rsidRPr="0045404F">
        <w:rPr>
          <w:lang w:val="sl-SI"/>
        </w:rPr>
        <w:t>dokumentacijo</w:t>
      </w:r>
      <w:bookmarkEnd w:id="19"/>
    </w:p>
    <w:p w14:paraId="784E3231" w14:textId="77777777" w:rsidR="00624BDF" w:rsidRPr="0045404F" w:rsidRDefault="00624BDF">
      <w:pPr>
        <w:pStyle w:val="Telobesedila"/>
        <w:rPr>
          <w:b/>
          <w:lang w:val="sl-SI"/>
        </w:rPr>
      </w:pPr>
    </w:p>
    <w:p w14:paraId="6AE8756A" w14:textId="77777777" w:rsidR="00624BDF" w:rsidRPr="0045404F" w:rsidRDefault="00F4400B">
      <w:pPr>
        <w:pStyle w:val="Telobesedila"/>
        <w:spacing w:before="1"/>
        <w:ind w:left="115" w:right="1378"/>
        <w:jc w:val="both"/>
        <w:rPr>
          <w:lang w:val="sl-SI"/>
        </w:rPr>
      </w:pPr>
      <w:r w:rsidRPr="0045404F">
        <w:rPr>
          <w:lang w:val="sl-SI"/>
        </w:rPr>
        <w:t>Komunikacija s ponudniki o vprašanjih v zvezi z vsebino naročila in v zvezi s pripravo ponudbe poteka izključno preko portala javnih naročil.</w:t>
      </w:r>
    </w:p>
    <w:p w14:paraId="72ED47D6" w14:textId="77777777" w:rsidR="00624BDF" w:rsidRPr="0045404F" w:rsidRDefault="00624BDF">
      <w:pPr>
        <w:pStyle w:val="Telobesedila"/>
        <w:spacing w:before="1"/>
        <w:rPr>
          <w:lang w:val="sl-SI"/>
        </w:rPr>
      </w:pPr>
    </w:p>
    <w:p w14:paraId="13E9BEFA" w14:textId="021A5EB9" w:rsidR="00624BDF" w:rsidRPr="0045404F" w:rsidRDefault="00F4400B">
      <w:pPr>
        <w:pStyle w:val="Telobesedila"/>
        <w:ind w:left="115" w:right="1370"/>
        <w:jc w:val="both"/>
        <w:rPr>
          <w:lang w:val="sl-SI"/>
        </w:rPr>
      </w:pPr>
      <w:r w:rsidRPr="0045404F">
        <w:rPr>
          <w:lang w:val="sl-SI"/>
        </w:rPr>
        <w:t xml:space="preserve">Naročnik bo zahtevo za pojasnilo dokumentacije za predmetno naročilo oziroma kakršnokoli drugo vprašanje v zvezi z naročilom štel kot pravočasno, če bo na portalu javnih naročil zastavljeno najkasneje </w:t>
      </w:r>
      <w:r w:rsidRPr="0045404F">
        <w:rPr>
          <w:b/>
          <w:lang w:val="sl-SI"/>
        </w:rPr>
        <w:t>do</w:t>
      </w:r>
      <w:r w:rsidR="00D772A9" w:rsidRPr="0045404F">
        <w:rPr>
          <w:b/>
          <w:lang w:val="sl-SI"/>
        </w:rPr>
        <w:t xml:space="preserve"> </w:t>
      </w:r>
      <w:r w:rsidR="000F0A14">
        <w:rPr>
          <w:b/>
          <w:lang w:val="sl-SI"/>
        </w:rPr>
        <w:t>6. 1. 2022</w:t>
      </w:r>
      <w:r w:rsidR="00D772A9" w:rsidRPr="0045404F">
        <w:rPr>
          <w:b/>
          <w:lang w:val="sl-SI"/>
        </w:rPr>
        <w:t xml:space="preserve"> do 13.00 ure</w:t>
      </w:r>
      <w:r w:rsidRPr="0045404F">
        <w:rPr>
          <w:b/>
          <w:lang w:val="sl-SI"/>
        </w:rPr>
        <w:t>.</w:t>
      </w:r>
      <w:r w:rsidRPr="0045404F">
        <w:rPr>
          <w:lang w:val="sl-SI"/>
        </w:rPr>
        <w:t xml:space="preserve"> Na zahteve za pojasnila oziroma druga vprašanja v zvezi z naročilom, zastavljena po tem roku, naročnik ne bo odgovarjal. Prav tako naročnik ne bo odgovarjal na komentarje.</w:t>
      </w:r>
    </w:p>
    <w:p w14:paraId="09503565" w14:textId="77777777" w:rsidR="00624BDF" w:rsidRPr="0045404F" w:rsidRDefault="00624BDF">
      <w:pPr>
        <w:pStyle w:val="Telobesedila"/>
        <w:spacing w:before="9"/>
        <w:rPr>
          <w:sz w:val="19"/>
          <w:lang w:val="sl-SI"/>
        </w:rPr>
      </w:pPr>
    </w:p>
    <w:p w14:paraId="651D1C7C" w14:textId="23DBB33E" w:rsidR="00624BDF" w:rsidRPr="0045404F" w:rsidRDefault="00F4400B" w:rsidP="007C7685">
      <w:pPr>
        <w:pStyle w:val="Naslov1"/>
        <w:numPr>
          <w:ilvl w:val="0"/>
          <w:numId w:val="7"/>
        </w:numPr>
        <w:tabs>
          <w:tab w:val="left" w:pos="543"/>
          <w:tab w:val="left" w:pos="544"/>
        </w:tabs>
        <w:ind w:hanging="429"/>
        <w:rPr>
          <w:lang w:val="sl-SI"/>
        </w:rPr>
      </w:pPr>
      <w:bookmarkStart w:id="20" w:name="_TOC_250026"/>
      <w:bookmarkStart w:id="21" w:name="_Toc89687804"/>
      <w:r w:rsidRPr="0045404F">
        <w:rPr>
          <w:lang w:val="sl-SI"/>
        </w:rPr>
        <w:t>SESTAVA</w:t>
      </w:r>
      <w:r w:rsidRPr="0045404F">
        <w:rPr>
          <w:spacing w:val="-5"/>
          <w:lang w:val="sl-SI"/>
        </w:rPr>
        <w:t xml:space="preserve"> </w:t>
      </w:r>
      <w:bookmarkEnd w:id="20"/>
      <w:r w:rsidRPr="0045404F">
        <w:rPr>
          <w:lang w:val="sl-SI"/>
        </w:rPr>
        <w:t>DOKUMENTACIJE</w:t>
      </w:r>
      <w:bookmarkEnd w:id="21"/>
    </w:p>
    <w:p w14:paraId="28DAB51D" w14:textId="77777777" w:rsidR="00624BDF" w:rsidRPr="0045404F" w:rsidRDefault="00624BDF">
      <w:pPr>
        <w:pStyle w:val="Telobesedila"/>
        <w:spacing w:before="6"/>
        <w:rPr>
          <w:b/>
          <w:lang w:val="sl-SI"/>
        </w:rPr>
      </w:pPr>
    </w:p>
    <w:p w14:paraId="6962DADF" w14:textId="77777777" w:rsidR="00624BDF" w:rsidRPr="0045404F" w:rsidRDefault="00F4400B">
      <w:pPr>
        <w:pStyle w:val="Telobesedila"/>
        <w:spacing w:line="228" w:lineRule="exact"/>
        <w:ind w:left="115"/>
        <w:rPr>
          <w:lang w:val="sl-SI"/>
        </w:rPr>
      </w:pPr>
      <w:r w:rsidRPr="0045404F">
        <w:rPr>
          <w:lang w:val="sl-SI"/>
        </w:rPr>
        <w:t>Dokumentacijo v zvezi z oddajo javnega naročila</w:t>
      </w:r>
      <w:r w:rsidRPr="0045404F">
        <w:rPr>
          <w:spacing w:val="-11"/>
          <w:lang w:val="sl-SI"/>
        </w:rPr>
        <w:t xml:space="preserve"> </w:t>
      </w:r>
      <w:r w:rsidRPr="0045404F">
        <w:rPr>
          <w:lang w:val="sl-SI"/>
        </w:rPr>
        <w:t>sestavljajo:</w:t>
      </w:r>
    </w:p>
    <w:p w14:paraId="107385D7" w14:textId="44E38D96" w:rsidR="00624BDF" w:rsidRPr="00C85A41" w:rsidRDefault="00F4400B" w:rsidP="00C85A41">
      <w:pPr>
        <w:pStyle w:val="Odstavekseznama"/>
        <w:numPr>
          <w:ilvl w:val="0"/>
          <w:numId w:val="15"/>
        </w:numPr>
        <w:tabs>
          <w:tab w:val="left" w:pos="822"/>
        </w:tabs>
        <w:spacing w:line="228" w:lineRule="exact"/>
        <w:rPr>
          <w:sz w:val="20"/>
          <w:lang w:val="sl-SI"/>
        </w:rPr>
      </w:pPr>
      <w:r w:rsidRPr="00C85A41">
        <w:rPr>
          <w:sz w:val="20"/>
          <w:lang w:val="sl-SI"/>
        </w:rPr>
        <w:t>Navodila ponudnikom za pripravo</w:t>
      </w:r>
      <w:r w:rsidRPr="00C85A41">
        <w:rPr>
          <w:spacing w:val="-10"/>
          <w:sz w:val="20"/>
          <w:lang w:val="sl-SI"/>
        </w:rPr>
        <w:t xml:space="preserve"> </w:t>
      </w:r>
      <w:r w:rsidRPr="00C85A41">
        <w:rPr>
          <w:sz w:val="20"/>
          <w:lang w:val="sl-SI"/>
        </w:rPr>
        <w:t>ponudbe</w:t>
      </w:r>
    </w:p>
    <w:p w14:paraId="3AE24101" w14:textId="2352A5A4" w:rsidR="00624BDF" w:rsidRDefault="00F4400B" w:rsidP="00C85A41">
      <w:pPr>
        <w:pStyle w:val="Odstavekseznama"/>
        <w:numPr>
          <w:ilvl w:val="0"/>
          <w:numId w:val="15"/>
        </w:numPr>
        <w:tabs>
          <w:tab w:val="left" w:pos="822"/>
        </w:tabs>
        <w:rPr>
          <w:sz w:val="20"/>
          <w:lang w:val="sl-SI"/>
        </w:rPr>
      </w:pPr>
      <w:r w:rsidRPr="00C85A41">
        <w:rPr>
          <w:sz w:val="20"/>
          <w:lang w:val="sl-SI"/>
        </w:rPr>
        <w:t>Tehnične</w:t>
      </w:r>
      <w:r w:rsidRPr="00C85A41">
        <w:rPr>
          <w:spacing w:val="-1"/>
          <w:sz w:val="20"/>
          <w:lang w:val="sl-SI"/>
        </w:rPr>
        <w:t xml:space="preserve"> </w:t>
      </w:r>
      <w:r w:rsidRPr="00C85A41">
        <w:rPr>
          <w:sz w:val="20"/>
          <w:lang w:val="sl-SI"/>
        </w:rPr>
        <w:t>specifikacije</w:t>
      </w:r>
      <w:r w:rsidR="004461B3" w:rsidRPr="00C85A41">
        <w:rPr>
          <w:sz w:val="20"/>
          <w:lang w:val="sl-SI"/>
        </w:rPr>
        <w:t xml:space="preserve"> </w:t>
      </w:r>
    </w:p>
    <w:p w14:paraId="34A95341" w14:textId="0BDAEE91" w:rsidR="002F6673" w:rsidRPr="00C85A41" w:rsidRDefault="002F6673" w:rsidP="00C85A41">
      <w:pPr>
        <w:pStyle w:val="Odstavekseznama"/>
        <w:numPr>
          <w:ilvl w:val="0"/>
          <w:numId w:val="15"/>
        </w:numPr>
        <w:tabs>
          <w:tab w:val="left" w:pos="822"/>
        </w:tabs>
        <w:rPr>
          <w:sz w:val="20"/>
          <w:lang w:val="sl-SI"/>
        </w:rPr>
      </w:pPr>
      <w:r>
        <w:rPr>
          <w:sz w:val="20"/>
          <w:lang w:val="sl-SI"/>
        </w:rPr>
        <w:t xml:space="preserve">obrazec ESPD za vse </w:t>
      </w:r>
      <w:proofErr w:type="spellStart"/>
      <w:r>
        <w:rPr>
          <w:sz w:val="20"/>
          <w:lang w:val="sl-SI"/>
        </w:rPr>
        <w:t>gospodarkse</w:t>
      </w:r>
      <w:proofErr w:type="spellEnd"/>
      <w:r>
        <w:rPr>
          <w:sz w:val="20"/>
          <w:lang w:val="sl-SI"/>
        </w:rPr>
        <w:t xml:space="preserve"> subjekte v ponudbi (datoteka </w:t>
      </w:r>
      <w:proofErr w:type="spellStart"/>
      <w:r>
        <w:rPr>
          <w:sz w:val="20"/>
          <w:lang w:val="sl-SI"/>
        </w:rPr>
        <w:t>xml</w:t>
      </w:r>
      <w:proofErr w:type="spellEnd"/>
      <w:r>
        <w:rPr>
          <w:sz w:val="20"/>
          <w:lang w:val="sl-SI"/>
        </w:rPr>
        <w:t xml:space="preserve">) </w:t>
      </w:r>
    </w:p>
    <w:p w14:paraId="14E48A2C" w14:textId="7EA1E0DE" w:rsidR="00624BDF" w:rsidRPr="00C85A41" w:rsidRDefault="00F4400B" w:rsidP="00C85A41">
      <w:pPr>
        <w:pStyle w:val="Odstavekseznama"/>
        <w:numPr>
          <w:ilvl w:val="0"/>
          <w:numId w:val="15"/>
        </w:numPr>
        <w:tabs>
          <w:tab w:val="left" w:pos="822"/>
        </w:tabs>
        <w:spacing w:before="1"/>
        <w:rPr>
          <w:sz w:val="20"/>
          <w:lang w:val="sl-SI"/>
        </w:rPr>
      </w:pPr>
      <w:r w:rsidRPr="00C85A41">
        <w:rPr>
          <w:sz w:val="20"/>
          <w:lang w:val="sl-SI"/>
        </w:rPr>
        <w:t>obrazec</w:t>
      </w:r>
      <w:r w:rsidRPr="00C85A41">
        <w:rPr>
          <w:spacing w:val="1"/>
          <w:sz w:val="20"/>
          <w:lang w:val="sl-SI"/>
        </w:rPr>
        <w:t xml:space="preserve"> </w:t>
      </w:r>
      <w:r w:rsidRPr="00C85A41">
        <w:rPr>
          <w:sz w:val="20"/>
          <w:lang w:val="sl-SI"/>
        </w:rPr>
        <w:t>Predračun</w:t>
      </w:r>
    </w:p>
    <w:p w14:paraId="233CAB99" w14:textId="5FA8D9FD" w:rsidR="00434EF5" w:rsidRPr="00C85A41" w:rsidRDefault="00434EF5" w:rsidP="00C85A41">
      <w:pPr>
        <w:pStyle w:val="Odstavekseznama"/>
        <w:numPr>
          <w:ilvl w:val="0"/>
          <w:numId w:val="15"/>
        </w:numPr>
        <w:tabs>
          <w:tab w:val="left" w:pos="822"/>
        </w:tabs>
        <w:spacing w:before="1"/>
        <w:rPr>
          <w:sz w:val="20"/>
          <w:lang w:val="sl-SI"/>
        </w:rPr>
      </w:pPr>
      <w:r w:rsidRPr="00C85A41">
        <w:rPr>
          <w:sz w:val="20"/>
          <w:lang w:val="sl-SI"/>
        </w:rPr>
        <w:t>obrazec Ponudba</w:t>
      </w:r>
      <w:r w:rsidR="00E620A9" w:rsidRPr="00C85A41">
        <w:rPr>
          <w:sz w:val="20"/>
          <w:lang w:val="sl-SI"/>
        </w:rPr>
        <w:t xml:space="preserve"> s predračunom</w:t>
      </w:r>
    </w:p>
    <w:p w14:paraId="69524E79" w14:textId="77777777" w:rsidR="00624BDF" w:rsidRPr="00C85A41" w:rsidRDefault="00F4400B" w:rsidP="00C85A41">
      <w:pPr>
        <w:pStyle w:val="Odstavekseznama"/>
        <w:numPr>
          <w:ilvl w:val="0"/>
          <w:numId w:val="15"/>
        </w:numPr>
        <w:tabs>
          <w:tab w:val="left" w:pos="822"/>
        </w:tabs>
        <w:rPr>
          <w:sz w:val="20"/>
          <w:lang w:val="sl-SI"/>
        </w:rPr>
      </w:pPr>
      <w:r w:rsidRPr="00C85A41">
        <w:rPr>
          <w:sz w:val="20"/>
          <w:lang w:val="sl-SI"/>
        </w:rPr>
        <w:t>obrazec Pooblastilo za pridobitev potrdila iz kazenske evidence za gospodarske</w:t>
      </w:r>
      <w:r w:rsidRPr="00C85A41">
        <w:rPr>
          <w:spacing w:val="-2"/>
          <w:sz w:val="20"/>
          <w:lang w:val="sl-SI"/>
        </w:rPr>
        <w:t xml:space="preserve"> </w:t>
      </w:r>
      <w:r w:rsidRPr="00C85A41">
        <w:rPr>
          <w:sz w:val="20"/>
          <w:lang w:val="sl-SI"/>
        </w:rPr>
        <w:t>subjekte</w:t>
      </w:r>
    </w:p>
    <w:p w14:paraId="15995A1E" w14:textId="743A7E75" w:rsidR="00624BDF" w:rsidRPr="00C85A41" w:rsidRDefault="00F4400B" w:rsidP="00C85A41">
      <w:pPr>
        <w:pStyle w:val="Odstavekseznama"/>
        <w:numPr>
          <w:ilvl w:val="0"/>
          <w:numId w:val="15"/>
        </w:numPr>
        <w:tabs>
          <w:tab w:val="left" w:pos="822"/>
        </w:tabs>
        <w:spacing w:before="1"/>
        <w:rPr>
          <w:sz w:val="20"/>
          <w:lang w:val="sl-SI"/>
        </w:rPr>
      </w:pPr>
      <w:r w:rsidRPr="00C85A41">
        <w:rPr>
          <w:sz w:val="20"/>
          <w:lang w:val="sl-SI"/>
        </w:rPr>
        <w:t>obrazec Pooblastilo za pridobitev potrdila iz kazenske evidence za fizične</w:t>
      </w:r>
      <w:r w:rsidRPr="00C85A41">
        <w:rPr>
          <w:spacing w:val="-6"/>
          <w:sz w:val="20"/>
          <w:lang w:val="sl-SI"/>
        </w:rPr>
        <w:t xml:space="preserve"> </w:t>
      </w:r>
      <w:r w:rsidRPr="00C85A41">
        <w:rPr>
          <w:spacing w:val="-3"/>
          <w:sz w:val="20"/>
          <w:lang w:val="sl-SI"/>
        </w:rPr>
        <w:t>osebe</w:t>
      </w:r>
    </w:p>
    <w:p w14:paraId="2B2881FE" w14:textId="789DD2DE" w:rsidR="007C7685" w:rsidRPr="00C85A41" w:rsidRDefault="007C7685" w:rsidP="00C85A41">
      <w:pPr>
        <w:pStyle w:val="Odstavekseznama"/>
        <w:numPr>
          <w:ilvl w:val="0"/>
          <w:numId w:val="15"/>
        </w:numPr>
        <w:tabs>
          <w:tab w:val="left" w:pos="822"/>
        </w:tabs>
        <w:rPr>
          <w:sz w:val="20"/>
          <w:lang w:val="sl-SI"/>
        </w:rPr>
      </w:pPr>
      <w:r w:rsidRPr="00C85A41">
        <w:rPr>
          <w:sz w:val="20"/>
          <w:lang w:val="sl-SI"/>
        </w:rPr>
        <w:t>obrazec Seznam kadrov</w:t>
      </w:r>
    </w:p>
    <w:p w14:paraId="3722E26D" w14:textId="0329E0B3" w:rsidR="00624BDF" w:rsidRPr="00C85A41" w:rsidRDefault="00F4400B" w:rsidP="00C85A41">
      <w:pPr>
        <w:pStyle w:val="Odstavekseznama"/>
        <w:numPr>
          <w:ilvl w:val="0"/>
          <w:numId w:val="15"/>
        </w:numPr>
        <w:tabs>
          <w:tab w:val="left" w:pos="822"/>
        </w:tabs>
        <w:rPr>
          <w:sz w:val="20"/>
          <w:lang w:val="sl-SI"/>
        </w:rPr>
      </w:pPr>
      <w:r w:rsidRPr="00C85A41">
        <w:rPr>
          <w:sz w:val="20"/>
          <w:lang w:val="sl-SI"/>
        </w:rPr>
        <w:t xml:space="preserve">obrazec </w:t>
      </w:r>
      <w:r w:rsidR="007C7685" w:rsidRPr="00C85A41">
        <w:rPr>
          <w:sz w:val="20"/>
          <w:lang w:val="sl-SI"/>
        </w:rPr>
        <w:t xml:space="preserve">Izjava o razpolaganju z materialnimi avtorskimi pravicami </w:t>
      </w:r>
    </w:p>
    <w:p w14:paraId="734DFB17" w14:textId="67D4420C" w:rsidR="00624BDF" w:rsidRPr="00C85A41" w:rsidRDefault="0018224E" w:rsidP="00C85A41">
      <w:pPr>
        <w:pStyle w:val="Odstavekseznama"/>
        <w:numPr>
          <w:ilvl w:val="0"/>
          <w:numId w:val="15"/>
        </w:numPr>
        <w:tabs>
          <w:tab w:val="left" w:pos="822"/>
        </w:tabs>
        <w:rPr>
          <w:sz w:val="20"/>
          <w:lang w:val="sl-SI"/>
        </w:rPr>
      </w:pPr>
      <w:r w:rsidRPr="00C85A41">
        <w:rPr>
          <w:sz w:val="20"/>
          <w:lang w:val="sl-SI"/>
        </w:rPr>
        <w:t>osnutek</w:t>
      </w:r>
      <w:r w:rsidR="008938BC" w:rsidRPr="00C85A41">
        <w:rPr>
          <w:sz w:val="20"/>
          <w:lang w:val="sl-SI"/>
        </w:rPr>
        <w:t xml:space="preserve"> </w:t>
      </w:r>
      <w:r w:rsidR="007C7685" w:rsidRPr="00C85A41">
        <w:rPr>
          <w:sz w:val="20"/>
          <w:lang w:val="sl-SI"/>
        </w:rPr>
        <w:t>pogodb</w:t>
      </w:r>
      <w:r w:rsidRPr="00C85A41">
        <w:rPr>
          <w:sz w:val="20"/>
          <w:lang w:val="sl-SI"/>
        </w:rPr>
        <w:t>e</w:t>
      </w:r>
      <w:r w:rsidR="00F4400B" w:rsidRPr="00C85A41">
        <w:rPr>
          <w:sz w:val="20"/>
          <w:lang w:val="sl-SI"/>
        </w:rPr>
        <w:t xml:space="preserve"> </w:t>
      </w:r>
    </w:p>
    <w:p w14:paraId="11A68C35" w14:textId="4345419B" w:rsidR="00624BDF" w:rsidRDefault="007C7685" w:rsidP="00C85A41">
      <w:pPr>
        <w:pStyle w:val="Odstavekseznama"/>
        <w:numPr>
          <w:ilvl w:val="0"/>
          <w:numId w:val="15"/>
        </w:numPr>
        <w:tabs>
          <w:tab w:val="left" w:pos="966"/>
        </w:tabs>
        <w:spacing w:before="1"/>
        <w:rPr>
          <w:sz w:val="20"/>
          <w:lang w:val="sl-SI"/>
        </w:rPr>
      </w:pPr>
      <w:r w:rsidRPr="00C85A41">
        <w:rPr>
          <w:sz w:val="20"/>
          <w:lang w:val="sl-SI"/>
        </w:rPr>
        <w:t>obrazec Spisek referenc ponudnika</w:t>
      </w:r>
    </w:p>
    <w:p w14:paraId="52F2B86A" w14:textId="7870AD4A" w:rsidR="00887BD4" w:rsidRPr="00C85A41" w:rsidRDefault="00887BD4" w:rsidP="00C85A41">
      <w:pPr>
        <w:pStyle w:val="Odstavekseznama"/>
        <w:numPr>
          <w:ilvl w:val="0"/>
          <w:numId w:val="15"/>
        </w:numPr>
        <w:tabs>
          <w:tab w:val="left" w:pos="966"/>
        </w:tabs>
        <w:spacing w:before="1"/>
        <w:rPr>
          <w:sz w:val="20"/>
          <w:lang w:val="sl-SI"/>
        </w:rPr>
      </w:pPr>
      <w:r>
        <w:rPr>
          <w:sz w:val="20"/>
          <w:lang w:val="sl-SI"/>
        </w:rPr>
        <w:t>obrazec Referenčno potrdilo</w:t>
      </w:r>
    </w:p>
    <w:p w14:paraId="2E3ADACA" w14:textId="757BAB11" w:rsidR="007C7685" w:rsidRPr="00C85A41" w:rsidRDefault="007C7685" w:rsidP="00C85A41">
      <w:pPr>
        <w:pStyle w:val="Odstavekseznama"/>
        <w:numPr>
          <w:ilvl w:val="0"/>
          <w:numId w:val="15"/>
        </w:numPr>
        <w:tabs>
          <w:tab w:val="left" w:pos="966"/>
        </w:tabs>
        <w:spacing w:line="228" w:lineRule="exact"/>
        <w:rPr>
          <w:sz w:val="20"/>
          <w:lang w:val="sl-SI"/>
        </w:rPr>
      </w:pPr>
      <w:r w:rsidRPr="00C85A41">
        <w:rPr>
          <w:sz w:val="20"/>
          <w:lang w:val="sl-SI"/>
        </w:rPr>
        <w:t xml:space="preserve">obrazec Izjava o </w:t>
      </w:r>
      <w:proofErr w:type="spellStart"/>
      <w:r w:rsidRPr="00C85A41">
        <w:rPr>
          <w:sz w:val="20"/>
          <w:lang w:val="sl-SI"/>
        </w:rPr>
        <w:t>nenastopanju</w:t>
      </w:r>
      <w:proofErr w:type="spellEnd"/>
      <w:r w:rsidRPr="00C85A41">
        <w:rPr>
          <w:sz w:val="20"/>
          <w:lang w:val="sl-SI"/>
        </w:rPr>
        <w:t xml:space="preserve"> s podizvajalci</w:t>
      </w:r>
    </w:p>
    <w:p w14:paraId="358F8363" w14:textId="2AFA287F" w:rsidR="007C7685" w:rsidRPr="00C85A41" w:rsidRDefault="007C7685" w:rsidP="00C85A41">
      <w:pPr>
        <w:pStyle w:val="Odstavekseznama"/>
        <w:numPr>
          <w:ilvl w:val="0"/>
          <w:numId w:val="15"/>
        </w:numPr>
        <w:tabs>
          <w:tab w:val="left" w:pos="966"/>
        </w:tabs>
        <w:spacing w:line="228" w:lineRule="exact"/>
        <w:rPr>
          <w:sz w:val="20"/>
          <w:lang w:val="sl-SI"/>
        </w:rPr>
      </w:pPr>
      <w:r w:rsidRPr="00C85A41">
        <w:rPr>
          <w:sz w:val="20"/>
          <w:lang w:val="sl-SI"/>
        </w:rPr>
        <w:t>obrazec</w:t>
      </w:r>
      <w:r w:rsidR="00F4400B" w:rsidRPr="00C85A41">
        <w:rPr>
          <w:sz w:val="20"/>
          <w:lang w:val="sl-SI"/>
        </w:rPr>
        <w:t xml:space="preserve"> </w:t>
      </w:r>
      <w:r w:rsidRPr="00C85A41">
        <w:rPr>
          <w:sz w:val="20"/>
          <w:lang w:val="sl-SI"/>
        </w:rPr>
        <w:t>Podizvajalci</w:t>
      </w:r>
    </w:p>
    <w:p w14:paraId="59B3C191" w14:textId="77777777" w:rsidR="007C7685" w:rsidRPr="00C85A41" w:rsidRDefault="007C7685" w:rsidP="00C85A41">
      <w:pPr>
        <w:pStyle w:val="Odstavekseznama"/>
        <w:numPr>
          <w:ilvl w:val="0"/>
          <w:numId w:val="15"/>
        </w:numPr>
        <w:tabs>
          <w:tab w:val="left" w:pos="966"/>
        </w:tabs>
        <w:spacing w:line="228" w:lineRule="exact"/>
        <w:rPr>
          <w:sz w:val="20"/>
          <w:lang w:val="sl-SI"/>
        </w:rPr>
      </w:pPr>
      <w:r w:rsidRPr="00C85A41">
        <w:rPr>
          <w:sz w:val="20"/>
          <w:lang w:val="sl-SI"/>
        </w:rPr>
        <w:t>obrazec Soglasje podizvajalca za neposredna</w:t>
      </w:r>
      <w:r w:rsidRPr="00C85A41">
        <w:rPr>
          <w:spacing w:val="1"/>
          <w:sz w:val="20"/>
          <w:lang w:val="sl-SI"/>
        </w:rPr>
        <w:t xml:space="preserve"> </w:t>
      </w:r>
      <w:r w:rsidRPr="00C85A41">
        <w:rPr>
          <w:sz w:val="20"/>
          <w:lang w:val="sl-SI"/>
        </w:rPr>
        <w:t>plačila</w:t>
      </w:r>
    </w:p>
    <w:p w14:paraId="3A78EFF0" w14:textId="77777777" w:rsidR="007C7685" w:rsidRPr="00C85A41" w:rsidRDefault="007C7685" w:rsidP="00C85A41">
      <w:pPr>
        <w:pStyle w:val="Odstavekseznama"/>
        <w:numPr>
          <w:ilvl w:val="0"/>
          <w:numId w:val="15"/>
        </w:numPr>
        <w:tabs>
          <w:tab w:val="left" w:pos="966"/>
        </w:tabs>
        <w:rPr>
          <w:sz w:val="20"/>
          <w:lang w:val="sl-SI"/>
        </w:rPr>
      </w:pPr>
      <w:r w:rsidRPr="00C85A41">
        <w:rPr>
          <w:sz w:val="20"/>
          <w:lang w:val="sl-SI"/>
        </w:rPr>
        <w:t>obrazec Izjava o dolžnosti varovanja</w:t>
      </w:r>
      <w:r w:rsidRPr="00C85A41">
        <w:rPr>
          <w:spacing w:val="-8"/>
          <w:sz w:val="20"/>
          <w:lang w:val="sl-SI"/>
        </w:rPr>
        <w:t xml:space="preserve"> </w:t>
      </w:r>
      <w:r w:rsidRPr="00C85A41">
        <w:rPr>
          <w:sz w:val="20"/>
          <w:lang w:val="sl-SI"/>
        </w:rPr>
        <w:t>podatkov</w:t>
      </w:r>
    </w:p>
    <w:p w14:paraId="3B9E4494" w14:textId="77777777" w:rsidR="007C7685" w:rsidRPr="00C85A41" w:rsidRDefault="007C7685" w:rsidP="00C85A41">
      <w:pPr>
        <w:pStyle w:val="Odstavekseznama"/>
        <w:numPr>
          <w:ilvl w:val="0"/>
          <w:numId w:val="15"/>
        </w:numPr>
        <w:tabs>
          <w:tab w:val="left" w:pos="966"/>
        </w:tabs>
        <w:rPr>
          <w:sz w:val="20"/>
          <w:lang w:val="sl-SI"/>
        </w:rPr>
      </w:pPr>
      <w:r w:rsidRPr="00C85A41">
        <w:rPr>
          <w:sz w:val="20"/>
          <w:lang w:val="sl-SI"/>
        </w:rPr>
        <w:t>obrazec Pisna izjava glede omejitev poslovanja</w:t>
      </w:r>
    </w:p>
    <w:p w14:paraId="3D5D81A1" w14:textId="773D7D38" w:rsidR="00624BDF" w:rsidRPr="00C85A41" w:rsidRDefault="007C7685" w:rsidP="00C85A41">
      <w:pPr>
        <w:pStyle w:val="Odstavekseznama"/>
        <w:numPr>
          <w:ilvl w:val="0"/>
          <w:numId w:val="15"/>
        </w:numPr>
        <w:tabs>
          <w:tab w:val="left" w:pos="966"/>
        </w:tabs>
        <w:spacing w:line="228" w:lineRule="exact"/>
        <w:rPr>
          <w:sz w:val="20"/>
          <w:lang w:val="sl-SI"/>
        </w:rPr>
      </w:pPr>
      <w:r w:rsidRPr="00C85A41">
        <w:rPr>
          <w:sz w:val="20"/>
          <w:lang w:val="sl-SI"/>
        </w:rPr>
        <w:t>obrazec Zavarovanje za resnost ponudbe</w:t>
      </w:r>
    </w:p>
    <w:p w14:paraId="1B4799B0" w14:textId="77777777" w:rsidR="00624BDF" w:rsidRPr="00C85A41" w:rsidRDefault="00F4400B" w:rsidP="00C85A41">
      <w:pPr>
        <w:pStyle w:val="Odstavekseznama"/>
        <w:numPr>
          <w:ilvl w:val="0"/>
          <w:numId w:val="15"/>
        </w:numPr>
        <w:tabs>
          <w:tab w:val="left" w:pos="966"/>
        </w:tabs>
        <w:spacing w:before="1"/>
        <w:rPr>
          <w:sz w:val="20"/>
          <w:lang w:val="sl-SI"/>
        </w:rPr>
      </w:pPr>
      <w:r w:rsidRPr="00C85A41">
        <w:rPr>
          <w:sz w:val="20"/>
          <w:lang w:val="sl-SI"/>
        </w:rPr>
        <w:t xml:space="preserve">Navodila za uporabo </w:t>
      </w:r>
      <w:proofErr w:type="spellStart"/>
      <w:r w:rsidRPr="00C85A41">
        <w:rPr>
          <w:sz w:val="20"/>
          <w:lang w:val="sl-SI"/>
        </w:rPr>
        <w:t>eJN</w:t>
      </w:r>
      <w:proofErr w:type="spellEnd"/>
      <w:r w:rsidRPr="00C85A41">
        <w:rPr>
          <w:sz w:val="20"/>
          <w:lang w:val="sl-SI"/>
        </w:rPr>
        <w:t>: na naslovu:</w:t>
      </w:r>
      <w:r w:rsidRPr="00C85A41">
        <w:rPr>
          <w:color w:val="0000FF"/>
          <w:spacing w:val="-4"/>
          <w:sz w:val="20"/>
          <w:lang w:val="sl-SI"/>
        </w:rPr>
        <w:t xml:space="preserve"> </w:t>
      </w:r>
      <w:r w:rsidRPr="00C85A41">
        <w:rPr>
          <w:color w:val="0000FF"/>
          <w:sz w:val="20"/>
          <w:u w:val="single" w:color="0000FF"/>
          <w:lang w:val="sl-SI"/>
        </w:rPr>
        <w:t>https://ejn.gov.si</w:t>
      </w:r>
    </w:p>
    <w:p w14:paraId="24DFBCCC" w14:textId="77777777" w:rsidR="00624BDF" w:rsidRPr="0045404F" w:rsidRDefault="00624BDF">
      <w:pPr>
        <w:rPr>
          <w:sz w:val="20"/>
          <w:lang w:val="sl-SI"/>
        </w:rPr>
        <w:sectPr w:rsidR="00624BDF" w:rsidRPr="0045404F">
          <w:pgSz w:w="11910" w:h="16840"/>
          <w:pgMar w:top="920" w:right="40" w:bottom="880" w:left="1300" w:header="714" w:footer="685" w:gutter="0"/>
          <w:cols w:space="708"/>
        </w:sectPr>
      </w:pPr>
    </w:p>
    <w:p w14:paraId="365A9901" w14:textId="77777777" w:rsidR="00624BDF" w:rsidRPr="0045404F" w:rsidRDefault="00624BDF">
      <w:pPr>
        <w:pStyle w:val="Telobesedila"/>
        <w:rPr>
          <w:lang w:val="sl-SI"/>
        </w:rPr>
      </w:pPr>
    </w:p>
    <w:p w14:paraId="4CAC8C5C" w14:textId="77777777" w:rsidR="00624BDF" w:rsidRPr="0045404F" w:rsidRDefault="00624BDF">
      <w:pPr>
        <w:pStyle w:val="Telobesedila"/>
        <w:spacing w:before="10"/>
        <w:rPr>
          <w:lang w:val="sl-SI"/>
        </w:rPr>
      </w:pPr>
    </w:p>
    <w:p w14:paraId="12918CD3" w14:textId="2E1C5CF4" w:rsidR="00624BDF" w:rsidRPr="0045404F" w:rsidRDefault="00F4400B" w:rsidP="007C7685">
      <w:pPr>
        <w:pStyle w:val="Naslov1"/>
        <w:numPr>
          <w:ilvl w:val="0"/>
          <w:numId w:val="5"/>
        </w:numPr>
        <w:tabs>
          <w:tab w:val="left" w:pos="543"/>
          <w:tab w:val="left" w:pos="544"/>
        </w:tabs>
        <w:ind w:left="115" w:right="1376" w:firstLine="0"/>
        <w:rPr>
          <w:lang w:val="sl-SI"/>
        </w:rPr>
      </w:pPr>
      <w:bookmarkStart w:id="22" w:name="_TOC_250025"/>
      <w:bookmarkStart w:id="23" w:name="_Toc89687805"/>
      <w:r w:rsidRPr="0045404F">
        <w:rPr>
          <w:lang w:val="sl-SI"/>
        </w:rPr>
        <w:t xml:space="preserve">UGOTAVLJANJE </w:t>
      </w:r>
      <w:r w:rsidRPr="0045404F">
        <w:rPr>
          <w:spacing w:val="3"/>
          <w:lang w:val="sl-SI"/>
        </w:rPr>
        <w:t xml:space="preserve">SPOSOBNOSTI </w:t>
      </w:r>
      <w:r w:rsidRPr="0045404F">
        <w:rPr>
          <w:lang w:val="sl-SI"/>
        </w:rPr>
        <w:t xml:space="preserve">ZA </w:t>
      </w:r>
      <w:r w:rsidRPr="0045404F">
        <w:rPr>
          <w:spacing w:val="3"/>
          <w:lang w:val="sl-SI"/>
        </w:rPr>
        <w:t xml:space="preserve">SODELOVANJE </w:t>
      </w:r>
      <w:r w:rsidRPr="0045404F">
        <w:rPr>
          <w:lang w:val="sl-SI"/>
        </w:rPr>
        <w:t xml:space="preserve">V </w:t>
      </w:r>
      <w:r w:rsidRPr="0045404F">
        <w:rPr>
          <w:spacing w:val="3"/>
          <w:lang w:val="sl-SI"/>
        </w:rPr>
        <w:t xml:space="preserve">POSTOPKU ODDAJE </w:t>
      </w:r>
      <w:r w:rsidRPr="0045404F">
        <w:rPr>
          <w:spacing w:val="4"/>
          <w:lang w:val="sl-SI"/>
        </w:rPr>
        <w:t xml:space="preserve">JAVNEGA </w:t>
      </w:r>
      <w:r w:rsidRPr="0045404F">
        <w:rPr>
          <w:lang w:val="sl-SI"/>
        </w:rPr>
        <w:t>NAROČILA IN</w:t>
      </w:r>
      <w:r w:rsidRPr="0045404F">
        <w:rPr>
          <w:spacing w:val="-2"/>
          <w:lang w:val="sl-SI"/>
        </w:rPr>
        <w:t xml:space="preserve"> </w:t>
      </w:r>
      <w:bookmarkEnd w:id="22"/>
      <w:r w:rsidRPr="0045404F">
        <w:rPr>
          <w:lang w:val="sl-SI"/>
        </w:rPr>
        <w:t>DOKAZILA</w:t>
      </w:r>
      <w:bookmarkEnd w:id="23"/>
    </w:p>
    <w:p w14:paraId="74D4479A" w14:textId="77777777" w:rsidR="00624BDF" w:rsidRPr="0045404F" w:rsidRDefault="00624BDF">
      <w:pPr>
        <w:pStyle w:val="Telobesedila"/>
        <w:spacing w:before="7"/>
        <w:rPr>
          <w:b/>
          <w:sz w:val="22"/>
          <w:lang w:val="sl-SI"/>
        </w:rPr>
      </w:pPr>
    </w:p>
    <w:p w14:paraId="32F71BC5" w14:textId="77777777" w:rsidR="004E7726" w:rsidRPr="0045404F" w:rsidRDefault="004E7726" w:rsidP="007C7685">
      <w:pPr>
        <w:pStyle w:val="Odstavekseznama"/>
        <w:numPr>
          <w:ilvl w:val="0"/>
          <w:numId w:val="7"/>
        </w:numPr>
        <w:tabs>
          <w:tab w:val="left" w:pos="544"/>
        </w:tabs>
        <w:outlineLvl w:val="1"/>
        <w:rPr>
          <w:b/>
          <w:bCs/>
          <w:vanish/>
          <w:sz w:val="20"/>
          <w:szCs w:val="20"/>
          <w:lang w:val="sl-SI"/>
        </w:rPr>
      </w:pPr>
      <w:bookmarkStart w:id="24" w:name="_Toc60586238"/>
      <w:bookmarkStart w:id="25" w:name="_Toc60586496"/>
      <w:bookmarkStart w:id="26" w:name="_Toc60586763"/>
      <w:bookmarkStart w:id="27" w:name="_Toc60586815"/>
      <w:bookmarkStart w:id="28" w:name="_Toc60586965"/>
      <w:bookmarkStart w:id="29" w:name="_Toc60587045"/>
      <w:bookmarkStart w:id="30" w:name="_Toc61548444"/>
      <w:bookmarkStart w:id="31" w:name="_Toc61549567"/>
      <w:bookmarkStart w:id="32" w:name="_Toc61549624"/>
      <w:bookmarkStart w:id="33" w:name="_Toc62040250"/>
      <w:bookmarkStart w:id="34" w:name="_Toc62051515"/>
      <w:bookmarkStart w:id="35" w:name="_Toc62051585"/>
      <w:bookmarkStart w:id="36" w:name="_Toc62055963"/>
      <w:bookmarkStart w:id="37" w:name="_Toc62056022"/>
      <w:bookmarkStart w:id="38" w:name="_Toc62057985"/>
      <w:bookmarkStart w:id="39" w:name="_Toc62460253"/>
      <w:bookmarkStart w:id="40" w:name="_Toc62826805"/>
      <w:bookmarkStart w:id="41" w:name="_Toc63015237"/>
      <w:bookmarkStart w:id="42" w:name="_Toc63015311"/>
      <w:bookmarkStart w:id="43" w:name="_Toc63254941"/>
      <w:bookmarkStart w:id="44" w:name="_Toc63326307"/>
      <w:bookmarkStart w:id="45" w:name="_Toc89673333"/>
      <w:bookmarkStart w:id="46" w:name="_Toc89673393"/>
      <w:bookmarkStart w:id="47" w:name="_Toc89687806"/>
      <w:bookmarkStart w:id="48" w:name="_TOC_25002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ECBCDB1" w14:textId="49D607D4" w:rsidR="00624BDF" w:rsidRPr="0045404F" w:rsidRDefault="00F4400B" w:rsidP="007128D4">
      <w:pPr>
        <w:pStyle w:val="Naslov2"/>
        <w:rPr>
          <w:lang w:val="sl-SI"/>
        </w:rPr>
      </w:pPr>
      <w:bookmarkStart w:id="49" w:name="_Toc89687807"/>
      <w:r w:rsidRPr="0045404F">
        <w:rPr>
          <w:lang w:val="sl-SI"/>
        </w:rPr>
        <w:t>Ugotavljanje sposobnosti za sodelovanje v postopku oddaje javnega naročila in</w:t>
      </w:r>
      <w:r w:rsidRPr="0045404F">
        <w:rPr>
          <w:spacing w:val="-15"/>
          <w:lang w:val="sl-SI"/>
        </w:rPr>
        <w:t xml:space="preserve"> </w:t>
      </w:r>
      <w:bookmarkEnd w:id="48"/>
      <w:r w:rsidRPr="0045404F">
        <w:rPr>
          <w:lang w:val="sl-SI"/>
        </w:rPr>
        <w:t>dokazila</w:t>
      </w:r>
      <w:bookmarkEnd w:id="49"/>
    </w:p>
    <w:p w14:paraId="3B9EC4C3" w14:textId="77777777" w:rsidR="00624BDF" w:rsidRPr="0045404F" w:rsidRDefault="00624BDF">
      <w:pPr>
        <w:pStyle w:val="Telobesedila"/>
        <w:rPr>
          <w:b/>
          <w:sz w:val="23"/>
          <w:lang w:val="sl-SI"/>
        </w:rPr>
      </w:pPr>
    </w:p>
    <w:p w14:paraId="54EF2EED" w14:textId="552608C5" w:rsidR="00624BDF" w:rsidRPr="0045404F" w:rsidRDefault="00F4400B" w:rsidP="00931853">
      <w:pPr>
        <w:pStyle w:val="Telobesedila"/>
        <w:ind w:left="115" w:right="1356"/>
        <w:jc w:val="both"/>
        <w:rPr>
          <w:lang w:val="sl-SI"/>
        </w:rPr>
      </w:pPr>
      <w:r w:rsidRPr="0045404F">
        <w:rPr>
          <w:lang w:val="sl-SI"/>
        </w:rPr>
        <w:t>Ponudnik mora izpolnjevati vse pogoje, navedene v tej točki.</w:t>
      </w:r>
      <w:r w:rsidR="00931853" w:rsidRPr="0045404F">
        <w:rPr>
          <w:lang w:val="sl-SI"/>
        </w:rPr>
        <w:t xml:space="preserve"> </w:t>
      </w:r>
      <w:r w:rsidR="00931853" w:rsidRPr="0045404F">
        <w:rPr>
          <w:lang w:val="sl-SI" w:eastAsia="sl-SI"/>
        </w:rPr>
        <w:t>Pogoje morajo izpolnjevati tudi vsi ponudniki, ki predložijo skupno ponudbo in podizvajalci.</w:t>
      </w:r>
    </w:p>
    <w:p w14:paraId="76E81BE0" w14:textId="77777777" w:rsidR="00624BDF" w:rsidRPr="0045404F" w:rsidRDefault="00624BDF" w:rsidP="00931853">
      <w:pPr>
        <w:pStyle w:val="Telobesedila"/>
        <w:spacing w:before="1"/>
        <w:ind w:right="1356"/>
        <w:rPr>
          <w:lang w:val="sl-SI"/>
        </w:rPr>
      </w:pPr>
    </w:p>
    <w:p w14:paraId="41826227" w14:textId="77777777" w:rsidR="00624BDF" w:rsidRPr="0045404F" w:rsidRDefault="00F4400B">
      <w:pPr>
        <w:pStyle w:val="Telobesedila"/>
        <w:ind w:left="115" w:right="1370"/>
        <w:jc w:val="both"/>
        <w:rPr>
          <w:lang w:val="sl-SI"/>
        </w:rPr>
      </w:pPr>
      <w:r w:rsidRPr="0045404F">
        <w:rPr>
          <w:lang w:val="sl-SI"/>
        </w:rPr>
        <w:t xml:space="preserve">Ob predložitvi ponudbe bo naročnik namesto potrdil, ki jih izdajajo javni organi ali tretje </w:t>
      </w:r>
      <w:r w:rsidRPr="0045404F">
        <w:rPr>
          <w:spacing w:val="-3"/>
          <w:lang w:val="sl-SI"/>
        </w:rPr>
        <w:t xml:space="preserve">osebe, </w:t>
      </w:r>
      <w:r w:rsidRPr="0045404F">
        <w:rPr>
          <w:lang w:val="sl-SI"/>
        </w:rPr>
        <w:t xml:space="preserve">v  skladu z 79. </w:t>
      </w:r>
      <w:r w:rsidRPr="0045404F">
        <w:rPr>
          <w:spacing w:val="-3"/>
          <w:lang w:val="sl-SI"/>
        </w:rPr>
        <w:t xml:space="preserve">členom </w:t>
      </w:r>
      <w:r w:rsidRPr="0045404F">
        <w:rPr>
          <w:lang w:val="sl-SI"/>
        </w:rPr>
        <w:t xml:space="preserve">ZJN-3 sprejel ESPD, ki vključuje posodobljeno lastno izjavo, </w:t>
      </w:r>
      <w:r w:rsidRPr="0045404F">
        <w:rPr>
          <w:spacing w:val="-3"/>
          <w:lang w:val="sl-SI"/>
        </w:rPr>
        <w:t xml:space="preserve">kot </w:t>
      </w:r>
      <w:r w:rsidRPr="0045404F">
        <w:rPr>
          <w:lang w:val="sl-SI"/>
        </w:rPr>
        <w:t>predhodni dokaz v zvezi s točko 9.1.1, 9.1.2 in 9.1.3 teh navodil. Naročnik bo lahko kadarkoli med postopkom ponudnike pozval, da predložijo vsa dokazila ali del dokazil v zvezi z navedbami v</w:t>
      </w:r>
      <w:r w:rsidRPr="0045404F">
        <w:rPr>
          <w:spacing w:val="-10"/>
          <w:lang w:val="sl-SI"/>
        </w:rPr>
        <w:t xml:space="preserve"> </w:t>
      </w:r>
      <w:r w:rsidRPr="0045404F">
        <w:rPr>
          <w:lang w:val="sl-SI"/>
        </w:rPr>
        <w:t>ESPD.</w:t>
      </w:r>
    </w:p>
    <w:p w14:paraId="41FC3CB9" w14:textId="77777777" w:rsidR="00624BDF" w:rsidRPr="0045404F" w:rsidRDefault="00624BDF">
      <w:pPr>
        <w:pStyle w:val="Telobesedila"/>
        <w:spacing w:before="4"/>
        <w:rPr>
          <w:lang w:val="sl-SI"/>
        </w:rPr>
      </w:pPr>
    </w:p>
    <w:p w14:paraId="2588FAAD" w14:textId="41AB5B67" w:rsidR="00266077" w:rsidRPr="0045404F" w:rsidRDefault="00F4400B" w:rsidP="009209EF">
      <w:pPr>
        <w:pStyle w:val="Telobesedila"/>
        <w:ind w:left="115" w:right="1356"/>
        <w:jc w:val="both"/>
        <w:rPr>
          <w:lang w:val="sl-SI"/>
        </w:rPr>
      </w:pPr>
      <w:r w:rsidRPr="0045404F">
        <w:rPr>
          <w:lang w:val="sl-SI"/>
        </w:rPr>
        <w:t xml:space="preserve">Naročnik bo lahko </w:t>
      </w:r>
      <w:r w:rsidR="00DD2CF8" w:rsidRPr="0045404F">
        <w:rPr>
          <w:lang w:val="sl-SI"/>
        </w:rPr>
        <w:t xml:space="preserve">v času pregleda ponudb in </w:t>
      </w:r>
      <w:r w:rsidRPr="0045404F">
        <w:rPr>
          <w:lang w:val="sl-SI"/>
        </w:rPr>
        <w:t xml:space="preserve">pred oddajo javnega naročila od </w:t>
      </w:r>
      <w:r w:rsidR="00DD2CF8" w:rsidRPr="0045404F">
        <w:rPr>
          <w:lang w:val="sl-SI"/>
        </w:rPr>
        <w:t xml:space="preserve">vseh </w:t>
      </w:r>
      <w:r w:rsidRPr="0045404F">
        <w:rPr>
          <w:lang w:val="sl-SI"/>
        </w:rPr>
        <w:t>ponudnik</w:t>
      </w:r>
      <w:r w:rsidR="00DD2CF8" w:rsidRPr="0045404F">
        <w:rPr>
          <w:lang w:val="sl-SI"/>
        </w:rPr>
        <w:t>ov</w:t>
      </w:r>
      <w:r w:rsidRPr="0045404F">
        <w:rPr>
          <w:lang w:val="sl-SI"/>
        </w:rPr>
        <w:t xml:space="preserve"> </w:t>
      </w:r>
      <w:r w:rsidR="00085625" w:rsidRPr="0045404F">
        <w:rPr>
          <w:lang w:val="sl-SI"/>
        </w:rPr>
        <w:t xml:space="preserve"> </w:t>
      </w:r>
      <w:r w:rsidRPr="0045404F">
        <w:rPr>
          <w:lang w:val="sl-SI"/>
        </w:rPr>
        <w:t>zahteval, da predloži</w:t>
      </w:r>
      <w:r w:rsidR="00DD2CF8" w:rsidRPr="0045404F">
        <w:rPr>
          <w:lang w:val="sl-SI"/>
        </w:rPr>
        <w:t>jo</w:t>
      </w:r>
      <w:r w:rsidRPr="0045404F">
        <w:rPr>
          <w:lang w:val="sl-SI"/>
        </w:rPr>
        <w:t xml:space="preserve"> najnovejša dokazila (potrdila, izjave) kot dokaz neobstoja razlogov za izključitev</w:t>
      </w:r>
      <w:r w:rsidR="00266077" w:rsidRPr="0045404F">
        <w:rPr>
          <w:lang w:val="sl-SI"/>
        </w:rPr>
        <w:t xml:space="preserve"> </w:t>
      </w:r>
      <w:r w:rsidRPr="0045404F">
        <w:rPr>
          <w:lang w:val="sl-SI"/>
        </w:rPr>
        <w:t>iz točke 9.1.1 teh navodil ter kot dokaz izpolnjevanja tehnične in kadrovske</w:t>
      </w:r>
      <w:r w:rsidR="00CE3D9F" w:rsidRPr="0045404F">
        <w:rPr>
          <w:lang w:val="sl-SI"/>
        </w:rPr>
        <w:t xml:space="preserve"> </w:t>
      </w:r>
      <w:r w:rsidRPr="0045404F">
        <w:rPr>
          <w:lang w:val="sl-SI"/>
        </w:rPr>
        <w:t>sposobnosti iz točke 9.1.2</w:t>
      </w:r>
      <w:r w:rsidR="00266077" w:rsidRPr="0045404F">
        <w:rPr>
          <w:lang w:val="sl-SI"/>
        </w:rPr>
        <w:t xml:space="preserve"> </w:t>
      </w:r>
      <w:r w:rsidRPr="0045404F">
        <w:rPr>
          <w:lang w:val="sl-SI"/>
        </w:rPr>
        <w:t>in</w:t>
      </w:r>
      <w:r w:rsidR="00266077" w:rsidRPr="0045404F">
        <w:rPr>
          <w:lang w:val="sl-SI"/>
        </w:rPr>
        <w:t xml:space="preserve"> </w:t>
      </w:r>
      <w:r w:rsidRPr="0045404F">
        <w:rPr>
          <w:lang w:val="sl-SI"/>
        </w:rPr>
        <w:t>9.1.3 teh navodil</w:t>
      </w:r>
      <w:r w:rsidR="00DD2CF8" w:rsidRPr="0045404F">
        <w:rPr>
          <w:lang w:val="sl-SI"/>
        </w:rPr>
        <w:t>, predložitev morebitnih pooblast</w:t>
      </w:r>
      <w:r w:rsidR="00CE3D9F" w:rsidRPr="0045404F">
        <w:rPr>
          <w:lang w:val="sl-SI"/>
        </w:rPr>
        <w:t xml:space="preserve">il za preveritev izpolnjevanja </w:t>
      </w:r>
      <w:r w:rsidR="00DD2CF8" w:rsidRPr="0045404F">
        <w:rPr>
          <w:lang w:val="sl-SI"/>
        </w:rPr>
        <w:t xml:space="preserve">zahtevanih pogojev </w:t>
      </w:r>
      <w:r w:rsidR="00E0570A" w:rsidRPr="0045404F">
        <w:rPr>
          <w:lang w:val="sl-SI"/>
        </w:rPr>
        <w:t xml:space="preserve">  </w:t>
      </w:r>
      <w:r w:rsidR="00DD2CF8" w:rsidRPr="0045404F">
        <w:rPr>
          <w:lang w:val="sl-SI"/>
        </w:rPr>
        <w:t xml:space="preserve">oziroma podatkov, predložitev podatkov o naslovih, kjer je </w:t>
      </w:r>
      <w:r w:rsidR="00CE3D9F" w:rsidRPr="0045404F">
        <w:rPr>
          <w:lang w:val="sl-SI"/>
        </w:rPr>
        <w:t xml:space="preserve">mogoče preveriti izpolnjevanje </w:t>
      </w:r>
      <w:r w:rsidR="00DD2CF8" w:rsidRPr="0045404F">
        <w:rPr>
          <w:lang w:val="sl-SI"/>
        </w:rPr>
        <w:t xml:space="preserve">pogojev oziroma </w:t>
      </w:r>
      <w:r w:rsidR="00E0570A" w:rsidRPr="0045404F">
        <w:rPr>
          <w:lang w:val="sl-SI"/>
        </w:rPr>
        <w:t xml:space="preserve">  </w:t>
      </w:r>
      <w:r w:rsidR="00DD2CF8" w:rsidRPr="0045404F">
        <w:rPr>
          <w:lang w:val="sl-SI"/>
        </w:rPr>
        <w:t>vse potrebno za pregled in preveritev ponudb.</w:t>
      </w:r>
      <w:r w:rsidR="00E0570A" w:rsidRPr="0045404F">
        <w:rPr>
          <w:lang w:val="sl-SI"/>
        </w:rPr>
        <w:t xml:space="preserve"> </w:t>
      </w:r>
    </w:p>
    <w:p w14:paraId="3FC07B2D" w14:textId="77777777" w:rsidR="00266077" w:rsidRPr="0045404F" w:rsidRDefault="00266077" w:rsidP="00B02062">
      <w:pPr>
        <w:pStyle w:val="Telobesedila"/>
        <w:ind w:left="115"/>
        <w:jc w:val="both"/>
        <w:rPr>
          <w:lang w:val="sl-SI"/>
        </w:rPr>
      </w:pPr>
    </w:p>
    <w:p w14:paraId="58525E46" w14:textId="258AC4FF" w:rsidR="00624BDF" w:rsidRPr="0045404F" w:rsidRDefault="00F4400B" w:rsidP="00C85A41">
      <w:pPr>
        <w:pStyle w:val="Telobesedila"/>
        <w:ind w:left="115" w:right="1356"/>
        <w:jc w:val="both"/>
        <w:rPr>
          <w:lang w:val="sl-SI"/>
        </w:rPr>
      </w:pPr>
      <w:r w:rsidRPr="0045404F">
        <w:rPr>
          <w:lang w:val="sl-SI"/>
        </w:rPr>
        <w:t>Naročnik si pridržuje pravico do vpogleda v originalne dokumente in do preveritve verodostojnosti</w:t>
      </w:r>
      <w:r w:rsidR="00C85A41">
        <w:rPr>
          <w:lang w:val="sl-SI"/>
        </w:rPr>
        <w:t xml:space="preserve"> </w:t>
      </w:r>
      <w:r w:rsidRPr="0045404F">
        <w:rPr>
          <w:lang w:val="sl-SI"/>
        </w:rPr>
        <w:t>predloženih dokazil pri podpisniku le teh.</w:t>
      </w:r>
    </w:p>
    <w:p w14:paraId="6AF78B0E" w14:textId="77777777" w:rsidR="00624BDF" w:rsidRPr="0045404F" w:rsidRDefault="00624BDF">
      <w:pPr>
        <w:pStyle w:val="Telobesedila"/>
        <w:spacing w:before="1"/>
        <w:rPr>
          <w:lang w:val="sl-SI"/>
        </w:rPr>
      </w:pPr>
    </w:p>
    <w:p w14:paraId="359E79F1" w14:textId="77777777" w:rsidR="00624BDF" w:rsidRPr="0045404F" w:rsidRDefault="00F4400B">
      <w:pPr>
        <w:pStyle w:val="Telobesedila"/>
        <w:ind w:left="115" w:right="1373"/>
        <w:jc w:val="both"/>
        <w:rPr>
          <w:lang w:val="sl-SI"/>
        </w:rPr>
      </w:pPr>
      <w:r w:rsidRPr="0045404F">
        <w:rPr>
          <w:lang w:val="sl-SI"/>
        </w:rPr>
        <w:t xml:space="preserve">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w:t>
      </w:r>
      <w:r w:rsidRPr="0045404F">
        <w:rPr>
          <w:spacing w:val="-3"/>
          <w:lang w:val="sl-SI"/>
        </w:rPr>
        <w:t xml:space="preserve">osebe, </w:t>
      </w:r>
      <w:r w:rsidRPr="0045404F">
        <w:rPr>
          <w:lang w:val="sl-SI"/>
        </w:rPr>
        <w:t xml:space="preserve">dano pred pristojnim </w:t>
      </w:r>
      <w:r w:rsidRPr="0045404F">
        <w:rPr>
          <w:spacing w:val="-3"/>
          <w:lang w:val="sl-SI"/>
        </w:rPr>
        <w:t xml:space="preserve">sodnim </w:t>
      </w:r>
      <w:r w:rsidRPr="0045404F">
        <w:rPr>
          <w:lang w:val="sl-SI"/>
        </w:rPr>
        <w:t xml:space="preserve">ali upravnim organom, notarjem ali pred pristojno poklicno ali trgovinsko  organizacijo v matični državi te </w:t>
      </w:r>
      <w:r w:rsidRPr="0045404F">
        <w:rPr>
          <w:spacing w:val="-3"/>
          <w:lang w:val="sl-SI"/>
        </w:rPr>
        <w:t xml:space="preserve">osebe </w:t>
      </w:r>
      <w:r w:rsidRPr="0045404F">
        <w:rPr>
          <w:lang w:val="sl-SI"/>
        </w:rPr>
        <w:t>ali v državi, v kateri ima ponudnik</w:t>
      </w:r>
      <w:r w:rsidRPr="0045404F">
        <w:rPr>
          <w:spacing w:val="-3"/>
          <w:lang w:val="sl-SI"/>
        </w:rPr>
        <w:t xml:space="preserve"> </w:t>
      </w:r>
      <w:r w:rsidRPr="0045404F">
        <w:rPr>
          <w:lang w:val="sl-SI"/>
        </w:rPr>
        <w:t>sedež.</w:t>
      </w:r>
    </w:p>
    <w:p w14:paraId="1BB8F516" w14:textId="77777777" w:rsidR="00624BDF" w:rsidRPr="0045404F" w:rsidRDefault="00624BDF">
      <w:pPr>
        <w:pStyle w:val="Telobesedila"/>
        <w:spacing w:before="9"/>
        <w:rPr>
          <w:sz w:val="19"/>
          <w:lang w:val="sl-SI"/>
        </w:rPr>
      </w:pPr>
    </w:p>
    <w:p w14:paraId="219EFB00" w14:textId="77777777" w:rsidR="00624BDF" w:rsidRPr="0045404F" w:rsidRDefault="00F4400B">
      <w:pPr>
        <w:pStyle w:val="Telobesedila"/>
        <w:ind w:left="115" w:right="1372"/>
        <w:jc w:val="both"/>
        <w:rPr>
          <w:lang w:val="sl-SI"/>
        </w:rPr>
      </w:pPr>
      <w:r w:rsidRPr="0045404F">
        <w:rPr>
          <w:lang w:val="sl-SI"/>
        </w:rPr>
        <w:t xml:space="preserve">Če obstaja naročnikova zahteva, koliko stari </w:t>
      </w:r>
      <w:r w:rsidRPr="0045404F">
        <w:rPr>
          <w:spacing w:val="-3"/>
          <w:lang w:val="sl-SI"/>
        </w:rPr>
        <w:t xml:space="preserve">so </w:t>
      </w:r>
      <w:r w:rsidRPr="0045404F">
        <w:rPr>
          <w:lang w:val="sl-SI"/>
        </w:rPr>
        <w:t xml:space="preserve">lahko dokumenti, </w:t>
      </w:r>
      <w:r w:rsidRPr="0045404F">
        <w:rPr>
          <w:spacing w:val="-3"/>
          <w:lang w:val="sl-SI"/>
        </w:rPr>
        <w:t xml:space="preserve">ki </w:t>
      </w:r>
      <w:r w:rsidRPr="0045404F">
        <w:rPr>
          <w:lang w:val="sl-SI"/>
        </w:rPr>
        <w:t xml:space="preserve">jih ponudnik prilaga kot dokazila,  je to navedeno ob vsakem posameznem dokazilu. </w:t>
      </w:r>
      <w:r w:rsidRPr="0045404F">
        <w:rPr>
          <w:spacing w:val="-4"/>
          <w:lang w:val="sl-SI"/>
        </w:rPr>
        <w:t xml:space="preserve">Če </w:t>
      </w:r>
      <w:r w:rsidRPr="0045404F">
        <w:rPr>
          <w:lang w:val="sl-SI"/>
        </w:rPr>
        <w:t xml:space="preserve">ni navedeno ničesar, starost dokumenta ni pomembna, odražati pa mora zadnje stanje. Dokumenti morajo ne glede na določeno oziroma zahtevano največjo dopuščeno starost vedno odražati zadnje stanje. Začetek roka za starost dokumentov </w:t>
      </w:r>
      <w:r w:rsidRPr="0045404F">
        <w:rPr>
          <w:spacing w:val="-3"/>
          <w:lang w:val="sl-SI"/>
        </w:rPr>
        <w:t xml:space="preserve">se </w:t>
      </w:r>
      <w:r w:rsidRPr="0045404F">
        <w:rPr>
          <w:lang w:val="sl-SI"/>
        </w:rPr>
        <w:t>šteje od dneva objave obvestila o naročilu na portalu javnih naročil, razen če ni pri posameznem dokazilu določeno</w:t>
      </w:r>
      <w:r w:rsidRPr="0045404F">
        <w:rPr>
          <w:spacing w:val="5"/>
          <w:lang w:val="sl-SI"/>
        </w:rPr>
        <w:t xml:space="preserve"> </w:t>
      </w:r>
      <w:r w:rsidRPr="0045404F">
        <w:rPr>
          <w:lang w:val="sl-SI"/>
        </w:rPr>
        <w:t>drugače.</w:t>
      </w:r>
    </w:p>
    <w:p w14:paraId="6B0FF6B4" w14:textId="77777777" w:rsidR="00624BDF" w:rsidRPr="0045404F" w:rsidRDefault="00624BDF">
      <w:pPr>
        <w:pStyle w:val="Telobesedila"/>
        <w:spacing w:before="3"/>
        <w:rPr>
          <w:lang w:val="sl-SI"/>
        </w:rPr>
      </w:pPr>
    </w:p>
    <w:p w14:paraId="5E785113" w14:textId="77777777" w:rsidR="00624BDF" w:rsidRPr="0045404F" w:rsidRDefault="00F4400B">
      <w:pPr>
        <w:pStyle w:val="Telobesedila"/>
        <w:ind w:left="115" w:right="1368"/>
        <w:jc w:val="both"/>
        <w:rPr>
          <w:lang w:val="sl-SI"/>
        </w:rPr>
      </w:pPr>
      <w:r w:rsidRPr="0045404F">
        <w:rPr>
          <w:lang w:val="sl-SI"/>
        </w:rPr>
        <w:t>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w:t>
      </w:r>
    </w:p>
    <w:p w14:paraId="48CB1F24" w14:textId="77777777" w:rsidR="00624BDF" w:rsidRPr="0045404F" w:rsidRDefault="00624BDF">
      <w:pPr>
        <w:pStyle w:val="Telobesedila"/>
        <w:spacing w:before="9"/>
        <w:rPr>
          <w:sz w:val="19"/>
          <w:lang w:val="sl-SI"/>
        </w:rPr>
      </w:pPr>
    </w:p>
    <w:p w14:paraId="33768EBB" w14:textId="72D1B361" w:rsidR="00624BDF" w:rsidRPr="0045404F" w:rsidRDefault="00F4400B">
      <w:pPr>
        <w:pStyle w:val="Telobesedila"/>
        <w:ind w:left="115" w:right="1373"/>
        <w:jc w:val="both"/>
        <w:rPr>
          <w:lang w:val="sl-SI"/>
        </w:rPr>
      </w:pPr>
      <w:r w:rsidRPr="0045404F">
        <w:rPr>
          <w:lang w:val="sl-SI"/>
        </w:rPr>
        <w:t>Za skupne ponudbe, ponudbe s podizvajalci ter uporabo zmogljivosti drugih subjektov, je treba upoštevati še točke 1</w:t>
      </w:r>
      <w:r w:rsidR="00825352" w:rsidRPr="0045404F">
        <w:rPr>
          <w:lang w:val="sl-SI"/>
        </w:rPr>
        <w:t>1</w:t>
      </w:r>
      <w:r w:rsidRPr="0045404F">
        <w:rPr>
          <w:lang w:val="sl-SI"/>
        </w:rPr>
        <w:t>.3.1 (Skupna ponudba), 1</w:t>
      </w:r>
      <w:r w:rsidR="00825352" w:rsidRPr="0045404F">
        <w:rPr>
          <w:lang w:val="sl-SI"/>
        </w:rPr>
        <w:t>1</w:t>
      </w:r>
      <w:r w:rsidRPr="0045404F">
        <w:rPr>
          <w:lang w:val="sl-SI"/>
        </w:rPr>
        <w:t>.3.2 (Ponudba s podizvajalci) ter 1</w:t>
      </w:r>
      <w:r w:rsidR="00825352" w:rsidRPr="0045404F">
        <w:rPr>
          <w:lang w:val="sl-SI"/>
        </w:rPr>
        <w:t>1</w:t>
      </w:r>
      <w:r w:rsidRPr="0045404F">
        <w:rPr>
          <w:lang w:val="sl-SI"/>
        </w:rPr>
        <w:t>.3.3 (Uporaba zmogljivosti drugih subjektov) teh navodil.</w:t>
      </w:r>
    </w:p>
    <w:p w14:paraId="664E6FED" w14:textId="77777777" w:rsidR="00624BDF" w:rsidRPr="0045404F" w:rsidRDefault="00624BDF">
      <w:pPr>
        <w:pStyle w:val="Telobesedila"/>
        <w:spacing w:before="8"/>
        <w:rPr>
          <w:sz w:val="19"/>
          <w:lang w:val="sl-SI"/>
        </w:rPr>
      </w:pPr>
    </w:p>
    <w:p w14:paraId="6A28C8B0" w14:textId="4F6C5A01" w:rsidR="00624BDF" w:rsidRPr="0045404F" w:rsidRDefault="00F4400B" w:rsidP="001A424F">
      <w:pPr>
        <w:pStyle w:val="Naslov3"/>
        <w:rPr>
          <w:lang w:val="sl-SI"/>
        </w:rPr>
      </w:pPr>
      <w:bookmarkStart w:id="50" w:name="_TOC_250023"/>
      <w:bookmarkStart w:id="51" w:name="_Toc89687808"/>
      <w:r w:rsidRPr="0045404F">
        <w:rPr>
          <w:lang w:val="sl-SI"/>
        </w:rPr>
        <w:t xml:space="preserve">Razlogi za </w:t>
      </w:r>
      <w:bookmarkEnd w:id="50"/>
      <w:r w:rsidRPr="0045404F">
        <w:rPr>
          <w:lang w:val="sl-SI"/>
        </w:rPr>
        <w:t>izključitev</w:t>
      </w:r>
      <w:bookmarkEnd w:id="51"/>
    </w:p>
    <w:p w14:paraId="39A7EFDD" w14:textId="77777777" w:rsidR="00624BDF" w:rsidRPr="0045404F" w:rsidRDefault="00624BDF">
      <w:pPr>
        <w:pStyle w:val="Telobesedila"/>
        <w:rPr>
          <w:b/>
          <w:sz w:val="23"/>
          <w:lang w:val="sl-SI"/>
        </w:rPr>
      </w:pPr>
    </w:p>
    <w:p w14:paraId="7AA9C8A6" w14:textId="77777777" w:rsidR="00624BDF" w:rsidRPr="0045404F" w:rsidRDefault="00F4400B">
      <w:pPr>
        <w:pStyle w:val="Telobesedila"/>
        <w:ind w:left="115" w:right="1373"/>
        <w:jc w:val="both"/>
        <w:rPr>
          <w:lang w:val="sl-SI"/>
        </w:rPr>
      </w:pPr>
      <w:r w:rsidRPr="0045404F">
        <w:rPr>
          <w:lang w:val="sl-SI"/>
        </w:rPr>
        <w:t>Naročnik bo izključil gospodarski subjekt v primeru obstoja kateregakoli od v tej točki navedenih primerov, in sicer:</w:t>
      </w:r>
    </w:p>
    <w:p w14:paraId="5E838090" w14:textId="77777777" w:rsidR="00624BDF" w:rsidRPr="0045404F" w:rsidRDefault="00624BDF">
      <w:pPr>
        <w:pStyle w:val="Telobesedila"/>
        <w:spacing w:before="1"/>
        <w:rPr>
          <w:lang w:val="sl-SI"/>
        </w:rPr>
      </w:pPr>
    </w:p>
    <w:p w14:paraId="75E802AE" w14:textId="77777777" w:rsidR="00624BDF" w:rsidRPr="0045404F" w:rsidRDefault="00F4400B" w:rsidP="007C7685">
      <w:pPr>
        <w:pStyle w:val="Odstavekseznama"/>
        <w:numPr>
          <w:ilvl w:val="0"/>
          <w:numId w:val="4"/>
        </w:numPr>
        <w:tabs>
          <w:tab w:val="left" w:pos="400"/>
        </w:tabs>
        <w:ind w:right="1375"/>
        <w:jc w:val="both"/>
        <w:rPr>
          <w:sz w:val="20"/>
          <w:lang w:val="sl-SI"/>
        </w:rPr>
      </w:pPr>
      <w:r w:rsidRPr="0045404F">
        <w:rPr>
          <w:sz w:val="20"/>
          <w:lang w:val="sl-SI"/>
        </w:rPr>
        <w:t xml:space="preserve">Če pri preverjanju v skladu s </w:t>
      </w:r>
      <w:r w:rsidRPr="0045404F">
        <w:rPr>
          <w:spacing w:val="2"/>
          <w:sz w:val="20"/>
          <w:lang w:val="sl-SI"/>
        </w:rPr>
        <w:t xml:space="preserve">77., </w:t>
      </w:r>
      <w:r w:rsidRPr="0045404F">
        <w:rPr>
          <w:sz w:val="20"/>
          <w:lang w:val="sl-SI"/>
        </w:rPr>
        <w:t xml:space="preserve">79. in 80. </w:t>
      </w:r>
      <w:r w:rsidRPr="0045404F">
        <w:rPr>
          <w:spacing w:val="2"/>
          <w:sz w:val="20"/>
          <w:lang w:val="sl-SI"/>
        </w:rPr>
        <w:t xml:space="preserve">členom </w:t>
      </w:r>
      <w:r w:rsidRPr="0045404F">
        <w:rPr>
          <w:sz w:val="20"/>
          <w:lang w:val="sl-SI"/>
        </w:rPr>
        <w:t xml:space="preserve">ZJN-3 na katerikoli trenutek med postopkom </w:t>
      </w:r>
      <w:r w:rsidRPr="0045404F">
        <w:rPr>
          <w:spacing w:val="6"/>
          <w:sz w:val="20"/>
          <w:lang w:val="sl-SI"/>
        </w:rPr>
        <w:t xml:space="preserve">ugotovi </w:t>
      </w:r>
      <w:r w:rsidRPr="0045404F">
        <w:rPr>
          <w:spacing w:val="5"/>
          <w:sz w:val="20"/>
          <w:lang w:val="sl-SI"/>
        </w:rPr>
        <w:t xml:space="preserve">ali </w:t>
      </w:r>
      <w:r w:rsidRPr="0045404F">
        <w:rPr>
          <w:spacing w:val="4"/>
          <w:sz w:val="20"/>
          <w:lang w:val="sl-SI"/>
        </w:rPr>
        <w:t xml:space="preserve">je </w:t>
      </w:r>
      <w:r w:rsidRPr="0045404F">
        <w:rPr>
          <w:spacing w:val="6"/>
          <w:sz w:val="20"/>
          <w:lang w:val="sl-SI"/>
        </w:rPr>
        <w:t xml:space="preserve">drugače </w:t>
      </w:r>
      <w:r w:rsidRPr="0045404F">
        <w:rPr>
          <w:spacing w:val="7"/>
          <w:sz w:val="20"/>
          <w:lang w:val="sl-SI"/>
        </w:rPr>
        <w:t xml:space="preserve">seznanjen, </w:t>
      </w:r>
      <w:r w:rsidRPr="0045404F">
        <w:rPr>
          <w:spacing w:val="4"/>
          <w:sz w:val="20"/>
          <w:lang w:val="sl-SI"/>
        </w:rPr>
        <w:t xml:space="preserve">da je </w:t>
      </w:r>
      <w:r w:rsidRPr="0045404F">
        <w:rPr>
          <w:spacing w:val="6"/>
          <w:sz w:val="20"/>
          <w:lang w:val="sl-SI"/>
        </w:rPr>
        <w:t xml:space="preserve">bila </w:t>
      </w:r>
      <w:r w:rsidRPr="0045404F">
        <w:rPr>
          <w:spacing w:val="7"/>
          <w:sz w:val="20"/>
          <w:lang w:val="sl-SI"/>
        </w:rPr>
        <w:t xml:space="preserve">gospodarskemu subjektu </w:t>
      </w:r>
      <w:r w:rsidRPr="0045404F">
        <w:rPr>
          <w:spacing w:val="5"/>
          <w:sz w:val="20"/>
          <w:lang w:val="sl-SI"/>
        </w:rPr>
        <w:t xml:space="preserve">ali </w:t>
      </w:r>
      <w:r w:rsidRPr="0045404F">
        <w:rPr>
          <w:spacing w:val="6"/>
          <w:sz w:val="20"/>
          <w:lang w:val="sl-SI"/>
        </w:rPr>
        <w:t xml:space="preserve">osebi, </w:t>
      </w:r>
      <w:r w:rsidRPr="0045404F">
        <w:rPr>
          <w:spacing w:val="4"/>
          <w:sz w:val="20"/>
          <w:lang w:val="sl-SI"/>
        </w:rPr>
        <w:t xml:space="preserve">ki je </w:t>
      </w:r>
      <w:r w:rsidRPr="0045404F">
        <w:rPr>
          <w:spacing w:val="8"/>
          <w:sz w:val="20"/>
          <w:lang w:val="sl-SI"/>
        </w:rPr>
        <w:t xml:space="preserve">članica </w:t>
      </w:r>
      <w:r w:rsidRPr="0045404F">
        <w:rPr>
          <w:sz w:val="20"/>
          <w:lang w:val="sl-SI"/>
        </w:rPr>
        <w:t xml:space="preserve">upravnega, vodstvenega ali nadzornega organa tega gospodarskega subjekta ali ki ima pooblastila </w:t>
      </w:r>
      <w:r w:rsidRPr="0045404F">
        <w:rPr>
          <w:spacing w:val="3"/>
          <w:sz w:val="20"/>
          <w:lang w:val="sl-SI"/>
        </w:rPr>
        <w:t xml:space="preserve">za </w:t>
      </w:r>
      <w:r w:rsidRPr="0045404F">
        <w:rPr>
          <w:spacing w:val="6"/>
          <w:sz w:val="20"/>
          <w:lang w:val="sl-SI"/>
        </w:rPr>
        <w:t xml:space="preserve">njegovo zastopanje </w:t>
      </w:r>
      <w:r w:rsidRPr="0045404F">
        <w:rPr>
          <w:spacing w:val="4"/>
          <w:sz w:val="20"/>
          <w:lang w:val="sl-SI"/>
        </w:rPr>
        <w:t xml:space="preserve">ali </w:t>
      </w:r>
      <w:r w:rsidRPr="0045404F">
        <w:rPr>
          <w:spacing w:val="6"/>
          <w:sz w:val="20"/>
          <w:lang w:val="sl-SI"/>
        </w:rPr>
        <w:t xml:space="preserve">odločanje </w:t>
      </w:r>
      <w:r w:rsidRPr="0045404F">
        <w:rPr>
          <w:spacing w:val="4"/>
          <w:sz w:val="20"/>
          <w:lang w:val="sl-SI"/>
        </w:rPr>
        <w:t xml:space="preserve">ali </w:t>
      </w:r>
      <w:r w:rsidRPr="0045404F">
        <w:rPr>
          <w:spacing w:val="5"/>
          <w:sz w:val="20"/>
          <w:lang w:val="sl-SI"/>
        </w:rPr>
        <w:t xml:space="preserve">nadzor </w:t>
      </w:r>
      <w:r w:rsidRPr="0045404F">
        <w:rPr>
          <w:sz w:val="20"/>
          <w:lang w:val="sl-SI"/>
        </w:rPr>
        <w:t xml:space="preserve">v </w:t>
      </w:r>
      <w:r w:rsidRPr="0045404F">
        <w:rPr>
          <w:spacing w:val="5"/>
          <w:sz w:val="20"/>
          <w:lang w:val="sl-SI"/>
        </w:rPr>
        <w:t xml:space="preserve">njem, </w:t>
      </w:r>
      <w:r w:rsidRPr="0045404F">
        <w:rPr>
          <w:spacing w:val="6"/>
          <w:sz w:val="20"/>
          <w:lang w:val="sl-SI"/>
        </w:rPr>
        <w:t xml:space="preserve">izrečena pravnomočna </w:t>
      </w:r>
      <w:r w:rsidRPr="0045404F">
        <w:rPr>
          <w:spacing w:val="5"/>
          <w:sz w:val="20"/>
          <w:lang w:val="sl-SI"/>
        </w:rPr>
        <w:t xml:space="preserve">sodba, </w:t>
      </w:r>
      <w:r w:rsidRPr="0045404F">
        <w:rPr>
          <w:spacing w:val="3"/>
          <w:sz w:val="20"/>
          <w:lang w:val="sl-SI"/>
        </w:rPr>
        <w:t xml:space="preserve">ki </w:t>
      </w:r>
      <w:r w:rsidRPr="0045404F">
        <w:rPr>
          <w:spacing w:val="7"/>
          <w:sz w:val="20"/>
          <w:lang w:val="sl-SI"/>
        </w:rPr>
        <w:t xml:space="preserve">ima </w:t>
      </w:r>
      <w:r w:rsidRPr="0045404F">
        <w:rPr>
          <w:sz w:val="20"/>
          <w:lang w:val="sl-SI"/>
        </w:rPr>
        <w:t xml:space="preserve">elemente kaznivih dejanj iz prvega odstavka 75. člena ZJN-3 in od </w:t>
      </w:r>
      <w:r w:rsidRPr="0045404F">
        <w:rPr>
          <w:spacing w:val="2"/>
          <w:sz w:val="20"/>
          <w:lang w:val="sl-SI"/>
        </w:rPr>
        <w:t xml:space="preserve">datuma izreka </w:t>
      </w:r>
      <w:r w:rsidRPr="0045404F">
        <w:rPr>
          <w:spacing w:val="3"/>
          <w:sz w:val="20"/>
          <w:lang w:val="sl-SI"/>
        </w:rPr>
        <w:t xml:space="preserve">pravnomočne </w:t>
      </w:r>
      <w:r w:rsidRPr="0045404F">
        <w:rPr>
          <w:sz w:val="20"/>
          <w:lang w:val="sl-SI"/>
        </w:rPr>
        <w:t xml:space="preserve">sodbe do trenutka preverjanja </w:t>
      </w:r>
      <w:r w:rsidRPr="0045404F">
        <w:rPr>
          <w:spacing w:val="-3"/>
          <w:sz w:val="20"/>
          <w:lang w:val="sl-SI"/>
        </w:rPr>
        <w:t xml:space="preserve">še </w:t>
      </w:r>
      <w:r w:rsidRPr="0045404F">
        <w:rPr>
          <w:sz w:val="20"/>
          <w:lang w:val="sl-SI"/>
        </w:rPr>
        <w:t xml:space="preserve">ni preteklo pet let, v primerih, ko </w:t>
      </w:r>
      <w:r w:rsidRPr="0045404F">
        <w:rPr>
          <w:spacing w:val="2"/>
          <w:sz w:val="20"/>
          <w:lang w:val="sl-SI"/>
        </w:rPr>
        <w:t xml:space="preserve">je </w:t>
      </w:r>
      <w:r w:rsidRPr="0045404F">
        <w:rPr>
          <w:sz w:val="20"/>
          <w:lang w:val="sl-SI"/>
        </w:rPr>
        <w:t xml:space="preserve">v </w:t>
      </w:r>
      <w:r w:rsidRPr="0045404F">
        <w:rPr>
          <w:spacing w:val="4"/>
          <w:sz w:val="20"/>
          <w:lang w:val="sl-SI"/>
        </w:rPr>
        <w:t xml:space="preserve">sodbi določeno </w:t>
      </w:r>
      <w:r w:rsidRPr="0045404F">
        <w:rPr>
          <w:spacing w:val="5"/>
          <w:sz w:val="20"/>
          <w:lang w:val="sl-SI"/>
        </w:rPr>
        <w:t xml:space="preserve">daljše </w:t>
      </w:r>
      <w:r w:rsidRPr="0045404F">
        <w:rPr>
          <w:spacing w:val="6"/>
          <w:sz w:val="20"/>
          <w:lang w:val="sl-SI"/>
        </w:rPr>
        <w:t xml:space="preserve">trajanje izključitve </w:t>
      </w:r>
      <w:r w:rsidRPr="0045404F">
        <w:rPr>
          <w:spacing w:val="3"/>
          <w:sz w:val="20"/>
          <w:lang w:val="sl-SI"/>
        </w:rPr>
        <w:t xml:space="preserve">od </w:t>
      </w:r>
      <w:r w:rsidRPr="0045404F">
        <w:rPr>
          <w:spacing w:val="4"/>
          <w:sz w:val="20"/>
          <w:lang w:val="sl-SI"/>
        </w:rPr>
        <w:t xml:space="preserve">pet </w:t>
      </w:r>
      <w:r w:rsidRPr="0045404F">
        <w:rPr>
          <w:spacing w:val="5"/>
          <w:sz w:val="20"/>
          <w:lang w:val="sl-SI"/>
        </w:rPr>
        <w:t xml:space="preserve">let, </w:t>
      </w:r>
      <w:r w:rsidRPr="0045404F">
        <w:rPr>
          <w:spacing w:val="3"/>
          <w:sz w:val="20"/>
          <w:lang w:val="sl-SI"/>
        </w:rPr>
        <w:t xml:space="preserve">pa če še ni </w:t>
      </w:r>
      <w:r w:rsidRPr="0045404F">
        <w:rPr>
          <w:spacing w:val="6"/>
          <w:sz w:val="20"/>
          <w:lang w:val="sl-SI"/>
        </w:rPr>
        <w:t xml:space="preserve">preteklo obdobje, </w:t>
      </w:r>
      <w:r w:rsidRPr="0045404F">
        <w:rPr>
          <w:spacing w:val="3"/>
          <w:sz w:val="20"/>
          <w:lang w:val="sl-SI"/>
        </w:rPr>
        <w:t xml:space="preserve">ki ga </w:t>
      </w:r>
      <w:r w:rsidRPr="0045404F">
        <w:rPr>
          <w:spacing w:val="5"/>
          <w:sz w:val="20"/>
          <w:lang w:val="sl-SI"/>
        </w:rPr>
        <w:t xml:space="preserve">določa sodba. </w:t>
      </w:r>
      <w:r w:rsidRPr="0045404F">
        <w:rPr>
          <w:spacing w:val="3"/>
          <w:sz w:val="20"/>
          <w:lang w:val="sl-SI"/>
        </w:rPr>
        <w:t xml:space="preserve">Ne </w:t>
      </w:r>
      <w:r w:rsidRPr="0045404F">
        <w:rPr>
          <w:spacing w:val="5"/>
          <w:sz w:val="20"/>
          <w:lang w:val="sl-SI"/>
        </w:rPr>
        <w:t xml:space="preserve">glede </w:t>
      </w:r>
      <w:r w:rsidRPr="0045404F">
        <w:rPr>
          <w:spacing w:val="7"/>
          <w:sz w:val="20"/>
          <w:lang w:val="sl-SI"/>
        </w:rPr>
        <w:t xml:space="preserve">na </w:t>
      </w:r>
      <w:r w:rsidRPr="0045404F">
        <w:rPr>
          <w:sz w:val="20"/>
          <w:lang w:val="sl-SI"/>
        </w:rPr>
        <w:t xml:space="preserve">navedeno lahko gospodarski subjekt naročniku v skladu z devetim odstavkom in ob upoštevanju desetega odstavka 75. člena ZJN-3 </w:t>
      </w:r>
      <w:r w:rsidRPr="0045404F">
        <w:rPr>
          <w:spacing w:val="2"/>
          <w:sz w:val="20"/>
          <w:lang w:val="sl-SI"/>
        </w:rPr>
        <w:t xml:space="preserve">predloži </w:t>
      </w:r>
      <w:r w:rsidRPr="0045404F">
        <w:rPr>
          <w:spacing w:val="3"/>
          <w:sz w:val="20"/>
          <w:lang w:val="sl-SI"/>
        </w:rPr>
        <w:t xml:space="preserve">dokaze, </w:t>
      </w:r>
      <w:r w:rsidRPr="0045404F">
        <w:rPr>
          <w:sz w:val="20"/>
          <w:lang w:val="sl-SI"/>
        </w:rPr>
        <w:t xml:space="preserve">da je </w:t>
      </w:r>
      <w:r w:rsidRPr="0045404F">
        <w:rPr>
          <w:spacing w:val="3"/>
          <w:sz w:val="20"/>
          <w:lang w:val="sl-SI"/>
        </w:rPr>
        <w:t xml:space="preserve">sprejel zadostne ukrepe, </w:t>
      </w:r>
      <w:r w:rsidRPr="0045404F">
        <w:rPr>
          <w:sz w:val="20"/>
          <w:lang w:val="sl-SI"/>
        </w:rPr>
        <w:t xml:space="preserve">s </w:t>
      </w:r>
      <w:r w:rsidRPr="0045404F">
        <w:rPr>
          <w:spacing w:val="4"/>
          <w:sz w:val="20"/>
          <w:lang w:val="sl-SI"/>
        </w:rPr>
        <w:t xml:space="preserve">katerimi </w:t>
      </w:r>
      <w:r w:rsidRPr="0045404F">
        <w:rPr>
          <w:sz w:val="20"/>
          <w:lang w:val="sl-SI"/>
        </w:rPr>
        <w:t>lahko dokaže svojo zanesljivost kljub obstoju tega izključitvenega</w:t>
      </w:r>
      <w:r w:rsidRPr="0045404F">
        <w:rPr>
          <w:spacing w:val="-10"/>
          <w:sz w:val="20"/>
          <w:lang w:val="sl-SI"/>
        </w:rPr>
        <w:t xml:space="preserve"> </w:t>
      </w:r>
      <w:r w:rsidRPr="0045404F">
        <w:rPr>
          <w:sz w:val="20"/>
          <w:lang w:val="sl-SI"/>
        </w:rPr>
        <w:t>razloga.</w:t>
      </w:r>
    </w:p>
    <w:p w14:paraId="60BBBC67" w14:textId="77777777" w:rsidR="00624BDF" w:rsidRPr="0045404F" w:rsidRDefault="00624BDF">
      <w:pPr>
        <w:pStyle w:val="Telobesedila"/>
        <w:rPr>
          <w:lang w:val="sl-SI"/>
        </w:rPr>
      </w:pPr>
    </w:p>
    <w:p w14:paraId="1D37AA8A" w14:textId="77777777" w:rsidR="00624BDF" w:rsidRPr="0045404F" w:rsidRDefault="00F4400B">
      <w:pPr>
        <w:pStyle w:val="Telobesedila"/>
        <w:ind w:left="399"/>
        <w:rPr>
          <w:lang w:val="sl-SI"/>
        </w:rPr>
      </w:pPr>
      <w:r w:rsidRPr="0045404F">
        <w:rPr>
          <w:lang w:val="sl-SI"/>
        </w:rPr>
        <w:t>DOKAZILA:</w:t>
      </w:r>
    </w:p>
    <w:p w14:paraId="7B9631EB" w14:textId="77777777" w:rsidR="00624BDF" w:rsidRPr="0045404F" w:rsidRDefault="00624BDF">
      <w:pPr>
        <w:rPr>
          <w:lang w:val="sl-SI"/>
        </w:rPr>
        <w:sectPr w:rsidR="00624BDF" w:rsidRPr="0045404F">
          <w:pgSz w:w="11910" w:h="16840"/>
          <w:pgMar w:top="920" w:right="40" w:bottom="880" w:left="1300" w:header="714" w:footer="685" w:gutter="0"/>
          <w:cols w:space="708"/>
        </w:sectPr>
      </w:pPr>
    </w:p>
    <w:p w14:paraId="4C05F0A4" w14:textId="77777777" w:rsidR="00624BDF" w:rsidRPr="0045404F" w:rsidRDefault="00624BDF">
      <w:pPr>
        <w:pStyle w:val="Telobesedila"/>
        <w:rPr>
          <w:lang w:val="sl-SI"/>
        </w:rPr>
      </w:pPr>
    </w:p>
    <w:p w14:paraId="1AEDAF8D" w14:textId="77777777" w:rsidR="00624BDF" w:rsidRPr="0045404F" w:rsidRDefault="00624BDF">
      <w:pPr>
        <w:pStyle w:val="Telobesedila"/>
        <w:spacing w:before="10"/>
        <w:rPr>
          <w:lang w:val="sl-SI"/>
        </w:rPr>
      </w:pPr>
    </w:p>
    <w:p w14:paraId="2B74843F" w14:textId="77777777" w:rsidR="00624BDF" w:rsidRPr="0045404F" w:rsidRDefault="00F4400B">
      <w:pPr>
        <w:pStyle w:val="Telobesedila"/>
        <w:spacing w:line="244" w:lineRule="auto"/>
        <w:ind w:left="399" w:right="1373"/>
        <w:jc w:val="both"/>
        <w:rPr>
          <w:lang w:val="sl-SI"/>
        </w:rPr>
      </w:pPr>
      <w:r w:rsidRPr="0045404F">
        <w:rPr>
          <w:lang w:val="sl-SI"/>
        </w:rPr>
        <w:t xml:space="preserve">Izpolnjen </w:t>
      </w:r>
      <w:r w:rsidRPr="0045404F">
        <w:rPr>
          <w:b/>
          <w:lang w:val="sl-SI"/>
        </w:rPr>
        <w:t xml:space="preserve">ESPD </w:t>
      </w:r>
      <w:r w:rsidRPr="0045404F">
        <w:rPr>
          <w:lang w:val="sl-SI"/>
        </w:rPr>
        <w:t>v delu III: Razlogi za izključitev, razdelek A: Razlogi, povezani s kazenskimi obsodbami, za vse gospodarske subjekte v ponudbi</w:t>
      </w:r>
    </w:p>
    <w:p w14:paraId="30023E6D" w14:textId="77777777" w:rsidR="00624BDF" w:rsidRPr="0045404F" w:rsidRDefault="00624BDF">
      <w:pPr>
        <w:pStyle w:val="Telobesedila"/>
        <w:spacing w:before="8"/>
        <w:rPr>
          <w:sz w:val="19"/>
          <w:lang w:val="sl-SI"/>
        </w:rPr>
      </w:pPr>
    </w:p>
    <w:p w14:paraId="6121B7C2" w14:textId="77777777" w:rsidR="00624BDF" w:rsidRPr="0045404F" w:rsidRDefault="00F4400B">
      <w:pPr>
        <w:pStyle w:val="Telobesedila"/>
        <w:spacing w:before="1"/>
        <w:ind w:left="399"/>
        <w:rPr>
          <w:lang w:val="sl-SI"/>
        </w:rPr>
      </w:pPr>
      <w:r w:rsidRPr="0045404F">
        <w:rPr>
          <w:lang w:val="sl-SI"/>
        </w:rPr>
        <w:t>in</w:t>
      </w:r>
    </w:p>
    <w:p w14:paraId="65937759" w14:textId="77777777" w:rsidR="00624BDF" w:rsidRPr="0045404F" w:rsidRDefault="00624BDF">
      <w:pPr>
        <w:pStyle w:val="Telobesedila"/>
        <w:spacing w:before="7"/>
        <w:rPr>
          <w:sz w:val="19"/>
          <w:lang w:val="sl-SI"/>
        </w:rPr>
      </w:pPr>
    </w:p>
    <w:p w14:paraId="6556846C" w14:textId="77777777" w:rsidR="00624BDF" w:rsidRPr="0045404F" w:rsidRDefault="00F4400B">
      <w:pPr>
        <w:spacing w:line="242" w:lineRule="auto"/>
        <w:ind w:left="399" w:right="1373"/>
        <w:jc w:val="both"/>
        <w:rPr>
          <w:sz w:val="20"/>
          <w:lang w:val="sl-SI"/>
        </w:rPr>
      </w:pPr>
      <w:r w:rsidRPr="0045404F">
        <w:rPr>
          <w:sz w:val="20"/>
          <w:lang w:val="sl-SI"/>
        </w:rPr>
        <w:t xml:space="preserve">izpolnjena </w:t>
      </w:r>
      <w:r w:rsidRPr="0045404F">
        <w:rPr>
          <w:b/>
          <w:sz w:val="20"/>
          <w:lang w:val="sl-SI"/>
        </w:rPr>
        <w:t xml:space="preserve">pooblastila za pridobitev podatkov iz kazenske evidence </w:t>
      </w:r>
      <w:r w:rsidRPr="0045404F">
        <w:rPr>
          <w:sz w:val="20"/>
          <w:lang w:val="sl-SI"/>
        </w:rPr>
        <w:t>(za vse gospodarske subjekte v ponudbi in za vse osebe gospodarskih subjektov, ki so navedene v prvem odstavku te točke).</w:t>
      </w:r>
    </w:p>
    <w:p w14:paraId="4322FD13" w14:textId="77777777" w:rsidR="00624BDF" w:rsidRPr="0045404F" w:rsidRDefault="00624BDF">
      <w:pPr>
        <w:pStyle w:val="Telobesedila"/>
        <w:spacing w:before="6"/>
        <w:rPr>
          <w:sz w:val="19"/>
          <w:lang w:val="sl-SI"/>
        </w:rPr>
      </w:pPr>
    </w:p>
    <w:p w14:paraId="30539393" w14:textId="77777777" w:rsidR="00624BDF" w:rsidRPr="0045404F" w:rsidRDefault="00F4400B">
      <w:pPr>
        <w:pStyle w:val="Telobesedila"/>
        <w:ind w:left="399" w:right="1373"/>
        <w:jc w:val="both"/>
        <w:rPr>
          <w:lang w:val="sl-SI"/>
        </w:rPr>
      </w:pPr>
      <w:r w:rsidRPr="0045404F">
        <w:rPr>
          <w:lang w:val="sl-SI"/>
        </w:rPr>
        <w:t xml:space="preserve">Če </w:t>
      </w:r>
      <w:r w:rsidRPr="0045404F">
        <w:rPr>
          <w:spacing w:val="2"/>
          <w:lang w:val="sl-SI"/>
        </w:rPr>
        <w:t xml:space="preserve">ima </w:t>
      </w:r>
      <w:r w:rsidRPr="0045404F">
        <w:rPr>
          <w:lang w:val="sl-SI"/>
        </w:rPr>
        <w:t xml:space="preserve">gospodarski subjekt </w:t>
      </w:r>
      <w:r w:rsidRPr="0045404F">
        <w:rPr>
          <w:spacing w:val="-3"/>
          <w:lang w:val="sl-SI"/>
        </w:rPr>
        <w:t xml:space="preserve">sedež </w:t>
      </w:r>
      <w:r w:rsidRPr="0045404F">
        <w:rPr>
          <w:lang w:val="sl-SI"/>
        </w:rPr>
        <w:t xml:space="preserve">v drugi državi članici ali za osebo iz te točke ni mogoče pridobiti preveritev od pristojnega organa v RS in dokazila iz te točke lahko naročnik pridobi neposredno v bazi podatkov v drugi državi, mora ESPD vsebovati tudi informacije, </w:t>
      </w:r>
      <w:r w:rsidRPr="0045404F">
        <w:rPr>
          <w:spacing w:val="-3"/>
          <w:lang w:val="sl-SI"/>
        </w:rPr>
        <w:t xml:space="preserve">ki so </w:t>
      </w:r>
      <w:r w:rsidRPr="0045404F">
        <w:rPr>
          <w:lang w:val="sl-SI"/>
        </w:rPr>
        <w:t xml:space="preserve">potrebne za ta namen, zlasti spletni </w:t>
      </w:r>
      <w:r w:rsidRPr="0045404F">
        <w:rPr>
          <w:spacing w:val="-3"/>
          <w:lang w:val="sl-SI"/>
        </w:rPr>
        <w:t xml:space="preserve">naslov </w:t>
      </w:r>
      <w:r w:rsidRPr="0045404F">
        <w:rPr>
          <w:lang w:val="sl-SI"/>
        </w:rPr>
        <w:t xml:space="preserve">baze podatkov, podatke za identifikacijo, če je to potrebno, pa tudi soglasje, da pridobi dokazilo naročnik. Če ESPD teh informacij </w:t>
      </w:r>
      <w:r w:rsidRPr="0045404F">
        <w:rPr>
          <w:spacing w:val="-4"/>
          <w:lang w:val="sl-SI"/>
        </w:rPr>
        <w:t xml:space="preserve">ne </w:t>
      </w:r>
      <w:r w:rsidRPr="0045404F">
        <w:rPr>
          <w:lang w:val="sl-SI"/>
        </w:rPr>
        <w:t xml:space="preserve">bo vseboval, bo naročnik štel, da dostop naročnika do posameznega potrdila iz te točke ni mogoč brezplačno z neposrednim </w:t>
      </w:r>
      <w:r w:rsidRPr="0045404F">
        <w:rPr>
          <w:spacing w:val="-3"/>
          <w:lang w:val="sl-SI"/>
        </w:rPr>
        <w:t xml:space="preserve">dostopom </w:t>
      </w:r>
      <w:r w:rsidRPr="0045404F">
        <w:rPr>
          <w:lang w:val="sl-SI"/>
        </w:rPr>
        <w:t xml:space="preserve">do nacionalne baze podatkov te države. Navedeno v delu besedila, </w:t>
      </w:r>
      <w:r w:rsidRPr="0045404F">
        <w:rPr>
          <w:spacing w:val="-3"/>
          <w:lang w:val="sl-SI"/>
        </w:rPr>
        <w:t xml:space="preserve">ki se </w:t>
      </w:r>
      <w:r w:rsidRPr="0045404F">
        <w:rPr>
          <w:lang w:val="sl-SI"/>
        </w:rPr>
        <w:t>nanaša na gospodarski subjekt, velja tudi za podtočki 2 in</w:t>
      </w:r>
      <w:r w:rsidRPr="0045404F">
        <w:rPr>
          <w:spacing w:val="-12"/>
          <w:lang w:val="sl-SI"/>
        </w:rPr>
        <w:t xml:space="preserve"> </w:t>
      </w:r>
      <w:r w:rsidRPr="0045404F">
        <w:rPr>
          <w:lang w:val="sl-SI"/>
        </w:rPr>
        <w:t>4.</w:t>
      </w:r>
    </w:p>
    <w:p w14:paraId="115147CC" w14:textId="77777777" w:rsidR="00624BDF" w:rsidRPr="0045404F" w:rsidRDefault="00624BDF">
      <w:pPr>
        <w:pStyle w:val="Telobesedila"/>
        <w:spacing w:before="4"/>
        <w:rPr>
          <w:lang w:val="sl-SI"/>
        </w:rPr>
      </w:pPr>
    </w:p>
    <w:p w14:paraId="763C04F8" w14:textId="5676279D" w:rsidR="00624BDF" w:rsidRPr="0045404F" w:rsidRDefault="00F4400B">
      <w:pPr>
        <w:pStyle w:val="Telobesedila"/>
        <w:ind w:left="399" w:right="1368"/>
        <w:jc w:val="both"/>
        <w:rPr>
          <w:lang w:val="sl-SI"/>
        </w:rPr>
      </w:pPr>
      <w:r w:rsidRPr="0045404F">
        <w:rPr>
          <w:lang w:val="sl-SI"/>
        </w:rPr>
        <w:t xml:space="preserve">Če gre za institucijo v drugi državi članici EU in dostop do posameznega potrdila iz te točke </w:t>
      </w:r>
      <w:r w:rsidRPr="0045404F">
        <w:rPr>
          <w:spacing w:val="-4"/>
          <w:lang w:val="sl-SI"/>
        </w:rPr>
        <w:t xml:space="preserve">ni </w:t>
      </w:r>
      <w:r w:rsidRPr="0045404F">
        <w:rPr>
          <w:lang w:val="sl-SI"/>
        </w:rPr>
        <w:t xml:space="preserve">mogoč brezplačno z neposrednim dostopom do nacionalne baze podatkov te države (kakršne </w:t>
      </w:r>
      <w:r w:rsidRPr="0045404F">
        <w:rPr>
          <w:spacing w:val="-3"/>
          <w:lang w:val="sl-SI"/>
        </w:rPr>
        <w:t xml:space="preserve">so </w:t>
      </w:r>
      <w:r w:rsidRPr="0045404F">
        <w:rPr>
          <w:lang w:val="sl-SI"/>
        </w:rPr>
        <w:t xml:space="preserve">nacionalni register javnih naročil, elektronski register podjetij, elektronski sistem za shranjevanje dokumentov ali pred kvalifikacijski sistem) ali v primeru, da gre za institucijo v </w:t>
      </w:r>
      <w:r w:rsidRPr="0045404F">
        <w:rPr>
          <w:spacing w:val="-3"/>
          <w:lang w:val="sl-SI"/>
        </w:rPr>
        <w:t xml:space="preserve">drugi </w:t>
      </w:r>
      <w:r w:rsidRPr="0045404F">
        <w:rPr>
          <w:lang w:val="sl-SI"/>
        </w:rPr>
        <w:t xml:space="preserve">državi, </w:t>
      </w:r>
      <w:r w:rsidRPr="0045404F">
        <w:rPr>
          <w:spacing w:val="-3"/>
          <w:lang w:val="sl-SI"/>
        </w:rPr>
        <w:t xml:space="preserve">ki </w:t>
      </w:r>
      <w:r w:rsidRPr="0045404F">
        <w:rPr>
          <w:spacing w:val="-4"/>
          <w:lang w:val="sl-SI"/>
        </w:rPr>
        <w:t xml:space="preserve">ni </w:t>
      </w:r>
      <w:r w:rsidRPr="0045404F">
        <w:rPr>
          <w:lang w:val="sl-SI"/>
        </w:rPr>
        <w:t xml:space="preserve">članica EU bo moral gospodarski subjekt, na </w:t>
      </w:r>
      <w:r w:rsidRPr="0045404F">
        <w:rPr>
          <w:spacing w:val="-3"/>
          <w:lang w:val="sl-SI"/>
        </w:rPr>
        <w:t xml:space="preserve">poziv </w:t>
      </w:r>
      <w:r w:rsidRPr="0045404F">
        <w:rPr>
          <w:lang w:val="sl-SI"/>
        </w:rPr>
        <w:t xml:space="preserve">naročnika, namesto predmetnega pooblastila predložiti potrdilo iz kazenske evidence. Navedeno v delu besedila, </w:t>
      </w:r>
      <w:r w:rsidRPr="0045404F">
        <w:rPr>
          <w:spacing w:val="-3"/>
          <w:lang w:val="sl-SI"/>
        </w:rPr>
        <w:t xml:space="preserve">ki se nanaša </w:t>
      </w:r>
      <w:r w:rsidRPr="0045404F">
        <w:rPr>
          <w:lang w:val="sl-SI"/>
        </w:rPr>
        <w:t>na gospodarski subjekt, velja tudi za podtočki 2 in</w:t>
      </w:r>
      <w:r w:rsidRPr="0045404F">
        <w:rPr>
          <w:spacing w:val="-12"/>
          <w:lang w:val="sl-SI"/>
        </w:rPr>
        <w:t xml:space="preserve"> </w:t>
      </w:r>
      <w:r w:rsidRPr="0045404F">
        <w:rPr>
          <w:lang w:val="sl-SI"/>
        </w:rPr>
        <w:t>4.</w:t>
      </w:r>
    </w:p>
    <w:p w14:paraId="0DDA9FF5" w14:textId="65E5A768" w:rsidR="00ED2E62" w:rsidRPr="0045404F" w:rsidRDefault="00ED2E62">
      <w:pPr>
        <w:pStyle w:val="Telobesedila"/>
        <w:ind w:left="399" w:right="1368"/>
        <w:jc w:val="both"/>
        <w:rPr>
          <w:lang w:val="sl-SI"/>
        </w:rPr>
      </w:pPr>
    </w:p>
    <w:p w14:paraId="18299BD7" w14:textId="0960ECCC" w:rsidR="005F5425" w:rsidRPr="0045404F" w:rsidRDefault="00ED2E62" w:rsidP="00ED2E62">
      <w:pPr>
        <w:pStyle w:val="Telobesedila"/>
        <w:ind w:left="399" w:right="1368"/>
        <w:jc w:val="both"/>
        <w:rPr>
          <w:color w:val="000000"/>
          <w:position w:val="-2"/>
          <w:lang w:val="sl-SI"/>
        </w:rPr>
      </w:pPr>
      <w:r w:rsidRPr="0045404F">
        <w:rPr>
          <w:b/>
          <w:lang w:val="sl-SI"/>
        </w:rPr>
        <w:t>OPOMBA:</w:t>
      </w:r>
      <w:r w:rsidRPr="0045404F">
        <w:rPr>
          <w:lang w:val="sl-SI"/>
        </w:rPr>
        <w:t xml:space="preserve"> </w:t>
      </w:r>
      <w:r w:rsidR="005F5425" w:rsidRPr="0045404F">
        <w:rPr>
          <w:color w:val="000000"/>
          <w:position w:val="-2"/>
          <w:lang w:val="sl-SI"/>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66690AB9" w14:textId="59D4D9FC" w:rsidR="00ED2E62" w:rsidRPr="0045404F" w:rsidRDefault="00ED2E62" w:rsidP="00ED2E62">
      <w:pPr>
        <w:pStyle w:val="Telobesedila"/>
        <w:ind w:left="399" w:right="1368"/>
        <w:jc w:val="both"/>
        <w:rPr>
          <w:lang w:val="sl-SI"/>
        </w:rPr>
      </w:pPr>
    </w:p>
    <w:p w14:paraId="564E7D5C" w14:textId="77777777" w:rsidR="00ED2E62" w:rsidRPr="0045404F" w:rsidRDefault="00ED2E62" w:rsidP="00B91848">
      <w:pPr>
        <w:spacing w:before="135" w:after="135"/>
        <w:ind w:left="426" w:right="1356"/>
        <w:jc w:val="both"/>
        <w:textAlignment w:val="center"/>
        <w:rPr>
          <w:bCs/>
          <w:color w:val="000000"/>
          <w:position w:val="-2"/>
          <w:sz w:val="20"/>
          <w:szCs w:val="20"/>
          <w:lang w:val="sl-SI"/>
        </w:rPr>
      </w:pPr>
      <w:r w:rsidRPr="0045404F">
        <w:rPr>
          <w:bCs/>
          <w:color w:val="000000"/>
          <w:position w:val="-2"/>
          <w:sz w:val="20"/>
          <w:szCs w:val="20"/>
          <w:lang w:val="sl-SI"/>
        </w:rPr>
        <w:t xml:space="preserve">Naročnik je dolžan pogoj nekaznovanosti iz prvega odstavka 75. člena ZJN-3 (ki mora biti izpolnjen v trenutku poteka roka za oddajo ponudb) preveriti na dan poteka roka za oddajo ponudb. </w:t>
      </w:r>
    </w:p>
    <w:p w14:paraId="1C2C2836" w14:textId="77777777" w:rsidR="00ED2E62" w:rsidRPr="0045404F" w:rsidRDefault="00ED2E62" w:rsidP="00B91848">
      <w:pPr>
        <w:spacing w:before="135" w:after="135"/>
        <w:ind w:left="426" w:right="1356"/>
        <w:jc w:val="both"/>
        <w:textAlignment w:val="center"/>
        <w:rPr>
          <w:bCs/>
          <w:color w:val="000000"/>
          <w:position w:val="-2"/>
          <w:sz w:val="20"/>
          <w:szCs w:val="20"/>
          <w:lang w:val="sl-SI"/>
        </w:rPr>
      </w:pPr>
      <w:r w:rsidRPr="0045404F">
        <w:rPr>
          <w:bCs/>
          <w:color w:val="000000"/>
          <w:position w:val="-2"/>
          <w:sz w:val="20"/>
          <w:szCs w:val="20"/>
          <w:lang w:val="sl-SI"/>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55BB89B0" w14:textId="650F67C5" w:rsidR="00ED2E62" w:rsidRPr="0045404F" w:rsidRDefault="00ED2E62" w:rsidP="00B91848">
      <w:pPr>
        <w:pStyle w:val="Telobesedila"/>
        <w:ind w:left="399" w:right="1356"/>
        <w:jc w:val="both"/>
        <w:rPr>
          <w:lang w:val="sl-SI"/>
        </w:rPr>
      </w:pPr>
      <w:r w:rsidRPr="0045404F">
        <w:rPr>
          <w:bCs/>
          <w:color w:val="000000"/>
          <w:position w:val="-2"/>
          <w:lang w:val="sl-SI"/>
        </w:rPr>
        <w:t>Kazenska evidenca v Republiki Sloveniji pridobitve potrdila o nekaznovanosti za nazaj na točno določen dan ne omogoča.</w:t>
      </w:r>
    </w:p>
    <w:p w14:paraId="77979035" w14:textId="77777777" w:rsidR="00624BDF" w:rsidRPr="0045404F" w:rsidRDefault="00624BDF">
      <w:pPr>
        <w:pStyle w:val="Telobesedila"/>
        <w:spacing w:before="10"/>
        <w:rPr>
          <w:sz w:val="19"/>
          <w:lang w:val="sl-SI"/>
        </w:rPr>
      </w:pPr>
    </w:p>
    <w:p w14:paraId="6BD2B9D5" w14:textId="77777777" w:rsidR="00F145E0" w:rsidRPr="0045404F" w:rsidRDefault="00F4400B" w:rsidP="007C7685">
      <w:pPr>
        <w:pStyle w:val="Odstavekseznama"/>
        <w:numPr>
          <w:ilvl w:val="0"/>
          <w:numId w:val="4"/>
        </w:numPr>
        <w:tabs>
          <w:tab w:val="left" w:pos="400"/>
        </w:tabs>
        <w:ind w:right="1376"/>
        <w:jc w:val="both"/>
        <w:rPr>
          <w:sz w:val="20"/>
          <w:lang w:val="sl-SI"/>
        </w:rPr>
      </w:pPr>
      <w:r w:rsidRPr="0045404F">
        <w:rPr>
          <w:sz w:val="20"/>
          <w:lang w:val="sl-SI"/>
        </w:rPr>
        <w:t xml:space="preserve">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w:t>
      </w:r>
      <w:r w:rsidRPr="0045404F">
        <w:rPr>
          <w:spacing w:val="2"/>
          <w:sz w:val="20"/>
          <w:lang w:val="sl-SI"/>
        </w:rPr>
        <w:t xml:space="preserve">kateri </w:t>
      </w:r>
      <w:r w:rsidRPr="0045404F">
        <w:rPr>
          <w:sz w:val="20"/>
          <w:lang w:val="sl-SI"/>
        </w:rPr>
        <w:t xml:space="preserve">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w:t>
      </w:r>
      <w:r w:rsidRPr="0045404F">
        <w:rPr>
          <w:spacing w:val="2"/>
          <w:sz w:val="20"/>
          <w:lang w:val="sl-SI"/>
        </w:rPr>
        <w:t xml:space="preserve">razmerja </w:t>
      </w:r>
      <w:r w:rsidRPr="0045404F">
        <w:rPr>
          <w:sz w:val="20"/>
          <w:lang w:val="sl-SI"/>
        </w:rPr>
        <w:t xml:space="preserve">za obdobje zadnjih petih let do </w:t>
      </w:r>
      <w:r w:rsidRPr="0045404F">
        <w:rPr>
          <w:spacing w:val="3"/>
          <w:sz w:val="20"/>
          <w:lang w:val="sl-SI"/>
        </w:rPr>
        <w:t xml:space="preserve">dne </w:t>
      </w:r>
      <w:r w:rsidRPr="0045404F">
        <w:rPr>
          <w:spacing w:val="4"/>
          <w:sz w:val="20"/>
          <w:lang w:val="sl-SI"/>
        </w:rPr>
        <w:t xml:space="preserve">oddaje ponudbe </w:t>
      </w:r>
      <w:r w:rsidRPr="0045404F">
        <w:rPr>
          <w:spacing w:val="3"/>
          <w:sz w:val="20"/>
          <w:lang w:val="sl-SI"/>
        </w:rPr>
        <w:t xml:space="preserve">ali </w:t>
      </w:r>
      <w:r w:rsidRPr="0045404F">
        <w:rPr>
          <w:spacing w:val="4"/>
          <w:sz w:val="20"/>
          <w:lang w:val="sl-SI"/>
        </w:rPr>
        <w:t xml:space="preserve">prijave. </w:t>
      </w:r>
    </w:p>
    <w:p w14:paraId="3D75FE82" w14:textId="77777777" w:rsidR="00F145E0" w:rsidRPr="0045404F" w:rsidRDefault="00F145E0" w:rsidP="0006455E">
      <w:pPr>
        <w:pStyle w:val="Odstavekseznama"/>
        <w:tabs>
          <w:tab w:val="left" w:pos="400"/>
        </w:tabs>
        <w:ind w:left="399" w:right="1376" w:firstLine="0"/>
        <w:jc w:val="both"/>
        <w:rPr>
          <w:spacing w:val="4"/>
          <w:sz w:val="20"/>
          <w:lang w:val="sl-SI"/>
        </w:rPr>
      </w:pPr>
    </w:p>
    <w:p w14:paraId="0C8433AC" w14:textId="32D200D0" w:rsidR="00624BDF" w:rsidRPr="0045404F" w:rsidRDefault="00F4400B" w:rsidP="0006455E">
      <w:pPr>
        <w:pStyle w:val="Odstavekseznama"/>
        <w:tabs>
          <w:tab w:val="left" w:pos="400"/>
        </w:tabs>
        <w:ind w:left="399" w:right="1376" w:firstLine="0"/>
        <w:jc w:val="both"/>
        <w:rPr>
          <w:sz w:val="20"/>
          <w:lang w:val="sl-SI"/>
        </w:rPr>
      </w:pPr>
      <w:r w:rsidRPr="0045404F">
        <w:rPr>
          <w:spacing w:val="2"/>
          <w:sz w:val="20"/>
          <w:lang w:val="sl-SI"/>
        </w:rPr>
        <w:t xml:space="preserve">Ne </w:t>
      </w:r>
      <w:r w:rsidRPr="0045404F">
        <w:rPr>
          <w:spacing w:val="4"/>
          <w:sz w:val="20"/>
          <w:lang w:val="sl-SI"/>
        </w:rPr>
        <w:t xml:space="preserve">glede </w:t>
      </w:r>
      <w:r w:rsidRPr="0045404F">
        <w:rPr>
          <w:spacing w:val="2"/>
          <w:sz w:val="20"/>
          <w:lang w:val="sl-SI"/>
        </w:rPr>
        <w:t xml:space="preserve">na </w:t>
      </w:r>
      <w:r w:rsidRPr="0045404F">
        <w:rPr>
          <w:spacing w:val="4"/>
          <w:sz w:val="20"/>
          <w:lang w:val="sl-SI"/>
        </w:rPr>
        <w:t xml:space="preserve">navedeno </w:t>
      </w:r>
      <w:r w:rsidRPr="0045404F">
        <w:rPr>
          <w:spacing w:val="2"/>
          <w:sz w:val="20"/>
          <w:lang w:val="sl-SI"/>
        </w:rPr>
        <w:t xml:space="preserve">bo </w:t>
      </w:r>
      <w:r w:rsidRPr="0045404F">
        <w:rPr>
          <w:spacing w:val="4"/>
          <w:sz w:val="20"/>
          <w:lang w:val="sl-SI"/>
        </w:rPr>
        <w:t xml:space="preserve">lahko naročnik </w:t>
      </w:r>
      <w:r w:rsidRPr="0045404F">
        <w:rPr>
          <w:spacing w:val="2"/>
          <w:sz w:val="20"/>
          <w:lang w:val="sl-SI"/>
        </w:rPr>
        <w:t xml:space="preserve">na </w:t>
      </w:r>
      <w:r w:rsidRPr="0045404F">
        <w:rPr>
          <w:spacing w:val="4"/>
          <w:sz w:val="20"/>
          <w:lang w:val="sl-SI"/>
        </w:rPr>
        <w:t xml:space="preserve">podlagi </w:t>
      </w:r>
      <w:r w:rsidRPr="0045404F">
        <w:rPr>
          <w:spacing w:val="5"/>
          <w:sz w:val="20"/>
          <w:lang w:val="sl-SI"/>
        </w:rPr>
        <w:t xml:space="preserve">drugega odstavka </w:t>
      </w:r>
      <w:r w:rsidRPr="0045404F">
        <w:rPr>
          <w:spacing w:val="4"/>
          <w:sz w:val="20"/>
          <w:lang w:val="sl-SI"/>
        </w:rPr>
        <w:t xml:space="preserve">38. člena </w:t>
      </w:r>
      <w:r w:rsidRPr="0045404F">
        <w:rPr>
          <w:spacing w:val="5"/>
          <w:sz w:val="20"/>
          <w:lang w:val="sl-SI"/>
        </w:rPr>
        <w:t xml:space="preserve">Zakona </w:t>
      </w:r>
      <w:r w:rsidRPr="0045404F">
        <w:rPr>
          <w:sz w:val="20"/>
          <w:lang w:val="sl-SI"/>
        </w:rPr>
        <w:t xml:space="preserve">o </w:t>
      </w:r>
      <w:r w:rsidRPr="0045404F">
        <w:rPr>
          <w:spacing w:val="5"/>
          <w:sz w:val="20"/>
          <w:lang w:val="sl-SI"/>
        </w:rPr>
        <w:t xml:space="preserve">interventnih ukrepih </w:t>
      </w:r>
      <w:r w:rsidRPr="0045404F">
        <w:rPr>
          <w:spacing w:val="3"/>
          <w:sz w:val="20"/>
          <w:lang w:val="sl-SI"/>
        </w:rPr>
        <w:t xml:space="preserve">za </w:t>
      </w:r>
      <w:r w:rsidRPr="0045404F">
        <w:rPr>
          <w:spacing w:val="5"/>
          <w:sz w:val="20"/>
          <w:lang w:val="sl-SI"/>
        </w:rPr>
        <w:t xml:space="preserve">omilitev </w:t>
      </w:r>
      <w:r w:rsidRPr="0045404F">
        <w:rPr>
          <w:spacing w:val="3"/>
          <w:sz w:val="20"/>
          <w:lang w:val="sl-SI"/>
        </w:rPr>
        <w:t xml:space="preserve">in </w:t>
      </w:r>
      <w:r w:rsidRPr="0045404F">
        <w:rPr>
          <w:spacing w:val="5"/>
          <w:sz w:val="20"/>
          <w:lang w:val="sl-SI"/>
        </w:rPr>
        <w:t xml:space="preserve">odpravo posledic </w:t>
      </w:r>
      <w:r w:rsidRPr="0045404F">
        <w:rPr>
          <w:spacing w:val="6"/>
          <w:sz w:val="20"/>
          <w:lang w:val="sl-SI"/>
        </w:rPr>
        <w:t>epidemije</w:t>
      </w:r>
      <w:r w:rsidRPr="0045404F">
        <w:rPr>
          <w:spacing w:val="67"/>
          <w:sz w:val="20"/>
          <w:lang w:val="sl-SI"/>
        </w:rPr>
        <w:t xml:space="preserve"> </w:t>
      </w:r>
      <w:r w:rsidRPr="0045404F">
        <w:rPr>
          <w:sz w:val="20"/>
          <w:lang w:val="sl-SI"/>
        </w:rPr>
        <w:t xml:space="preserve">COVID-19 (Uradni list </w:t>
      </w:r>
      <w:r w:rsidRPr="0045404F">
        <w:rPr>
          <w:spacing w:val="-3"/>
          <w:sz w:val="20"/>
          <w:lang w:val="sl-SI"/>
        </w:rPr>
        <w:t xml:space="preserve">RS, </w:t>
      </w:r>
      <w:r w:rsidRPr="0045404F">
        <w:rPr>
          <w:sz w:val="20"/>
          <w:lang w:val="sl-SI"/>
        </w:rPr>
        <w:t xml:space="preserve">št. 80/20; ZIUOOPE) kljub obstoju tega izključitvenega razloga določil </w:t>
      </w:r>
      <w:r w:rsidRPr="0045404F">
        <w:rPr>
          <w:spacing w:val="5"/>
          <w:sz w:val="20"/>
          <w:lang w:val="sl-SI"/>
        </w:rPr>
        <w:t xml:space="preserve">primeren rok, </w:t>
      </w:r>
      <w:r w:rsidRPr="0045404F">
        <w:rPr>
          <w:spacing w:val="3"/>
          <w:sz w:val="20"/>
          <w:lang w:val="sl-SI"/>
        </w:rPr>
        <w:t xml:space="preserve">ki ne </w:t>
      </w:r>
      <w:r w:rsidRPr="0045404F">
        <w:rPr>
          <w:spacing w:val="4"/>
          <w:sz w:val="20"/>
          <w:lang w:val="sl-SI"/>
        </w:rPr>
        <w:t xml:space="preserve">sme biti </w:t>
      </w:r>
      <w:r w:rsidRPr="0045404F">
        <w:rPr>
          <w:spacing w:val="5"/>
          <w:sz w:val="20"/>
          <w:lang w:val="sl-SI"/>
        </w:rPr>
        <w:t xml:space="preserve">daljši </w:t>
      </w:r>
      <w:r w:rsidRPr="0045404F">
        <w:rPr>
          <w:spacing w:val="3"/>
          <w:sz w:val="20"/>
          <w:lang w:val="sl-SI"/>
        </w:rPr>
        <w:t xml:space="preserve">od 30 </w:t>
      </w:r>
      <w:r w:rsidRPr="0045404F">
        <w:rPr>
          <w:spacing w:val="4"/>
          <w:sz w:val="20"/>
          <w:lang w:val="sl-SI"/>
        </w:rPr>
        <w:t xml:space="preserve">dni, </w:t>
      </w:r>
      <w:r w:rsidRPr="0045404F">
        <w:rPr>
          <w:sz w:val="20"/>
          <w:lang w:val="sl-SI"/>
        </w:rPr>
        <w:t xml:space="preserve">v </w:t>
      </w:r>
      <w:r w:rsidRPr="0045404F">
        <w:rPr>
          <w:spacing w:val="6"/>
          <w:sz w:val="20"/>
          <w:lang w:val="sl-SI"/>
        </w:rPr>
        <w:t xml:space="preserve">katerem </w:t>
      </w:r>
      <w:r w:rsidRPr="0045404F">
        <w:rPr>
          <w:spacing w:val="5"/>
          <w:sz w:val="20"/>
          <w:lang w:val="sl-SI"/>
        </w:rPr>
        <w:t xml:space="preserve">mora gospodarski </w:t>
      </w:r>
      <w:r w:rsidRPr="0045404F">
        <w:rPr>
          <w:spacing w:val="6"/>
          <w:sz w:val="20"/>
          <w:lang w:val="sl-SI"/>
        </w:rPr>
        <w:t xml:space="preserve">subjekt obveznost </w:t>
      </w:r>
      <w:r w:rsidRPr="0045404F">
        <w:rPr>
          <w:sz w:val="20"/>
          <w:lang w:val="sl-SI"/>
        </w:rPr>
        <w:t>izpolniti.</w:t>
      </w:r>
    </w:p>
    <w:p w14:paraId="46BF0F0C" w14:textId="77777777" w:rsidR="00624BDF" w:rsidRPr="0045404F" w:rsidRDefault="00624BDF">
      <w:pPr>
        <w:pStyle w:val="Telobesedila"/>
        <w:spacing w:before="1"/>
        <w:rPr>
          <w:lang w:val="sl-SI"/>
        </w:rPr>
      </w:pPr>
    </w:p>
    <w:p w14:paraId="2AB116BA" w14:textId="77777777" w:rsidR="00624BDF" w:rsidRPr="0045404F" w:rsidRDefault="00F4400B">
      <w:pPr>
        <w:pStyle w:val="Telobesedila"/>
        <w:ind w:left="399"/>
        <w:rPr>
          <w:lang w:val="sl-SI"/>
        </w:rPr>
      </w:pPr>
      <w:r w:rsidRPr="0045404F">
        <w:rPr>
          <w:lang w:val="sl-SI"/>
        </w:rPr>
        <w:t>DOKAZILO:</w:t>
      </w:r>
    </w:p>
    <w:p w14:paraId="66C1AF77" w14:textId="77777777" w:rsidR="00624BDF" w:rsidRPr="0045404F" w:rsidRDefault="00624BDF">
      <w:pPr>
        <w:pStyle w:val="Telobesedila"/>
        <w:spacing w:before="7"/>
        <w:rPr>
          <w:sz w:val="19"/>
          <w:lang w:val="sl-SI"/>
        </w:rPr>
      </w:pPr>
    </w:p>
    <w:p w14:paraId="2F755687" w14:textId="0373E767" w:rsidR="00624BDF" w:rsidRPr="0045404F" w:rsidRDefault="00F4400B">
      <w:pPr>
        <w:pStyle w:val="Telobesedila"/>
        <w:spacing w:line="244" w:lineRule="auto"/>
        <w:ind w:left="399" w:right="1375"/>
        <w:jc w:val="both"/>
        <w:rPr>
          <w:lang w:val="sl-SI"/>
        </w:rPr>
      </w:pPr>
      <w:r w:rsidRPr="0045404F">
        <w:rPr>
          <w:lang w:val="sl-SI"/>
        </w:rPr>
        <w:t xml:space="preserve">Izpolnjen </w:t>
      </w:r>
      <w:r w:rsidRPr="0045404F">
        <w:rPr>
          <w:b/>
          <w:lang w:val="sl-SI"/>
        </w:rPr>
        <w:t xml:space="preserve">ESPD </w:t>
      </w:r>
      <w:r w:rsidRPr="0045404F">
        <w:rPr>
          <w:lang w:val="sl-SI"/>
        </w:rPr>
        <w:t>v delu III: Razlogi za izključitev, razdelek B: Razlogi, povezani s plačilom davkov ali prispevkov za socialno varnost, za vse gospodarske subjekte v</w:t>
      </w:r>
      <w:r w:rsidRPr="0045404F">
        <w:rPr>
          <w:spacing w:val="-4"/>
          <w:lang w:val="sl-SI"/>
        </w:rPr>
        <w:t xml:space="preserve"> </w:t>
      </w:r>
      <w:r w:rsidRPr="0045404F">
        <w:rPr>
          <w:lang w:val="sl-SI"/>
        </w:rPr>
        <w:t>ponudbi.</w:t>
      </w:r>
    </w:p>
    <w:p w14:paraId="10811AEF" w14:textId="61DD71E9" w:rsidR="00F145E0" w:rsidRPr="0045404F" w:rsidRDefault="00F145E0">
      <w:pPr>
        <w:pStyle w:val="Telobesedila"/>
        <w:spacing w:line="244" w:lineRule="auto"/>
        <w:ind w:left="399" w:right="1375"/>
        <w:jc w:val="both"/>
        <w:rPr>
          <w:lang w:val="sl-SI"/>
        </w:rPr>
      </w:pPr>
    </w:p>
    <w:p w14:paraId="0767D23D" w14:textId="0BC05571" w:rsidR="00F145E0" w:rsidRPr="0045404F" w:rsidRDefault="00F145E0" w:rsidP="00F145E0">
      <w:pPr>
        <w:pStyle w:val="Telobesedila"/>
        <w:spacing w:line="244" w:lineRule="auto"/>
        <w:ind w:left="399" w:right="1375"/>
        <w:jc w:val="both"/>
        <w:rPr>
          <w:lang w:val="sl-SI"/>
        </w:rPr>
      </w:pPr>
    </w:p>
    <w:p w14:paraId="43853AE8" w14:textId="77777777" w:rsidR="00624BDF" w:rsidRPr="0045404F" w:rsidRDefault="00624BDF">
      <w:pPr>
        <w:pStyle w:val="Telobesedila"/>
        <w:spacing w:before="4"/>
        <w:rPr>
          <w:sz w:val="19"/>
          <w:lang w:val="sl-SI"/>
        </w:rPr>
      </w:pPr>
    </w:p>
    <w:p w14:paraId="6931A328" w14:textId="77777777" w:rsidR="00624BDF" w:rsidRPr="0045404F" w:rsidRDefault="00F4400B" w:rsidP="007C7685">
      <w:pPr>
        <w:pStyle w:val="Odstavekseznama"/>
        <w:numPr>
          <w:ilvl w:val="0"/>
          <w:numId w:val="4"/>
        </w:numPr>
        <w:tabs>
          <w:tab w:val="left" w:pos="400"/>
        </w:tabs>
        <w:ind w:right="1379"/>
        <w:jc w:val="both"/>
        <w:rPr>
          <w:sz w:val="20"/>
          <w:lang w:val="sl-SI"/>
        </w:rPr>
      </w:pPr>
      <w:r w:rsidRPr="0045404F">
        <w:rPr>
          <w:sz w:val="20"/>
          <w:lang w:val="sl-SI"/>
        </w:rPr>
        <w:t xml:space="preserve">Če </w:t>
      </w:r>
      <w:r w:rsidRPr="0045404F">
        <w:rPr>
          <w:spacing w:val="2"/>
          <w:sz w:val="20"/>
          <w:lang w:val="sl-SI"/>
        </w:rPr>
        <w:t xml:space="preserve">pri </w:t>
      </w:r>
      <w:r w:rsidRPr="0045404F">
        <w:rPr>
          <w:spacing w:val="3"/>
          <w:sz w:val="20"/>
          <w:lang w:val="sl-SI"/>
        </w:rPr>
        <w:t xml:space="preserve">preverjanju ugotovi, </w:t>
      </w:r>
      <w:r w:rsidRPr="0045404F">
        <w:rPr>
          <w:sz w:val="20"/>
          <w:lang w:val="sl-SI"/>
        </w:rPr>
        <w:t xml:space="preserve">da je </w:t>
      </w:r>
      <w:r w:rsidRPr="0045404F">
        <w:rPr>
          <w:spacing w:val="3"/>
          <w:sz w:val="20"/>
          <w:lang w:val="sl-SI"/>
        </w:rPr>
        <w:t xml:space="preserve">gospodarski subjekt </w:t>
      </w:r>
      <w:r w:rsidRPr="0045404F">
        <w:rPr>
          <w:sz w:val="20"/>
          <w:lang w:val="sl-SI"/>
        </w:rPr>
        <w:t xml:space="preserve">na </w:t>
      </w:r>
      <w:r w:rsidRPr="0045404F">
        <w:rPr>
          <w:spacing w:val="3"/>
          <w:sz w:val="20"/>
          <w:lang w:val="sl-SI"/>
        </w:rPr>
        <w:t xml:space="preserve">dan, </w:t>
      </w:r>
      <w:r w:rsidRPr="0045404F">
        <w:rPr>
          <w:sz w:val="20"/>
          <w:lang w:val="sl-SI"/>
        </w:rPr>
        <w:t xml:space="preserve">ko </w:t>
      </w:r>
      <w:r w:rsidRPr="0045404F">
        <w:rPr>
          <w:spacing w:val="3"/>
          <w:sz w:val="20"/>
          <w:lang w:val="sl-SI"/>
        </w:rPr>
        <w:t xml:space="preserve">poteče </w:t>
      </w:r>
      <w:r w:rsidRPr="0045404F">
        <w:rPr>
          <w:spacing w:val="2"/>
          <w:sz w:val="20"/>
          <w:lang w:val="sl-SI"/>
        </w:rPr>
        <w:t xml:space="preserve">rok </w:t>
      </w:r>
      <w:r w:rsidRPr="0045404F">
        <w:rPr>
          <w:sz w:val="20"/>
          <w:lang w:val="sl-SI"/>
        </w:rPr>
        <w:t xml:space="preserve">za </w:t>
      </w:r>
      <w:r w:rsidRPr="0045404F">
        <w:rPr>
          <w:spacing w:val="3"/>
          <w:sz w:val="20"/>
          <w:lang w:val="sl-SI"/>
        </w:rPr>
        <w:t xml:space="preserve">oddajo </w:t>
      </w:r>
      <w:r w:rsidRPr="0045404F">
        <w:rPr>
          <w:spacing w:val="4"/>
          <w:sz w:val="20"/>
          <w:lang w:val="sl-SI"/>
        </w:rPr>
        <w:t xml:space="preserve">ponudb, </w:t>
      </w:r>
      <w:r w:rsidRPr="0045404F">
        <w:rPr>
          <w:spacing w:val="2"/>
          <w:sz w:val="20"/>
          <w:lang w:val="sl-SI"/>
        </w:rPr>
        <w:t xml:space="preserve">izločen </w:t>
      </w:r>
      <w:r w:rsidRPr="0045404F">
        <w:rPr>
          <w:sz w:val="20"/>
          <w:lang w:val="sl-SI"/>
        </w:rPr>
        <w:t xml:space="preserve">iz </w:t>
      </w:r>
      <w:r w:rsidRPr="0045404F">
        <w:rPr>
          <w:spacing w:val="2"/>
          <w:sz w:val="20"/>
          <w:lang w:val="sl-SI"/>
        </w:rPr>
        <w:t xml:space="preserve">postopkov oddaje javnih naročil zaradi </w:t>
      </w:r>
      <w:r w:rsidRPr="0045404F">
        <w:rPr>
          <w:spacing w:val="3"/>
          <w:sz w:val="20"/>
          <w:lang w:val="sl-SI"/>
        </w:rPr>
        <w:t xml:space="preserve">uvrstitve </w:t>
      </w:r>
      <w:r w:rsidRPr="0045404F">
        <w:rPr>
          <w:sz w:val="20"/>
          <w:lang w:val="sl-SI"/>
        </w:rPr>
        <w:t xml:space="preserve">v </w:t>
      </w:r>
      <w:r w:rsidRPr="0045404F">
        <w:rPr>
          <w:spacing w:val="2"/>
          <w:sz w:val="20"/>
          <w:lang w:val="sl-SI"/>
        </w:rPr>
        <w:t xml:space="preserve">evidenco gospodarskih subjektov </w:t>
      </w:r>
      <w:r w:rsidRPr="0045404F">
        <w:rPr>
          <w:sz w:val="20"/>
          <w:lang w:val="sl-SI"/>
        </w:rPr>
        <w:t>z negativnimi</w:t>
      </w:r>
      <w:r w:rsidRPr="0045404F">
        <w:rPr>
          <w:spacing w:val="-2"/>
          <w:sz w:val="20"/>
          <w:lang w:val="sl-SI"/>
        </w:rPr>
        <w:t xml:space="preserve"> </w:t>
      </w:r>
      <w:r w:rsidRPr="0045404F">
        <w:rPr>
          <w:sz w:val="20"/>
          <w:lang w:val="sl-SI"/>
        </w:rPr>
        <w:t>referencami.</w:t>
      </w:r>
    </w:p>
    <w:p w14:paraId="304D1D4F" w14:textId="77777777" w:rsidR="00624BDF" w:rsidRPr="0045404F" w:rsidRDefault="00624BDF">
      <w:pPr>
        <w:pStyle w:val="Telobesedila"/>
        <w:spacing w:before="1"/>
        <w:rPr>
          <w:lang w:val="sl-SI"/>
        </w:rPr>
      </w:pPr>
    </w:p>
    <w:p w14:paraId="196A2922" w14:textId="77777777" w:rsidR="00624BDF" w:rsidRPr="0045404F" w:rsidRDefault="00F4400B">
      <w:pPr>
        <w:pStyle w:val="Telobesedila"/>
        <w:spacing w:before="1"/>
        <w:ind w:left="399"/>
        <w:rPr>
          <w:lang w:val="sl-SI"/>
        </w:rPr>
      </w:pPr>
      <w:r w:rsidRPr="0045404F">
        <w:rPr>
          <w:lang w:val="sl-SI"/>
        </w:rPr>
        <w:t>DOKAZILO:</w:t>
      </w:r>
    </w:p>
    <w:p w14:paraId="18B8B121" w14:textId="77777777" w:rsidR="00624BDF" w:rsidRPr="0045404F" w:rsidRDefault="00624BDF">
      <w:pPr>
        <w:pStyle w:val="Telobesedila"/>
        <w:spacing w:before="7"/>
        <w:rPr>
          <w:sz w:val="19"/>
          <w:lang w:val="sl-SI"/>
        </w:rPr>
      </w:pPr>
    </w:p>
    <w:p w14:paraId="0070062D" w14:textId="77777777" w:rsidR="00624BDF" w:rsidRPr="0045404F" w:rsidRDefault="00F4400B">
      <w:pPr>
        <w:pStyle w:val="Telobesedila"/>
        <w:spacing w:line="244" w:lineRule="auto"/>
        <w:ind w:left="399" w:right="1368"/>
        <w:jc w:val="both"/>
        <w:rPr>
          <w:lang w:val="sl-SI"/>
        </w:rPr>
      </w:pPr>
      <w:r w:rsidRPr="0045404F">
        <w:rPr>
          <w:lang w:val="sl-SI"/>
        </w:rPr>
        <w:t xml:space="preserve">Izpolnjen </w:t>
      </w:r>
      <w:r w:rsidRPr="0045404F">
        <w:rPr>
          <w:b/>
          <w:lang w:val="sl-SI"/>
        </w:rPr>
        <w:t xml:space="preserve">ESPD </w:t>
      </w:r>
      <w:r w:rsidRPr="0045404F">
        <w:rPr>
          <w:lang w:val="sl-SI"/>
        </w:rPr>
        <w:t>v delu III: Razlogi za izključitev, razdelek D: Nacionalni razlogi za izključitev,  za vse gospodarske subjekte v</w:t>
      </w:r>
      <w:r w:rsidRPr="0045404F">
        <w:rPr>
          <w:spacing w:val="-5"/>
          <w:lang w:val="sl-SI"/>
        </w:rPr>
        <w:t xml:space="preserve"> </w:t>
      </w:r>
      <w:r w:rsidRPr="0045404F">
        <w:rPr>
          <w:lang w:val="sl-SI"/>
        </w:rPr>
        <w:t>ponudbi.</w:t>
      </w:r>
    </w:p>
    <w:p w14:paraId="64A98EE3" w14:textId="77777777" w:rsidR="00624BDF" w:rsidRPr="0045404F" w:rsidRDefault="00624BDF">
      <w:pPr>
        <w:pStyle w:val="Telobesedila"/>
        <w:spacing w:before="8"/>
        <w:rPr>
          <w:sz w:val="19"/>
          <w:lang w:val="sl-SI"/>
        </w:rPr>
      </w:pPr>
    </w:p>
    <w:p w14:paraId="1808120D" w14:textId="77777777" w:rsidR="00F145E0" w:rsidRPr="0045404F" w:rsidRDefault="00F4400B" w:rsidP="007C7685">
      <w:pPr>
        <w:pStyle w:val="Odstavekseznama"/>
        <w:numPr>
          <w:ilvl w:val="0"/>
          <w:numId w:val="4"/>
        </w:numPr>
        <w:tabs>
          <w:tab w:val="left" w:pos="400"/>
        </w:tabs>
        <w:spacing w:before="1"/>
        <w:ind w:right="1376"/>
        <w:jc w:val="both"/>
        <w:rPr>
          <w:sz w:val="20"/>
          <w:lang w:val="sl-SI"/>
        </w:rPr>
      </w:pPr>
      <w:r w:rsidRPr="0045404F">
        <w:rPr>
          <w:sz w:val="20"/>
          <w:lang w:val="sl-SI"/>
        </w:rPr>
        <w:t xml:space="preserve">Če pri preverjanju ugotovi, da je v zadnjih treh letih pred potekom roka za oddajo ponudb ali prijav </w:t>
      </w:r>
      <w:r w:rsidRPr="0045404F">
        <w:rPr>
          <w:spacing w:val="3"/>
          <w:sz w:val="20"/>
          <w:lang w:val="sl-SI"/>
        </w:rPr>
        <w:t xml:space="preserve">pristojni organ Republike Slovenije </w:t>
      </w:r>
      <w:r w:rsidRPr="0045404F">
        <w:rPr>
          <w:spacing w:val="2"/>
          <w:sz w:val="20"/>
          <w:lang w:val="sl-SI"/>
        </w:rPr>
        <w:t xml:space="preserve">ali </w:t>
      </w:r>
      <w:r w:rsidRPr="0045404F">
        <w:rPr>
          <w:spacing w:val="3"/>
          <w:sz w:val="20"/>
          <w:lang w:val="sl-SI"/>
        </w:rPr>
        <w:t xml:space="preserve">druge države članice </w:t>
      </w:r>
      <w:r w:rsidRPr="0045404F">
        <w:rPr>
          <w:spacing w:val="2"/>
          <w:sz w:val="20"/>
          <w:lang w:val="sl-SI"/>
        </w:rPr>
        <w:t xml:space="preserve">ali </w:t>
      </w:r>
      <w:r w:rsidRPr="0045404F">
        <w:rPr>
          <w:spacing w:val="3"/>
          <w:sz w:val="20"/>
          <w:lang w:val="sl-SI"/>
        </w:rPr>
        <w:t xml:space="preserve">tretje države </w:t>
      </w:r>
      <w:r w:rsidRPr="0045404F">
        <w:rPr>
          <w:spacing w:val="2"/>
          <w:sz w:val="20"/>
          <w:lang w:val="sl-SI"/>
        </w:rPr>
        <w:t xml:space="preserve">pri </w:t>
      </w:r>
      <w:r w:rsidRPr="0045404F">
        <w:rPr>
          <w:spacing w:val="4"/>
          <w:sz w:val="20"/>
          <w:lang w:val="sl-SI"/>
        </w:rPr>
        <w:t xml:space="preserve">gospodarskem </w:t>
      </w:r>
      <w:r w:rsidRPr="0045404F">
        <w:rPr>
          <w:sz w:val="20"/>
          <w:lang w:val="sl-SI"/>
        </w:rPr>
        <w:t xml:space="preserve">subjektu ugotovil najmanj dve kršitvi v zvezi s plačilom za delo, </w:t>
      </w:r>
      <w:r w:rsidRPr="0045404F">
        <w:rPr>
          <w:spacing w:val="4"/>
          <w:sz w:val="20"/>
          <w:lang w:val="sl-SI"/>
        </w:rPr>
        <w:t xml:space="preserve">delovnim časom, </w:t>
      </w:r>
      <w:r w:rsidRPr="0045404F">
        <w:rPr>
          <w:spacing w:val="5"/>
          <w:sz w:val="20"/>
          <w:lang w:val="sl-SI"/>
        </w:rPr>
        <w:t xml:space="preserve">počitki, </w:t>
      </w:r>
      <w:r w:rsidRPr="0045404F">
        <w:rPr>
          <w:sz w:val="20"/>
          <w:lang w:val="sl-SI"/>
        </w:rPr>
        <w:t xml:space="preserve">opravljanjem dela na podlagi pogodb civilnega prava kljub obstoju elementov delovnega razmerja </w:t>
      </w:r>
      <w:r w:rsidRPr="0045404F">
        <w:rPr>
          <w:spacing w:val="6"/>
          <w:sz w:val="20"/>
          <w:lang w:val="sl-SI"/>
        </w:rPr>
        <w:t xml:space="preserve">ali </w:t>
      </w:r>
      <w:r w:rsidRPr="0045404F">
        <w:rPr>
          <w:sz w:val="20"/>
          <w:lang w:val="sl-SI"/>
        </w:rPr>
        <w:t xml:space="preserve">v </w:t>
      </w:r>
      <w:r w:rsidRPr="0045404F">
        <w:rPr>
          <w:spacing w:val="7"/>
          <w:sz w:val="20"/>
          <w:lang w:val="sl-SI"/>
        </w:rPr>
        <w:t xml:space="preserve">zvezi </w:t>
      </w:r>
      <w:r w:rsidRPr="0045404F">
        <w:rPr>
          <w:sz w:val="20"/>
          <w:lang w:val="sl-SI"/>
        </w:rPr>
        <w:t xml:space="preserve">z </w:t>
      </w:r>
      <w:r w:rsidRPr="0045404F">
        <w:rPr>
          <w:spacing w:val="8"/>
          <w:sz w:val="20"/>
          <w:lang w:val="sl-SI"/>
        </w:rPr>
        <w:t xml:space="preserve">zaposlovanjem </w:t>
      </w:r>
      <w:r w:rsidRPr="0045404F">
        <w:rPr>
          <w:spacing w:val="4"/>
          <w:sz w:val="20"/>
          <w:lang w:val="sl-SI"/>
        </w:rPr>
        <w:t xml:space="preserve">na </w:t>
      </w:r>
      <w:r w:rsidRPr="0045404F">
        <w:rPr>
          <w:spacing w:val="7"/>
          <w:sz w:val="20"/>
          <w:lang w:val="sl-SI"/>
        </w:rPr>
        <w:t xml:space="preserve">črno, </w:t>
      </w:r>
      <w:r w:rsidRPr="0045404F">
        <w:rPr>
          <w:spacing w:val="4"/>
          <w:sz w:val="20"/>
          <w:lang w:val="sl-SI"/>
        </w:rPr>
        <w:t xml:space="preserve">za </w:t>
      </w:r>
      <w:r w:rsidRPr="0045404F">
        <w:rPr>
          <w:spacing w:val="7"/>
          <w:sz w:val="20"/>
          <w:lang w:val="sl-SI"/>
        </w:rPr>
        <w:t xml:space="preserve">kateri </w:t>
      </w:r>
      <w:r w:rsidRPr="0045404F">
        <w:rPr>
          <w:spacing w:val="4"/>
          <w:sz w:val="20"/>
          <w:lang w:val="sl-SI"/>
        </w:rPr>
        <w:t xml:space="preserve">mu je </w:t>
      </w:r>
      <w:r w:rsidRPr="0045404F">
        <w:rPr>
          <w:spacing w:val="6"/>
          <w:sz w:val="20"/>
          <w:lang w:val="sl-SI"/>
        </w:rPr>
        <w:t xml:space="preserve">bila </w:t>
      </w:r>
      <w:r w:rsidRPr="0045404F">
        <w:rPr>
          <w:sz w:val="20"/>
          <w:lang w:val="sl-SI"/>
        </w:rPr>
        <w:t xml:space="preserve">s </w:t>
      </w:r>
      <w:r w:rsidRPr="0045404F">
        <w:rPr>
          <w:spacing w:val="8"/>
          <w:sz w:val="20"/>
          <w:lang w:val="sl-SI"/>
        </w:rPr>
        <w:t xml:space="preserve">pravnomočno odločitvijo </w:t>
      </w:r>
      <w:r w:rsidRPr="0045404F">
        <w:rPr>
          <w:spacing w:val="6"/>
          <w:sz w:val="20"/>
          <w:lang w:val="sl-SI"/>
        </w:rPr>
        <w:t xml:space="preserve">ali </w:t>
      </w:r>
      <w:r w:rsidRPr="0045404F">
        <w:rPr>
          <w:spacing w:val="9"/>
          <w:sz w:val="20"/>
          <w:lang w:val="sl-SI"/>
        </w:rPr>
        <w:t xml:space="preserve">več </w:t>
      </w:r>
      <w:r w:rsidRPr="0045404F">
        <w:rPr>
          <w:sz w:val="20"/>
          <w:lang w:val="sl-SI"/>
        </w:rPr>
        <w:t xml:space="preserve">pravnomočnimi odločitvami izrečena globa za prekršek. </w:t>
      </w:r>
    </w:p>
    <w:p w14:paraId="500E689B" w14:textId="77777777" w:rsidR="00F145E0" w:rsidRPr="0045404F" w:rsidRDefault="00F145E0" w:rsidP="0006455E">
      <w:pPr>
        <w:pStyle w:val="Odstavekseznama"/>
        <w:tabs>
          <w:tab w:val="left" w:pos="400"/>
        </w:tabs>
        <w:spacing w:before="1"/>
        <w:ind w:left="399" w:right="1376" w:firstLine="0"/>
        <w:jc w:val="both"/>
        <w:rPr>
          <w:sz w:val="20"/>
          <w:lang w:val="sl-SI"/>
        </w:rPr>
      </w:pPr>
    </w:p>
    <w:p w14:paraId="1D4560B8" w14:textId="5F43E2BD" w:rsidR="00624BDF" w:rsidRPr="0045404F" w:rsidRDefault="00F4400B" w:rsidP="00920CE7">
      <w:pPr>
        <w:pStyle w:val="Telobesedila"/>
        <w:spacing w:line="244" w:lineRule="auto"/>
        <w:ind w:left="399" w:right="1368"/>
        <w:jc w:val="both"/>
        <w:rPr>
          <w:lang w:val="sl-SI"/>
        </w:rPr>
      </w:pPr>
      <w:r w:rsidRPr="0045404F">
        <w:rPr>
          <w:lang w:val="sl-SI"/>
        </w:rPr>
        <w:t>Ne glede na navedeno lahko gospodarski subjekt naročniku v skladu s sklepom Ustavnega sodišča št. U-I-180/19-17</w:t>
      </w:r>
      <w:r w:rsidR="00F145E0" w:rsidRPr="0045404F">
        <w:rPr>
          <w:lang w:val="sl-SI"/>
        </w:rPr>
        <w:t xml:space="preserve"> in ob smiselni uporabi devetega odstavka 75. člena ZJN-3</w:t>
      </w:r>
      <w:r w:rsidRPr="0045404F">
        <w:rPr>
          <w:lang w:val="sl-SI"/>
        </w:rPr>
        <w:t xml:space="preserve"> predloži dokaze, da je</w:t>
      </w:r>
    </w:p>
    <w:p w14:paraId="39B9A429" w14:textId="3DB784FF" w:rsidR="00E30FE4" w:rsidRPr="0045404F" w:rsidRDefault="00E30FE4" w:rsidP="00920CE7">
      <w:pPr>
        <w:pStyle w:val="Telobesedila"/>
        <w:spacing w:line="244" w:lineRule="auto"/>
        <w:ind w:left="399" w:right="1368"/>
        <w:jc w:val="both"/>
        <w:rPr>
          <w:lang w:val="sl-SI"/>
        </w:rPr>
      </w:pPr>
      <w:r w:rsidRPr="0045404F">
        <w:rPr>
          <w:lang w:val="sl-SI"/>
        </w:rPr>
        <w:t>sprejel zadostne ukrepe, s katerimi lahko dokaže svojo zanesljivost kljub obstoju tega izključitvenega razloga (</w:t>
      </w:r>
      <w:proofErr w:type="spellStart"/>
      <w:r w:rsidRPr="0045404F">
        <w:rPr>
          <w:lang w:val="sl-SI"/>
        </w:rPr>
        <w:t>t.i</w:t>
      </w:r>
      <w:proofErr w:type="spellEnd"/>
      <w:r w:rsidRPr="0045404F">
        <w:rPr>
          <w:lang w:val="sl-SI"/>
        </w:rPr>
        <w:t>. popravni mehanizem).</w:t>
      </w:r>
      <w:r w:rsidR="00DE32BC" w:rsidRPr="0045404F">
        <w:rPr>
          <w:lang w:val="sl-SI"/>
        </w:rPr>
        <w:t xml:space="preserve"> </w:t>
      </w:r>
      <w:r w:rsidRPr="0045404F">
        <w:rPr>
          <w:lang w:val="sl-SI"/>
        </w:rPr>
        <w:t>O tem, ali predloženi dokazi zadoščajo, odloči naročnik. Če bo naročnik ocenil, da predloženi dokazi ne zadoščajo, bo gospodarskemu subjektu posredoval utemeljitev take odločitve.</w:t>
      </w:r>
    </w:p>
    <w:p w14:paraId="21DB7FC7" w14:textId="77777777" w:rsidR="00E30FE4" w:rsidRPr="0045404F" w:rsidRDefault="00E30FE4" w:rsidP="00E30FE4">
      <w:pPr>
        <w:pStyle w:val="Telobesedila"/>
        <w:spacing w:before="1"/>
        <w:rPr>
          <w:lang w:val="sl-SI"/>
        </w:rPr>
      </w:pPr>
    </w:p>
    <w:p w14:paraId="7CC1C8AF" w14:textId="77777777" w:rsidR="00E30FE4" w:rsidRPr="0045404F" w:rsidRDefault="00E30FE4" w:rsidP="00E30FE4">
      <w:pPr>
        <w:pStyle w:val="Telobesedila"/>
        <w:ind w:right="9095"/>
        <w:jc w:val="right"/>
        <w:rPr>
          <w:lang w:val="sl-SI"/>
        </w:rPr>
      </w:pPr>
      <w:r w:rsidRPr="0045404F">
        <w:rPr>
          <w:lang w:val="sl-SI"/>
        </w:rPr>
        <w:t>DOKAZILO:</w:t>
      </w:r>
    </w:p>
    <w:p w14:paraId="313CE826" w14:textId="77777777" w:rsidR="00E30FE4" w:rsidRPr="0045404F" w:rsidRDefault="00E30FE4" w:rsidP="00E30FE4">
      <w:pPr>
        <w:pStyle w:val="Telobesedila"/>
        <w:rPr>
          <w:lang w:val="sl-SI"/>
        </w:rPr>
      </w:pPr>
    </w:p>
    <w:p w14:paraId="08A2B5FA" w14:textId="77777777" w:rsidR="00E30FE4" w:rsidRPr="0045404F" w:rsidRDefault="00E30FE4" w:rsidP="00E30FE4">
      <w:pPr>
        <w:pStyle w:val="Telobesedila"/>
        <w:spacing w:before="1"/>
        <w:ind w:left="399" w:right="1425"/>
        <w:rPr>
          <w:lang w:val="sl-SI"/>
        </w:rPr>
      </w:pPr>
      <w:r w:rsidRPr="0045404F">
        <w:rPr>
          <w:lang w:val="sl-SI"/>
        </w:rPr>
        <w:t>Izpolnjen obrazec ESPD v delu III: Razlogi za izključitev, razdelek D: Nacionalni razlogi za izključitev, za vse gospodarske subjekte v ponudbi.</w:t>
      </w:r>
    </w:p>
    <w:p w14:paraId="652BE5D3" w14:textId="77777777" w:rsidR="00E30FE4" w:rsidRPr="0045404F" w:rsidRDefault="00E30FE4" w:rsidP="00E30FE4">
      <w:pPr>
        <w:pStyle w:val="Telobesedila"/>
        <w:spacing w:before="1"/>
        <w:rPr>
          <w:lang w:val="sl-SI"/>
        </w:rPr>
      </w:pPr>
    </w:p>
    <w:p w14:paraId="601CBDB8" w14:textId="77777777" w:rsidR="00E30FE4" w:rsidRPr="0045404F" w:rsidRDefault="00E30FE4" w:rsidP="00E30FE4">
      <w:pPr>
        <w:pStyle w:val="Telobesedila"/>
        <w:ind w:left="115" w:right="1373"/>
        <w:jc w:val="both"/>
        <w:rPr>
          <w:lang w:val="sl-SI"/>
        </w:rPr>
      </w:pPr>
      <w:r w:rsidRPr="0045404F">
        <w:rPr>
          <w:lang w:val="sl-SI"/>
        </w:rPr>
        <w:t xml:space="preserve">Naročnik bo v skladu z osmim odstavkom 75. člena ZJN-3 iz postopka javnega naročanja kadarkoli v postopku izključil gospodarski subjekt (ponudnika, gospodarski subjekt v skupni ponudbi, podizvajalca, subjekt, na katerega zmogljivosti se sklicuje), če se izkaže, da je pred ali med postopkom javnega naročanja ta subjekt, glede na storjena ali neizvedena dejanja, v enem od položajev iz točk </w:t>
      </w:r>
      <w:r w:rsidRPr="00547AF7">
        <w:rPr>
          <w:lang w:val="sl-SI"/>
        </w:rPr>
        <w:t xml:space="preserve">od </w:t>
      </w:r>
      <w:r w:rsidRPr="00002A39">
        <w:rPr>
          <w:lang w:val="sl-SI"/>
        </w:rPr>
        <w:t>9.1.1.1</w:t>
      </w:r>
      <w:r w:rsidRPr="0045404F">
        <w:rPr>
          <w:lang w:val="sl-SI"/>
        </w:rPr>
        <w:t xml:space="preserve"> do vključno </w:t>
      </w:r>
      <w:r w:rsidRPr="00002A39">
        <w:rPr>
          <w:lang w:val="sl-SI"/>
        </w:rPr>
        <w:t>9.1.1.4</w:t>
      </w:r>
      <w:r w:rsidRPr="0045404F">
        <w:rPr>
          <w:lang w:val="sl-SI"/>
        </w:rPr>
        <w:t xml:space="preserve"> teh navodil.</w:t>
      </w:r>
    </w:p>
    <w:p w14:paraId="49A73587" w14:textId="77777777" w:rsidR="00E30FE4" w:rsidRPr="0045404F" w:rsidRDefault="00E30FE4" w:rsidP="00E30FE4">
      <w:pPr>
        <w:pStyle w:val="Telobesedila"/>
        <w:ind w:left="115" w:right="1373"/>
        <w:jc w:val="both"/>
        <w:rPr>
          <w:lang w:val="sl-SI"/>
        </w:rPr>
      </w:pPr>
    </w:p>
    <w:p w14:paraId="08488E0D" w14:textId="77777777" w:rsidR="00E30FE4" w:rsidRPr="0045404F" w:rsidRDefault="00E30FE4">
      <w:pPr>
        <w:jc w:val="both"/>
        <w:rPr>
          <w:sz w:val="20"/>
          <w:lang w:val="sl-SI"/>
        </w:rPr>
        <w:sectPr w:rsidR="00E30FE4" w:rsidRPr="0045404F">
          <w:pgSz w:w="11910" w:h="16840"/>
          <w:pgMar w:top="920" w:right="40" w:bottom="880" w:left="1300" w:header="714" w:footer="685" w:gutter="0"/>
          <w:cols w:space="708"/>
        </w:sectPr>
      </w:pPr>
    </w:p>
    <w:p w14:paraId="12B385A6" w14:textId="2404593D" w:rsidR="00F145E0" w:rsidRPr="0045404F" w:rsidRDefault="00F145E0" w:rsidP="001F27AF">
      <w:pPr>
        <w:pStyle w:val="Telobesedila"/>
        <w:ind w:right="1373"/>
        <w:jc w:val="both"/>
        <w:rPr>
          <w:lang w:val="sl-SI"/>
        </w:rPr>
      </w:pPr>
    </w:p>
    <w:p w14:paraId="431670A2" w14:textId="4E7E2CC8" w:rsidR="00523773" w:rsidRPr="0045404F" w:rsidRDefault="00523773">
      <w:pPr>
        <w:pStyle w:val="Telobesedila"/>
        <w:ind w:left="115" w:right="1373"/>
        <w:jc w:val="both"/>
        <w:rPr>
          <w:lang w:val="sl-SI"/>
        </w:rPr>
      </w:pPr>
    </w:p>
    <w:p w14:paraId="66C6BF2C" w14:textId="77777777" w:rsidR="00624BDF" w:rsidRPr="0045404F" w:rsidRDefault="00624BDF">
      <w:pPr>
        <w:pStyle w:val="Telobesedila"/>
        <w:spacing w:before="4"/>
        <w:rPr>
          <w:sz w:val="19"/>
          <w:lang w:val="sl-SI"/>
        </w:rPr>
      </w:pPr>
    </w:p>
    <w:p w14:paraId="71A0E95A" w14:textId="7A312AC5" w:rsidR="00624BDF" w:rsidRPr="0045404F" w:rsidRDefault="00F4400B" w:rsidP="001A424F">
      <w:pPr>
        <w:pStyle w:val="Naslov3"/>
        <w:rPr>
          <w:lang w:val="sl-SI"/>
        </w:rPr>
      </w:pPr>
      <w:bookmarkStart w:id="52" w:name="_TOC_250022"/>
      <w:bookmarkStart w:id="53" w:name="_Toc89687809"/>
      <w:r w:rsidRPr="0045404F">
        <w:rPr>
          <w:lang w:val="sl-SI"/>
        </w:rPr>
        <w:t>Tehnični pogoji oziroma</w:t>
      </w:r>
      <w:r w:rsidRPr="0045404F">
        <w:rPr>
          <w:spacing w:val="-4"/>
          <w:lang w:val="sl-SI"/>
        </w:rPr>
        <w:t xml:space="preserve"> </w:t>
      </w:r>
      <w:bookmarkEnd w:id="52"/>
      <w:r w:rsidRPr="0045404F">
        <w:rPr>
          <w:lang w:val="sl-SI"/>
        </w:rPr>
        <w:t>sposobnost</w:t>
      </w:r>
      <w:bookmarkEnd w:id="53"/>
    </w:p>
    <w:p w14:paraId="2ADAA14B" w14:textId="6459DC20" w:rsidR="00624BDF" w:rsidRPr="0045404F" w:rsidRDefault="00624BDF">
      <w:pPr>
        <w:jc w:val="both"/>
        <w:rPr>
          <w:sz w:val="20"/>
          <w:lang w:val="sl-SI"/>
        </w:rPr>
      </w:pPr>
    </w:p>
    <w:p w14:paraId="48CA7813" w14:textId="77777777" w:rsidR="003906BF" w:rsidRPr="003906BF" w:rsidRDefault="003906BF" w:rsidP="003906BF">
      <w:pPr>
        <w:jc w:val="center"/>
        <w:rPr>
          <w:sz w:val="20"/>
          <w:szCs w:val="20"/>
          <w:lang w:val="sl-SI"/>
        </w:rPr>
      </w:pPr>
    </w:p>
    <w:p w14:paraId="1A6D5130" w14:textId="77777777" w:rsidR="003906BF" w:rsidRPr="003906BF" w:rsidRDefault="003906BF" w:rsidP="003906BF">
      <w:pPr>
        <w:rPr>
          <w:sz w:val="20"/>
          <w:szCs w:val="20"/>
          <w:lang w:val="sl-SI"/>
        </w:rPr>
      </w:pPr>
      <w:r w:rsidRPr="003906BF">
        <w:rPr>
          <w:sz w:val="20"/>
          <w:szCs w:val="20"/>
          <w:lang w:val="sl-SI"/>
        </w:rPr>
        <w:t>SPLOŠNI OPIS:</w:t>
      </w:r>
    </w:p>
    <w:p w14:paraId="6ED06192" w14:textId="77777777" w:rsidR="003906BF" w:rsidRDefault="003906BF" w:rsidP="00E40BD6">
      <w:pPr>
        <w:pStyle w:val="Navadensplet"/>
        <w:spacing w:before="0" w:after="0"/>
        <w:ind w:right="1356"/>
        <w:rPr>
          <w:rFonts w:ascii="Arial" w:hAnsi="Arial" w:cs="Arial"/>
          <w:sz w:val="20"/>
          <w:szCs w:val="20"/>
        </w:rPr>
      </w:pPr>
    </w:p>
    <w:p w14:paraId="4B3C14A6" w14:textId="442A3013" w:rsidR="003906BF" w:rsidRDefault="003906BF" w:rsidP="00E40BD6">
      <w:pPr>
        <w:pStyle w:val="Navadensplet"/>
        <w:spacing w:before="0" w:after="0"/>
        <w:ind w:left="0" w:right="1356" w:firstLine="0"/>
        <w:rPr>
          <w:rFonts w:ascii="Arial" w:hAnsi="Arial" w:cs="Arial"/>
          <w:sz w:val="20"/>
          <w:szCs w:val="20"/>
        </w:rPr>
      </w:pPr>
      <w:r>
        <w:rPr>
          <w:rFonts w:ascii="Arial" w:hAnsi="Arial" w:cs="Arial"/>
          <w:sz w:val="20"/>
          <w:szCs w:val="20"/>
        </w:rPr>
        <w:t>Zakon o izenačevanju možnosti invalidov (Uradni list RS št. 94/10</w:t>
      </w:r>
      <w:r w:rsidR="00DD7AEB">
        <w:rPr>
          <w:rFonts w:ascii="Arial" w:hAnsi="Arial" w:cs="Arial"/>
          <w:sz w:val="20"/>
          <w:szCs w:val="20"/>
        </w:rPr>
        <w:t xml:space="preserve">, </w:t>
      </w:r>
      <w:hyperlink r:id="rId10" w:tgtFrame="_blank" w:tooltip="Zakon o spremembah in dopolnitvah Zakona o izenačevanju možnosti invalidov" w:history="1">
        <w:r w:rsidR="00DD7AEB" w:rsidRPr="00002A39">
          <w:rPr>
            <w:rFonts w:ascii="Arial" w:hAnsi="Arial" w:cs="Arial"/>
            <w:sz w:val="20"/>
            <w:szCs w:val="20"/>
          </w:rPr>
          <w:t>50/14</w:t>
        </w:r>
      </w:hyperlink>
      <w:r w:rsidR="00DD7AEB" w:rsidRPr="00002A39">
        <w:rPr>
          <w:rFonts w:ascii="Arial" w:hAnsi="Arial" w:cs="Arial"/>
          <w:b/>
          <w:bCs/>
          <w:color w:val="626060"/>
          <w:sz w:val="20"/>
          <w:szCs w:val="20"/>
          <w:shd w:val="clear" w:color="auto" w:fill="FFFFFF"/>
        </w:rPr>
        <w:t> in </w:t>
      </w:r>
      <w:r w:rsidR="00DD7AEB" w:rsidRPr="00002A39">
        <w:rPr>
          <w:rFonts w:ascii="Arial" w:hAnsi="Arial" w:cs="Arial"/>
          <w:sz w:val="20"/>
          <w:szCs w:val="20"/>
          <w:shd w:val="clear" w:color="auto" w:fill="FFFFFF"/>
        </w:rPr>
        <w:t>32/17</w:t>
      </w:r>
      <w:r>
        <w:rPr>
          <w:rFonts w:ascii="Arial" w:hAnsi="Arial" w:cs="Arial"/>
          <w:sz w:val="20"/>
          <w:szCs w:val="20"/>
        </w:rPr>
        <w:t xml:space="preserve">) določa, da se za omogočanje komuniciranja in pridobivanja informacij v prilagojenih tehnikah s področja državnih organov, organov lokalne samouprave, izvajalcev javnih pooblastil in izvajalcev javnih služb ter storitev javne narave za osebe z okvaro sluha vzpostavi klicni center. </w:t>
      </w:r>
    </w:p>
    <w:p w14:paraId="5AF112D3" w14:textId="77777777" w:rsidR="003906BF" w:rsidRDefault="003906BF" w:rsidP="00E40BD6">
      <w:pPr>
        <w:pStyle w:val="Navadensplet"/>
        <w:spacing w:before="0" w:after="0"/>
        <w:ind w:left="0" w:right="1356" w:firstLine="0"/>
        <w:rPr>
          <w:rFonts w:ascii="Arial" w:hAnsi="Arial" w:cs="Arial"/>
          <w:sz w:val="20"/>
          <w:szCs w:val="20"/>
        </w:rPr>
      </w:pPr>
    </w:p>
    <w:p w14:paraId="6D6BFF6B" w14:textId="0DEFC549" w:rsidR="003906BF" w:rsidRDefault="003906BF" w:rsidP="00E40BD6">
      <w:pPr>
        <w:pStyle w:val="Navadensplet"/>
        <w:spacing w:before="0" w:after="0"/>
        <w:ind w:left="0" w:right="1356" w:firstLine="0"/>
        <w:rPr>
          <w:rFonts w:ascii="Arial" w:hAnsi="Arial" w:cs="Arial"/>
          <w:sz w:val="20"/>
          <w:szCs w:val="20"/>
        </w:rPr>
      </w:pPr>
      <w:r>
        <w:rPr>
          <w:rFonts w:ascii="Arial" w:hAnsi="Arial" w:cs="Arial"/>
          <w:sz w:val="20"/>
          <w:szCs w:val="20"/>
        </w:rPr>
        <w:t xml:space="preserve">Pri vzpostavitvi klicnega centra za osebe z okvaro sluha je potrebno omejiti uporabo le tega le za osebe z okvaro sluha. Izbrani izvajalec mora pokrivati uporabo </w:t>
      </w:r>
      <w:r w:rsidRPr="00002A39">
        <w:rPr>
          <w:rFonts w:ascii="Arial" w:hAnsi="Arial" w:cs="Arial"/>
          <w:sz w:val="20"/>
          <w:szCs w:val="20"/>
          <w:u w:val="single"/>
        </w:rPr>
        <w:t>vseh komunikacijskih poti</w:t>
      </w:r>
      <w:r>
        <w:rPr>
          <w:rFonts w:ascii="Arial" w:hAnsi="Arial" w:cs="Arial"/>
          <w:sz w:val="20"/>
          <w:szCs w:val="20"/>
        </w:rPr>
        <w:t>, ki jih uporabljajo osebe z okvaro sluha:</w:t>
      </w:r>
    </w:p>
    <w:p w14:paraId="633292BF" w14:textId="77777777" w:rsidR="003906BF" w:rsidRDefault="003906BF" w:rsidP="00E40BD6">
      <w:pPr>
        <w:pStyle w:val="Navadensplet"/>
        <w:numPr>
          <w:ilvl w:val="0"/>
          <w:numId w:val="18"/>
        </w:numPr>
        <w:spacing w:before="0" w:after="0"/>
        <w:ind w:right="1356"/>
        <w:rPr>
          <w:rFonts w:ascii="Arial" w:hAnsi="Arial" w:cs="Arial"/>
          <w:sz w:val="20"/>
          <w:szCs w:val="20"/>
        </w:rPr>
      </w:pPr>
      <w:r>
        <w:rPr>
          <w:rFonts w:ascii="Arial" w:hAnsi="Arial" w:cs="Arial"/>
          <w:sz w:val="20"/>
          <w:szCs w:val="20"/>
        </w:rPr>
        <w:t>SMS sporočila (za vse tipe mobilnih telefonov),</w:t>
      </w:r>
    </w:p>
    <w:p w14:paraId="2634925D" w14:textId="77777777" w:rsidR="003906BF" w:rsidRDefault="003906BF" w:rsidP="00E40BD6">
      <w:pPr>
        <w:pStyle w:val="Navadensplet"/>
        <w:numPr>
          <w:ilvl w:val="0"/>
          <w:numId w:val="18"/>
        </w:numPr>
        <w:spacing w:before="0" w:after="0"/>
        <w:ind w:right="1356"/>
        <w:rPr>
          <w:rFonts w:ascii="Arial" w:hAnsi="Arial" w:cs="Arial"/>
          <w:sz w:val="20"/>
          <w:szCs w:val="20"/>
        </w:rPr>
      </w:pPr>
      <w:r>
        <w:rPr>
          <w:rFonts w:ascii="Arial" w:hAnsi="Arial" w:cs="Arial"/>
          <w:sz w:val="20"/>
          <w:szCs w:val="20"/>
        </w:rPr>
        <w:t>internetni video klic,</w:t>
      </w:r>
    </w:p>
    <w:p w14:paraId="49DFBF9E" w14:textId="77777777" w:rsidR="003906BF" w:rsidRDefault="003906BF" w:rsidP="00E40BD6">
      <w:pPr>
        <w:pStyle w:val="Navadensplet"/>
        <w:numPr>
          <w:ilvl w:val="0"/>
          <w:numId w:val="18"/>
        </w:numPr>
        <w:spacing w:before="0" w:after="0"/>
        <w:ind w:right="1356"/>
        <w:rPr>
          <w:rFonts w:ascii="Arial" w:hAnsi="Arial" w:cs="Arial"/>
          <w:sz w:val="20"/>
          <w:szCs w:val="20"/>
        </w:rPr>
      </w:pPr>
      <w:r>
        <w:rPr>
          <w:rFonts w:ascii="Arial" w:hAnsi="Arial" w:cs="Arial"/>
          <w:sz w:val="20"/>
          <w:szCs w:val="20"/>
        </w:rPr>
        <w:t>video klic na mobilni telefon,</w:t>
      </w:r>
    </w:p>
    <w:p w14:paraId="27C6F554" w14:textId="77777777" w:rsidR="003906BF" w:rsidRDefault="003906BF" w:rsidP="00E40BD6">
      <w:pPr>
        <w:pStyle w:val="Navadensplet"/>
        <w:numPr>
          <w:ilvl w:val="0"/>
          <w:numId w:val="18"/>
        </w:numPr>
        <w:spacing w:before="0" w:after="0"/>
        <w:ind w:right="1356"/>
        <w:rPr>
          <w:rFonts w:ascii="Arial" w:hAnsi="Arial" w:cs="Arial"/>
          <w:sz w:val="20"/>
          <w:szCs w:val="20"/>
        </w:rPr>
      </w:pPr>
      <w:r>
        <w:rPr>
          <w:rFonts w:ascii="Arial" w:hAnsi="Arial" w:cs="Arial"/>
          <w:sz w:val="20"/>
          <w:szCs w:val="20"/>
        </w:rPr>
        <w:t>spletni pogovor,</w:t>
      </w:r>
    </w:p>
    <w:p w14:paraId="16BE64B2" w14:textId="77777777" w:rsidR="003906BF" w:rsidRDefault="003906BF" w:rsidP="00E40BD6">
      <w:pPr>
        <w:pStyle w:val="Navadensplet"/>
        <w:numPr>
          <w:ilvl w:val="0"/>
          <w:numId w:val="18"/>
        </w:numPr>
        <w:spacing w:before="0" w:after="0"/>
        <w:ind w:right="1356"/>
        <w:rPr>
          <w:rFonts w:ascii="Arial" w:hAnsi="Arial" w:cs="Arial"/>
          <w:sz w:val="20"/>
          <w:szCs w:val="20"/>
        </w:rPr>
      </w:pPr>
      <w:r>
        <w:rPr>
          <w:rFonts w:ascii="Arial" w:hAnsi="Arial" w:cs="Arial"/>
          <w:sz w:val="20"/>
          <w:szCs w:val="20"/>
        </w:rPr>
        <w:t>elektronska pošta,</w:t>
      </w:r>
    </w:p>
    <w:p w14:paraId="2129B797" w14:textId="77777777" w:rsidR="003906BF" w:rsidRDefault="003906BF" w:rsidP="00E40BD6">
      <w:pPr>
        <w:pStyle w:val="Navadensplet"/>
        <w:numPr>
          <w:ilvl w:val="0"/>
          <w:numId w:val="18"/>
        </w:numPr>
        <w:spacing w:before="0" w:after="0"/>
        <w:ind w:right="1356"/>
        <w:rPr>
          <w:rFonts w:ascii="Arial" w:hAnsi="Arial" w:cs="Arial"/>
          <w:sz w:val="20"/>
          <w:szCs w:val="20"/>
        </w:rPr>
      </w:pPr>
      <w:r>
        <w:rPr>
          <w:rFonts w:ascii="Arial" w:hAnsi="Arial" w:cs="Arial"/>
          <w:sz w:val="20"/>
          <w:szCs w:val="20"/>
        </w:rPr>
        <w:t>telefaks.</w:t>
      </w:r>
    </w:p>
    <w:p w14:paraId="5874D4CD" w14:textId="77777777" w:rsidR="003906BF" w:rsidRDefault="003906BF" w:rsidP="00E40BD6">
      <w:pPr>
        <w:pStyle w:val="Navadensplet"/>
        <w:spacing w:before="0" w:after="0"/>
        <w:ind w:right="1356"/>
        <w:rPr>
          <w:rFonts w:ascii="Arial" w:hAnsi="Arial" w:cs="Arial"/>
          <w:sz w:val="20"/>
          <w:szCs w:val="20"/>
        </w:rPr>
      </w:pPr>
    </w:p>
    <w:p w14:paraId="1514981D" w14:textId="77777777" w:rsidR="003906BF" w:rsidRDefault="003906BF" w:rsidP="00E40BD6">
      <w:pPr>
        <w:pStyle w:val="Navadensplet"/>
        <w:spacing w:before="0" w:after="0"/>
        <w:ind w:left="0" w:right="1356" w:firstLine="0"/>
        <w:rPr>
          <w:rFonts w:ascii="Arial" w:hAnsi="Arial" w:cs="Arial"/>
          <w:sz w:val="20"/>
          <w:szCs w:val="20"/>
        </w:rPr>
      </w:pPr>
      <w:r>
        <w:rPr>
          <w:rFonts w:ascii="Arial" w:hAnsi="Arial" w:cs="Arial"/>
          <w:sz w:val="20"/>
          <w:szCs w:val="20"/>
        </w:rPr>
        <w:t>Izbrani izvajalec mora zagotoviti sledljivost vseh zahtevkov in njihovih statusov. Vsak prejeti zahtevek mora vsebovati identifikacijsko številko, vsebino zahtevka, čas reševanja zahtevka ter kategorizacijo tem. Izvajalec mora uporabnikom klicnega centra za osebe z okvaro sluha omogočiti vpogled v tekstovni zapis njihovih preteklih zahtevkov, ne glede na kanal sprejema zahtevka.</w:t>
      </w:r>
    </w:p>
    <w:p w14:paraId="481A3007" w14:textId="77777777" w:rsidR="003906BF" w:rsidRPr="003906BF" w:rsidRDefault="003906BF" w:rsidP="00E40BD6">
      <w:pPr>
        <w:ind w:right="1356"/>
        <w:rPr>
          <w:sz w:val="20"/>
          <w:szCs w:val="20"/>
          <w:lang w:val="sl-SI"/>
        </w:rPr>
      </w:pPr>
    </w:p>
    <w:p w14:paraId="746DFEE8" w14:textId="77777777" w:rsidR="001E5348" w:rsidRDefault="001E5348" w:rsidP="00E40BD6">
      <w:pPr>
        <w:pStyle w:val="Navadensplet"/>
        <w:spacing w:before="0" w:after="0"/>
        <w:ind w:right="1356"/>
        <w:rPr>
          <w:rFonts w:ascii="Arial" w:hAnsi="Arial" w:cs="Arial"/>
          <w:sz w:val="20"/>
          <w:szCs w:val="20"/>
        </w:rPr>
      </w:pPr>
    </w:p>
    <w:p w14:paraId="707B681F" w14:textId="0065FA7C" w:rsidR="003906BF" w:rsidRDefault="001E5348" w:rsidP="00E40BD6">
      <w:pPr>
        <w:pStyle w:val="Navadensplet"/>
        <w:spacing w:before="0" w:after="0"/>
        <w:ind w:right="1356"/>
        <w:rPr>
          <w:rFonts w:ascii="Arial" w:hAnsi="Arial" w:cs="Arial"/>
          <w:sz w:val="20"/>
          <w:szCs w:val="20"/>
        </w:rPr>
      </w:pPr>
      <w:r>
        <w:rPr>
          <w:rFonts w:ascii="Arial" w:hAnsi="Arial" w:cs="Arial"/>
          <w:sz w:val="20"/>
          <w:szCs w:val="20"/>
        </w:rPr>
        <w:t xml:space="preserve">9.1.2.1. </w:t>
      </w:r>
      <w:r w:rsidR="0012226B">
        <w:rPr>
          <w:rFonts w:ascii="Arial" w:hAnsi="Arial" w:cs="Arial"/>
          <w:sz w:val="20"/>
          <w:szCs w:val="20"/>
        </w:rPr>
        <w:t>TEHNIČNI POGOJI ZA SODELOVANJE</w:t>
      </w:r>
      <w:r w:rsidR="003906BF">
        <w:rPr>
          <w:rFonts w:ascii="Arial" w:hAnsi="Arial" w:cs="Arial"/>
          <w:sz w:val="20"/>
          <w:szCs w:val="20"/>
        </w:rPr>
        <w:t>:</w:t>
      </w:r>
    </w:p>
    <w:p w14:paraId="495657E2" w14:textId="77777777" w:rsidR="003906BF" w:rsidRDefault="003906BF" w:rsidP="00E40BD6">
      <w:pPr>
        <w:pStyle w:val="Navadensplet"/>
        <w:spacing w:before="0" w:after="0"/>
        <w:ind w:right="1356"/>
        <w:rPr>
          <w:rFonts w:ascii="Arial" w:hAnsi="Arial" w:cs="Arial"/>
          <w:sz w:val="20"/>
          <w:szCs w:val="20"/>
        </w:rPr>
      </w:pPr>
    </w:p>
    <w:p w14:paraId="1076653A" w14:textId="31D789AD" w:rsidR="003906BF" w:rsidRDefault="003906BF" w:rsidP="00E40BD6">
      <w:pPr>
        <w:pStyle w:val="Navadensplet"/>
        <w:spacing w:before="0" w:after="0"/>
        <w:ind w:right="1356"/>
        <w:rPr>
          <w:rFonts w:ascii="Arial" w:hAnsi="Arial" w:cs="Arial"/>
          <w:sz w:val="20"/>
          <w:szCs w:val="20"/>
        </w:rPr>
      </w:pPr>
      <w:r>
        <w:rPr>
          <w:rFonts w:ascii="Arial" w:hAnsi="Arial" w:cs="Arial"/>
          <w:sz w:val="20"/>
          <w:szCs w:val="20"/>
        </w:rPr>
        <w:t xml:space="preserve">Ponudnik </w:t>
      </w:r>
      <w:r w:rsidR="00BE108B">
        <w:rPr>
          <w:rFonts w:ascii="Arial" w:hAnsi="Arial" w:cs="Arial"/>
          <w:sz w:val="20"/>
          <w:szCs w:val="20"/>
        </w:rPr>
        <w:t>mora izkazati da</w:t>
      </w:r>
      <w:r>
        <w:rPr>
          <w:rFonts w:ascii="Arial" w:hAnsi="Arial" w:cs="Arial"/>
          <w:sz w:val="20"/>
          <w:szCs w:val="20"/>
        </w:rPr>
        <w:t>:</w:t>
      </w:r>
    </w:p>
    <w:p w14:paraId="291619AB" w14:textId="3F220FC0" w:rsidR="003906BF" w:rsidRDefault="00BE108B" w:rsidP="00E40BD6">
      <w:pPr>
        <w:pStyle w:val="Navadensplet"/>
        <w:numPr>
          <w:ilvl w:val="0"/>
          <w:numId w:val="17"/>
        </w:numPr>
        <w:spacing w:before="0" w:after="0"/>
        <w:ind w:right="1356"/>
        <w:rPr>
          <w:rFonts w:ascii="Arial" w:hAnsi="Arial" w:cs="Arial"/>
          <w:sz w:val="20"/>
          <w:szCs w:val="20"/>
        </w:rPr>
      </w:pPr>
      <w:r>
        <w:rPr>
          <w:rFonts w:ascii="Arial" w:hAnsi="Arial" w:cs="Arial"/>
          <w:sz w:val="20"/>
          <w:szCs w:val="20"/>
        </w:rPr>
        <w:t xml:space="preserve">je zagotovljeno </w:t>
      </w:r>
      <w:r w:rsidR="003906BF">
        <w:rPr>
          <w:rFonts w:ascii="Arial" w:hAnsi="Arial" w:cs="Arial"/>
          <w:sz w:val="20"/>
          <w:szCs w:val="20"/>
        </w:rPr>
        <w:t>delovanje klicnega centra za osebe z okvaro sluha 24 ur na dan vse dni v letu;</w:t>
      </w:r>
    </w:p>
    <w:p w14:paraId="6C3A427C" w14:textId="1E952DCA" w:rsidR="003906BF" w:rsidRDefault="00BE108B" w:rsidP="00E40BD6">
      <w:pPr>
        <w:pStyle w:val="Navadensplet"/>
        <w:numPr>
          <w:ilvl w:val="0"/>
          <w:numId w:val="17"/>
        </w:numPr>
        <w:spacing w:before="0" w:after="0"/>
        <w:ind w:right="1356"/>
        <w:rPr>
          <w:rFonts w:ascii="Arial" w:hAnsi="Arial" w:cs="Arial"/>
          <w:sz w:val="20"/>
          <w:szCs w:val="20"/>
        </w:rPr>
      </w:pPr>
      <w:r>
        <w:rPr>
          <w:rFonts w:ascii="Arial" w:hAnsi="Arial" w:cs="Arial"/>
          <w:sz w:val="20"/>
          <w:szCs w:val="20"/>
        </w:rPr>
        <w:t xml:space="preserve">razpolaga z </w:t>
      </w:r>
      <w:r w:rsidR="003906BF">
        <w:rPr>
          <w:rFonts w:ascii="Arial" w:hAnsi="Arial" w:cs="Arial"/>
          <w:sz w:val="20"/>
          <w:szCs w:val="20"/>
        </w:rPr>
        <w:t>eno GSM telefonsko številko, ki se bo uporabljala izključno za namene storitve klicnega  centra;</w:t>
      </w:r>
    </w:p>
    <w:p w14:paraId="12157F4B" w14:textId="5D6EE251" w:rsidR="003906BF" w:rsidRDefault="00BE108B" w:rsidP="00E40BD6">
      <w:pPr>
        <w:pStyle w:val="Navadensplet"/>
        <w:numPr>
          <w:ilvl w:val="0"/>
          <w:numId w:val="17"/>
        </w:numPr>
        <w:spacing w:before="0" w:after="0"/>
        <w:ind w:right="1356"/>
        <w:rPr>
          <w:rFonts w:ascii="Arial" w:hAnsi="Arial" w:cs="Arial"/>
          <w:sz w:val="20"/>
          <w:szCs w:val="20"/>
        </w:rPr>
      </w:pPr>
      <w:r>
        <w:rPr>
          <w:rFonts w:ascii="Arial" w:hAnsi="Arial" w:cs="Arial"/>
          <w:sz w:val="20"/>
          <w:szCs w:val="20"/>
        </w:rPr>
        <w:t xml:space="preserve">je </w:t>
      </w:r>
      <w:r w:rsidR="003906BF">
        <w:rPr>
          <w:rFonts w:ascii="Arial" w:hAnsi="Arial" w:cs="Arial"/>
          <w:sz w:val="20"/>
          <w:szCs w:val="20"/>
        </w:rPr>
        <w:t>lokacija opravljanja predmeta javnega naročila: v Republiki Sloveniji;</w:t>
      </w:r>
    </w:p>
    <w:p w14:paraId="483D1472" w14:textId="77777777" w:rsidR="00705904" w:rsidRDefault="00BE108B" w:rsidP="00E40BD6">
      <w:pPr>
        <w:pStyle w:val="Navadensplet"/>
        <w:numPr>
          <w:ilvl w:val="0"/>
          <w:numId w:val="17"/>
        </w:numPr>
        <w:spacing w:before="0" w:after="0"/>
        <w:ind w:right="1356"/>
        <w:rPr>
          <w:rFonts w:ascii="Arial" w:hAnsi="Arial" w:cs="Arial"/>
          <w:sz w:val="20"/>
          <w:szCs w:val="20"/>
        </w:rPr>
      </w:pPr>
      <w:r>
        <w:rPr>
          <w:rFonts w:ascii="Arial" w:hAnsi="Arial" w:cs="Arial"/>
          <w:sz w:val="20"/>
          <w:szCs w:val="20"/>
        </w:rPr>
        <w:t xml:space="preserve">da razpolaga z </w:t>
      </w:r>
      <w:r w:rsidR="0012226B">
        <w:rPr>
          <w:rFonts w:ascii="Arial" w:hAnsi="Arial" w:cs="Arial"/>
          <w:sz w:val="20"/>
          <w:szCs w:val="20"/>
        </w:rPr>
        <w:t xml:space="preserve">ustreznimi </w:t>
      </w:r>
      <w:r>
        <w:rPr>
          <w:rFonts w:ascii="Arial" w:hAnsi="Arial" w:cs="Arial"/>
          <w:sz w:val="20"/>
          <w:szCs w:val="20"/>
        </w:rPr>
        <w:t>tehničnimi sredstvi, opremo oziroma zmogljivostmi</w:t>
      </w:r>
      <w:r w:rsidR="00A907F6">
        <w:rPr>
          <w:rFonts w:ascii="Arial" w:hAnsi="Arial" w:cs="Arial"/>
          <w:sz w:val="20"/>
          <w:szCs w:val="20"/>
        </w:rPr>
        <w:t xml:space="preserve">, </w:t>
      </w:r>
      <w:r w:rsidR="0012226B">
        <w:rPr>
          <w:rFonts w:ascii="Arial" w:hAnsi="Arial" w:cs="Arial"/>
          <w:sz w:val="20"/>
          <w:szCs w:val="20"/>
        </w:rPr>
        <w:t>s katerimi bo zagotavljal uporabo vseh komunikacijskih poti navedenih v splošnem opisu te točke</w:t>
      </w:r>
      <w:r w:rsidR="00705904">
        <w:rPr>
          <w:rFonts w:ascii="Arial" w:hAnsi="Arial" w:cs="Arial"/>
          <w:sz w:val="20"/>
          <w:szCs w:val="20"/>
        </w:rPr>
        <w:t>,</w:t>
      </w:r>
    </w:p>
    <w:p w14:paraId="01ED19F7" w14:textId="29EF5128" w:rsidR="00BE108B" w:rsidRDefault="00705904" w:rsidP="00E40BD6">
      <w:pPr>
        <w:pStyle w:val="Navadensplet"/>
        <w:numPr>
          <w:ilvl w:val="0"/>
          <w:numId w:val="17"/>
        </w:numPr>
        <w:spacing w:before="0" w:after="0"/>
        <w:ind w:right="1356"/>
        <w:rPr>
          <w:rFonts w:ascii="Arial" w:hAnsi="Arial" w:cs="Arial"/>
          <w:sz w:val="20"/>
          <w:szCs w:val="20"/>
        </w:rPr>
      </w:pPr>
      <w:r>
        <w:rPr>
          <w:rFonts w:ascii="Arial" w:hAnsi="Arial" w:cs="Arial"/>
          <w:sz w:val="20"/>
          <w:szCs w:val="20"/>
        </w:rPr>
        <w:t>razpolaga z opisom</w:t>
      </w:r>
      <w:r>
        <w:rPr>
          <w:rFonts w:ascii="Arial" w:hAnsi="Arial" w:cs="Arial"/>
          <w:color w:val="FF0000"/>
          <w:sz w:val="20"/>
          <w:szCs w:val="20"/>
        </w:rPr>
        <w:t xml:space="preserve"> </w:t>
      </w:r>
      <w:r w:rsidRPr="00F40F84">
        <w:rPr>
          <w:rFonts w:ascii="Arial" w:hAnsi="Arial" w:cs="Arial"/>
          <w:sz w:val="20"/>
          <w:szCs w:val="20"/>
        </w:rPr>
        <w:t>rešitve, ki demonstrira omogočanje pridobitev in posredovanj</w:t>
      </w:r>
      <w:r>
        <w:rPr>
          <w:rFonts w:ascii="Arial" w:hAnsi="Arial" w:cs="Arial"/>
          <w:sz w:val="20"/>
          <w:szCs w:val="20"/>
        </w:rPr>
        <w:t>e</w:t>
      </w:r>
      <w:r w:rsidRPr="00F40F84">
        <w:rPr>
          <w:rFonts w:ascii="Arial" w:hAnsi="Arial" w:cs="Arial"/>
          <w:sz w:val="20"/>
          <w:szCs w:val="20"/>
        </w:rPr>
        <w:t xml:space="preserve"> informacij za potrebe oseb z okvaro sluha v njim prilagojeni tehniki, v skladu s tehnično dokumentacijo, ki je sestavni del razpisne dokumentacije.</w:t>
      </w:r>
      <w:r>
        <w:rPr>
          <w:rFonts w:ascii="Arial" w:hAnsi="Arial" w:cs="Arial"/>
          <w:color w:val="FF0000"/>
          <w:sz w:val="20"/>
          <w:szCs w:val="20"/>
        </w:rPr>
        <w:t xml:space="preserve"> </w:t>
      </w:r>
      <w:r w:rsidR="0012226B">
        <w:rPr>
          <w:rFonts w:ascii="Arial" w:hAnsi="Arial" w:cs="Arial"/>
          <w:sz w:val="20"/>
          <w:szCs w:val="20"/>
        </w:rPr>
        <w:t>.</w:t>
      </w:r>
    </w:p>
    <w:p w14:paraId="7108092B" w14:textId="5C54B925" w:rsidR="00BE108B" w:rsidRDefault="00BE108B" w:rsidP="00BE108B">
      <w:pPr>
        <w:pStyle w:val="Navadensplet"/>
        <w:spacing w:before="0" w:after="0"/>
        <w:ind w:right="1356"/>
        <w:rPr>
          <w:rFonts w:ascii="Arial" w:hAnsi="Arial" w:cs="Arial"/>
          <w:b/>
          <w:bCs/>
          <w:color w:val="000000"/>
          <w:sz w:val="20"/>
          <w:szCs w:val="20"/>
        </w:rPr>
      </w:pPr>
    </w:p>
    <w:p w14:paraId="394FAA77" w14:textId="404B71E5" w:rsidR="00BE108B" w:rsidRDefault="00BE108B" w:rsidP="00BE108B">
      <w:pPr>
        <w:pStyle w:val="Navadensplet"/>
        <w:spacing w:before="0" w:after="0"/>
        <w:ind w:right="1356"/>
        <w:rPr>
          <w:rFonts w:ascii="Arial" w:hAnsi="Arial" w:cs="Arial"/>
          <w:b/>
          <w:bCs/>
          <w:color w:val="000000"/>
          <w:sz w:val="20"/>
          <w:szCs w:val="20"/>
        </w:rPr>
      </w:pPr>
    </w:p>
    <w:p w14:paraId="23137804" w14:textId="77777777" w:rsidR="009711B1" w:rsidRDefault="00BE108B" w:rsidP="00B52D3F">
      <w:pPr>
        <w:adjustRightInd w:val="0"/>
        <w:jc w:val="both"/>
        <w:rPr>
          <w:sz w:val="20"/>
          <w:szCs w:val="20"/>
          <w:lang w:val="sl-SI"/>
        </w:rPr>
      </w:pPr>
      <w:r w:rsidRPr="0045404F">
        <w:rPr>
          <w:sz w:val="20"/>
          <w:szCs w:val="20"/>
          <w:lang w:val="sl-SI"/>
        </w:rPr>
        <w:t>DOKAZILA:</w:t>
      </w:r>
      <w:r>
        <w:rPr>
          <w:sz w:val="20"/>
          <w:szCs w:val="20"/>
          <w:lang w:val="sl-SI"/>
        </w:rPr>
        <w:t xml:space="preserve"> Izpolnjen obrazec ESPD, </w:t>
      </w:r>
      <w:r w:rsidR="00346385">
        <w:rPr>
          <w:sz w:val="20"/>
          <w:szCs w:val="20"/>
          <w:lang w:val="sl-SI"/>
        </w:rPr>
        <w:t>v d</w:t>
      </w:r>
      <w:r w:rsidR="0010740A">
        <w:rPr>
          <w:sz w:val="20"/>
          <w:szCs w:val="20"/>
          <w:lang w:val="sl-SI"/>
        </w:rPr>
        <w:t>el</w:t>
      </w:r>
      <w:r w:rsidR="00346385">
        <w:rPr>
          <w:sz w:val="20"/>
          <w:szCs w:val="20"/>
          <w:lang w:val="sl-SI"/>
        </w:rPr>
        <w:t>u</w:t>
      </w:r>
      <w:r w:rsidR="0010740A">
        <w:rPr>
          <w:sz w:val="20"/>
          <w:szCs w:val="20"/>
          <w:lang w:val="sl-SI"/>
        </w:rPr>
        <w:t xml:space="preserve"> IV: Pogoji za sodelovanje</w:t>
      </w:r>
      <w:r w:rsidR="00346385">
        <w:rPr>
          <w:sz w:val="20"/>
          <w:szCs w:val="20"/>
          <w:lang w:val="sl-SI"/>
        </w:rPr>
        <w:t xml:space="preserve">, razdelek </w:t>
      </w:r>
      <w:r w:rsidRPr="00002A39">
        <w:rPr>
          <w:sz w:val="20"/>
          <w:szCs w:val="20"/>
          <w:lang w:val="sl-SI"/>
        </w:rPr>
        <w:t xml:space="preserve">C: Tehnična in strokovna </w:t>
      </w:r>
    </w:p>
    <w:p w14:paraId="76FF2ACD" w14:textId="467F7760" w:rsidR="00BE108B" w:rsidRDefault="00BE108B" w:rsidP="00B52D3F">
      <w:pPr>
        <w:adjustRightInd w:val="0"/>
        <w:jc w:val="both"/>
        <w:rPr>
          <w:sz w:val="20"/>
          <w:szCs w:val="20"/>
          <w:lang w:val="sl-SI"/>
        </w:rPr>
      </w:pPr>
      <w:r w:rsidRPr="00002A39">
        <w:rPr>
          <w:sz w:val="20"/>
          <w:szCs w:val="20"/>
          <w:lang w:val="sl-SI"/>
        </w:rPr>
        <w:t>sposobnost</w:t>
      </w:r>
      <w:r>
        <w:rPr>
          <w:sz w:val="20"/>
          <w:szCs w:val="20"/>
          <w:lang w:val="sl-SI"/>
        </w:rPr>
        <w:t>.</w:t>
      </w:r>
    </w:p>
    <w:p w14:paraId="5CCDFF02" w14:textId="65BCE104" w:rsidR="00BE108B" w:rsidRDefault="00BE108B" w:rsidP="00B52D3F">
      <w:pPr>
        <w:adjustRightInd w:val="0"/>
        <w:ind w:left="142"/>
        <w:jc w:val="both"/>
        <w:rPr>
          <w:sz w:val="20"/>
          <w:szCs w:val="20"/>
          <w:lang w:val="sl-SI"/>
        </w:rPr>
      </w:pPr>
    </w:p>
    <w:p w14:paraId="42A4E0FF" w14:textId="707642A2" w:rsidR="003906BF" w:rsidRPr="00002A39" w:rsidRDefault="00BE108B" w:rsidP="00B52D3F">
      <w:pPr>
        <w:adjustRightInd w:val="0"/>
        <w:ind w:right="1214"/>
        <w:rPr>
          <w:rFonts w:eastAsia="Calibri"/>
          <w:sz w:val="20"/>
          <w:szCs w:val="20"/>
          <w:lang w:val="sl-SI" w:eastAsia="zh-CN"/>
        </w:rPr>
      </w:pPr>
      <w:r>
        <w:rPr>
          <w:sz w:val="20"/>
          <w:szCs w:val="20"/>
          <w:lang w:val="sl-SI"/>
        </w:rPr>
        <w:t xml:space="preserve">OPOMBA: </w:t>
      </w:r>
      <w:r w:rsidRPr="00002A39">
        <w:rPr>
          <w:sz w:val="20"/>
          <w:szCs w:val="20"/>
          <w:lang w:val="sl-SI"/>
        </w:rPr>
        <w:t>Naročni</w:t>
      </w:r>
      <w:r w:rsidR="00C6482D">
        <w:rPr>
          <w:sz w:val="20"/>
          <w:szCs w:val="20"/>
          <w:lang w:val="sl-SI"/>
        </w:rPr>
        <w:t>k</w:t>
      </w:r>
      <w:r>
        <w:rPr>
          <w:sz w:val="20"/>
          <w:szCs w:val="20"/>
          <w:lang w:val="sl-SI"/>
        </w:rPr>
        <w:t xml:space="preserve"> </w:t>
      </w:r>
      <w:r w:rsidRPr="00002A39">
        <w:rPr>
          <w:sz w:val="20"/>
          <w:szCs w:val="20"/>
          <w:lang w:val="sl-SI"/>
        </w:rPr>
        <w:t>preveri delovanje in tehnično ustreznost rešitve za kvalitetno izvajanje predmeta</w:t>
      </w:r>
      <w:r w:rsidR="00B52D3F">
        <w:rPr>
          <w:sz w:val="20"/>
          <w:szCs w:val="20"/>
          <w:lang w:val="sl-SI"/>
        </w:rPr>
        <w:t xml:space="preserve"> </w:t>
      </w:r>
      <w:r w:rsidRPr="00002A39">
        <w:rPr>
          <w:sz w:val="20"/>
          <w:szCs w:val="20"/>
          <w:lang w:val="sl-SI"/>
        </w:rPr>
        <w:t>tega javnega naročila pri ponudniku</w:t>
      </w:r>
      <w:r w:rsidR="003A09F6">
        <w:rPr>
          <w:sz w:val="20"/>
          <w:szCs w:val="20"/>
          <w:lang w:val="sl-SI"/>
        </w:rPr>
        <w:t>, kateremu namerava oddati naročilo</w:t>
      </w:r>
      <w:r w:rsidRPr="00002A39">
        <w:rPr>
          <w:sz w:val="20"/>
          <w:szCs w:val="20"/>
          <w:lang w:val="sl-SI"/>
        </w:rPr>
        <w:t>. O nameravani izvedbi ogleda</w:t>
      </w:r>
      <w:r w:rsidR="00B52D3F">
        <w:rPr>
          <w:sz w:val="20"/>
          <w:szCs w:val="20"/>
          <w:lang w:val="sl-SI"/>
        </w:rPr>
        <w:t xml:space="preserve"> </w:t>
      </w:r>
      <w:r w:rsidR="00705904" w:rsidRPr="00002A39">
        <w:rPr>
          <w:sz w:val="20"/>
          <w:szCs w:val="20"/>
          <w:lang w:val="sl-SI"/>
        </w:rPr>
        <w:t>lokacije opra</w:t>
      </w:r>
      <w:r w:rsidR="00705904">
        <w:rPr>
          <w:sz w:val="20"/>
          <w:szCs w:val="20"/>
          <w:lang w:val="sl-SI"/>
        </w:rPr>
        <w:t>vljanja predmeta javnega naročila, ogleda</w:t>
      </w:r>
      <w:r w:rsidRPr="00002A39">
        <w:rPr>
          <w:sz w:val="20"/>
          <w:szCs w:val="20"/>
          <w:lang w:val="sl-SI"/>
        </w:rPr>
        <w:t xml:space="preserve"> tehnične opreme </w:t>
      </w:r>
      <w:r w:rsidR="00705904">
        <w:rPr>
          <w:sz w:val="20"/>
          <w:szCs w:val="20"/>
          <w:lang w:val="sl-SI"/>
        </w:rPr>
        <w:t xml:space="preserve">oziroma tehničnih sredstev </w:t>
      </w:r>
      <w:r w:rsidR="0084547A">
        <w:rPr>
          <w:sz w:val="20"/>
          <w:szCs w:val="20"/>
          <w:lang w:val="sl-SI"/>
        </w:rPr>
        <w:t>vključno</w:t>
      </w:r>
      <w:r w:rsidR="00B52D3F">
        <w:rPr>
          <w:sz w:val="20"/>
          <w:szCs w:val="20"/>
          <w:lang w:val="sl-SI"/>
        </w:rPr>
        <w:t xml:space="preserve"> </w:t>
      </w:r>
      <w:r w:rsidR="0084547A">
        <w:rPr>
          <w:sz w:val="20"/>
          <w:szCs w:val="20"/>
          <w:lang w:val="sl-SI"/>
        </w:rPr>
        <w:t>z opisom rešitve</w:t>
      </w:r>
      <w:r w:rsidR="00626F83">
        <w:rPr>
          <w:sz w:val="20"/>
          <w:szCs w:val="20"/>
          <w:lang w:val="sl-SI"/>
        </w:rPr>
        <w:t xml:space="preserve"> in </w:t>
      </w:r>
      <w:proofErr w:type="spellStart"/>
      <w:r w:rsidR="00626F83">
        <w:rPr>
          <w:sz w:val="20"/>
          <w:szCs w:val="20"/>
          <w:lang w:val="sl-SI"/>
        </w:rPr>
        <w:t>ostalh</w:t>
      </w:r>
      <w:proofErr w:type="spellEnd"/>
      <w:r w:rsidR="00626F83">
        <w:rPr>
          <w:sz w:val="20"/>
          <w:szCs w:val="20"/>
          <w:lang w:val="sl-SI"/>
        </w:rPr>
        <w:t xml:space="preserve"> zahtev pogoja 9.1.2.1.</w:t>
      </w:r>
      <w:r w:rsidR="009711B1">
        <w:rPr>
          <w:sz w:val="20"/>
          <w:szCs w:val="20"/>
          <w:lang w:val="sl-SI"/>
        </w:rPr>
        <w:t xml:space="preserve">, </w:t>
      </w:r>
      <w:r w:rsidRPr="00002A39">
        <w:rPr>
          <w:sz w:val="20"/>
          <w:szCs w:val="20"/>
          <w:lang w:val="sl-SI"/>
        </w:rPr>
        <w:t>mora naročnik obvestiti ponudnika pisno najmanj 3 dni</w:t>
      </w:r>
      <w:r w:rsidR="00B52D3F">
        <w:rPr>
          <w:sz w:val="20"/>
          <w:szCs w:val="20"/>
          <w:lang w:val="sl-SI"/>
        </w:rPr>
        <w:t xml:space="preserve"> </w:t>
      </w:r>
      <w:r w:rsidRPr="00002A39">
        <w:rPr>
          <w:sz w:val="20"/>
          <w:szCs w:val="20"/>
          <w:lang w:val="sl-SI"/>
        </w:rPr>
        <w:t>pred izvedbo ogleda. V primeru, če se ponudnik z ogledom ne strinja ali ga ne omogoči, se taka ponudba</w:t>
      </w:r>
      <w:r w:rsidR="00B52D3F">
        <w:rPr>
          <w:sz w:val="20"/>
          <w:szCs w:val="20"/>
          <w:lang w:val="sl-SI"/>
        </w:rPr>
        <w:t xml:space="preserve"> </w:t>
      </w:r>
      <w:r w:rsidRPr="00002A39">
        <w:rPr>
          <w:sz w:val="20"/>
          <w:szCs w:val="20"/>
          <w:lang w:val="sl-SI"/>
        </w:rPr>
        <w:t xml:space="preserve">izloči iz nadaljnjega </w:t>
      </w:r>
      <w:proofErr w:type="spellStart"/>
      <w:r w:rsidRPr="00002A39">
        <w:rPr>
          <w:sz w:val="20"/>
          <w:szCs w:val="20"/>
          <w:lang w:val="sl-SI"/>
        </w:rPr>
        <w:t>ocenjevanja.</w:t>
      </w:r>
      <w:r w:rsidR="00E419DB" w:rsidRPr="00002A39">
        <w:rPr>
          <w:sz w:val="20"/>
          <w:szCs w:val="20"/>
          <w:lang w:val="sl-SI"/>
        </w:rPr>
        <w:t>Ponudba</w:t>
      </w:r>
      <w:proofErr w:type="spellEnd"/>
      <w:r w:rsidR="00E419DB" w:rsidRPr="00002A39">
        <w:rPr>
          <w:sz w:val="20"/>
          <w:szCs w:val="20"/>
          <w:lang w:val="sl-SI"/>
        </w:rPr>
        <w:t xml:space="preserve"> ponudnika, ki ne bo skladna z zahtevami</w:t>
      </w:r>
      <w:r w:rsidR="00E419DB" w:rsidRPr="00002A39">
        <w:rPr>
          <w:rFonts w:eastAsia="Calibri"/>
          <w:sz w:val="20"/>
          <w:szCs w:val="20"/>
          <w:lang w:val="sl-SI" w:eastAsia="zh-CN"/>
        </w:rPr>
        <w:t xml:space="preserve"> te točke in dokumentom Tehnične specifikacije, ki je priloga in sestavni del te razpisne dokumentacije, bo kot nedopustna zavrnjena.</w:t>
      </w:r>
    </w:p>
    <w:p w14:paraId="50B5988F" w14:textId="77777777" w:rsidR="00E419DB" w:rsidRDefault="00E419DB" w:rsidP="00527E79">
      <w:pPr>
        <w:rPr>
          <w:lang w:val="sl-SI"/>
        </w:rPr>
      </w:pPr>
    </w:p>
    <w:p w14:paraId="1755EFE7" w14:textId="3BA202E5" w:rsidR="00BD72E4" w:rsidRPr="0045404F" w:rsidRDefault="00BD72E4" w:rsidP="001A424F">
      <w:pPr>
        <w:pStyle w:val="Naslov3"/>
        <w:rPr>
          <w:lang w:val="sl-SI"/>
        </w:rPr>
      </w:pPr>
      <w:bookmarkStart w:id="54" w:name="_Toc89687810"/>
      <w:r w:rsidRPr="0045404F">
        <w:rPr>
          <w:lang w:val="sl-SI"/>
        </w:rPr>
        <w:t>Kadrovski pogoji oziroma sposobnost</w:t>
      </w:r>
      <w:bookmarkEnd w:id="54"/>
    </w:p>
    <w:p w14:paraId="7B15D7F1" w14:textId="2162D7D8" w:rsidR="00BD72E4" w:rsidRPr="0045404F" w:rsidRDefault="00BD72E4" w:rsidP="008A368A">
      <w:pPr>
        <w:ind w:left="426"/>
        <w:jc w:val="both"/>
        <w:rPr>
          <w:sz w:val="20"/>
          <w:szCs w:val="20"/>
          <w:lang w:val="sl-SI"/>
        </w:rPr>
      </w:pPr>
    </w:p>
    <w:p w14:paraId="22AE2236" w14:textId="0F1AEB77" w:rsidR="008A368A" w:rsidRDefault="006B3D33" w:rsidP="008A368A">
      <w:pPr>
        <w:adjustRightInd w:val="0"/>
        <w:ind w:left="142" w:right="1355"/>
        <w:rPr>
          <w:sz w:val="20"/>
          <w:szCs w:val="20"/>
          <w:lang w:val="sl-SI"/>
        </w:rPr>
      </w:pPr>
      <w:r>
        <w:rPr>
          <w:sz w:val="20"/>
          <w:szCs w:val="20"/>
          <w:lang w:val="sl-SI"/>
        </w:rPr>
        <w:t>9.1.3.1.</w:t>
      </w:r>
      <w:r w:rsidR="00F05792">
        <w:rPr>
          <w:sz w:val="20"/>
          <w:szCs w:val="20"/>
          <w:lang w:val="sl-SI"/>
        </w:rPr>
        <w:t xml:space="preserve"> Spisek referenc ponudnika</w:t>
      </w:r>
    </w:p>
    <w:p w14:paraId="16C7E4F0" w14:textId="77777777" w:rsidR="00F05792" w:rsidRDefault="00F05792" w:rsidP="008A368A">
      <w:pPr>
        <w:adjustRightInd w:val="0"/>
        <w:ind w:left="142" w:right="1355"/>
        <w:rPr>
          <w:sz w:val="20"/>
          <w:szCs w:val="20"/>
          <w:lang w:val="sl-SI"/>
        </w:rPr>
      </w:pPr>
    </w:p>
    <w:p w14:paraId="7D5EE689" w14:textId="780A7A24" w:rsidR="006B3D33" w:rsidRDefault="006B3D33" w:rsidP="008A368A">
      <w:pPr>
        <w:adjustRightInd w:val="0"/>
        <w:ind w:left="142" w:right="1355"/>
        <w:rPr>
          <w:sz w:val="20"/>
          <w:szCs w:val="20"/>
          <w:lang w:val="sl-SI"/>
        </w:rPr>
      </w:pPr>
      <w:r>
        <w:rPr>
          <w:sz w:val="20"/>
          <w:szCs w:val="20"/>
          <w:lang w:val="sl-SI"/>
        </w:rPr>
        <w:t>Ponudnik mora izkazati</w:t>
      </w:r>
      <w:r w:rsidR="00A64C1F">
        <w:rPr>
          <w:sz w:val="20"/>
          <w:szCs w:val="20"/>
          <w:lang w:val="sl-SI"/>
        </w:rPr>
        <w:t xml:space="preserve"> </w:t>
      </w:r>
      <w:r w:rsidR="00A64C1F" w:rsidRPr="00002A39">
        <w:rPr>
          <w:b/>
          <w:bCs/>
          <w:sz w:val="20"/>
          <w:szCs w:val="20"/>
          <w:lang w:val="sl-SI"/>
        </w:rPr>
        <w:t>z vsaj dvema referencama</w:t>
      </w:r>
      <w:r w:rsidR="00A64C1F">
        <w:rPr>
          <w:sz w:val="20"/>
          <w:szCs w:val="20"/>
          <w:lang w:val="sl-SI"/>
        </w:rPr>
        <w:t xml:space="preserve"> za oba zahtevana pogoja pod spodnjima</w:t>
      </w:r>
      <w:r w:rsidR="00B52D3F">
        <w:rPr>
          <w:sz w:val="20"/>
          <w:szCs w:val="20"/>
          <w:lang w:val="sl-SI"/>
        </w:rPr>
        <w:t xml:space="preserve"> </w:t>
      </w:r>
      <w:r w:rsidR="00A64C1F">
        <w:rPr>
          <w:sz w:val="20"/>
          <w:szCs w:val="20"/>
          <w:lang w:val="sl-SI"/>
        </w:rPr>
        <w:t>točkama</w:t>
      </w:r>
      <w:r>
        <w:rPr>
          <w:sz w:val="20"/>
          <w:szCs w:val="20"/>
          <w:lang w:val="sl-SI"/>
        </w:rPr>
        <w:t xml:space="preserve">: </w:t>
      </w:r>
    </w:p>
    <w:p w14:paraId="5D5A37BE" w14:textId="40F11868" w:rsidR="006B3D33" w:rsidRDefault="006B3D33" w:rsidP="00B52D3F">
      <w:pPr>
        <w:adjustRightInd w:val="0"/>
        <w:ind w:left="142" w:right="1214"/>
        <w:rPr>
          <w:sz w:val="20"/>
          <w:szCs w:val="20"/>
          <w:lang w:val="sl-SI"/>
        </w:rPr>
      </w:pPr>
    </w:p>
    <w:p w14:paraId="11E285D5" w14:textId="77777777" w:rsidR="006B3D33" w:rsidRPr="0045404F" w:rsidRDefault="006B3D33" w:rsidP="00B52D3F">
      <w:pPr>
        <w:widowControl/>
        <w:numPr>
          <w:ilvl w:val="0"/>
          <w:numId w:val="14"/>
        </w:numPr>
        <w:suppressAutoHyphens/>
        <w:autoSpaceDE/>
        <w:autoSpaceDN/>
        <w:ind w:right="1214"/>
        <w:jc w:val="both"/>
        <w:rPr>
          <w:sz w:val="20"/>
          <w:szCs w:val="20"/>
          <w:lang w:val="sl-SI"/>
        </w:rPr>
      </w:pPr>
      <w:r w:rsidRPr="0045404F">
        <w:rPr>
          <w:sz w:val="20"/>
          <w:szCs w:val="20"/>
          <w:lang w:val="sl-SI"/>
        </w:rPr>
        <w:t xml:space="preserve">da je v zadnjih treh letih od datuma objave obvestila o tem naročilu uspešno izvajal storitve klicnega centra; </w:t>
      </w:r>
    </w:p>
    <w:p w14:paraId="3A34F6C0" w14:textId="77777777" w:rsidR="006B3D33" w:rsidRPr="0045404F" w:rsidRDefault="006B3D33" w:rsidP="00B52D3F">
      <w:pPr>
        <w:widowControl/>
        <w:suppressAutoHyphens/>
        <w:autoSpaceDE/>
        <w:autoSpaceDN/>
        <w:ind w:left="720" w:right="1214"/>
        <w:jc w:val="both"/>
        <w:rPr>
          <w:sz w:val="20"/>
          <w:szCs w:val="20"/>
          <w:lang w:val="sl-SI"/>
        </w:rPr>
      </w:pPr>
    </w:p>
    <w:p w14:paraId="1CEAEA56" w14:textId="6F0C1419" w:rsidR="006B3D33" w:rsidRDefault="006B3D33" w:rsidP="00B52D3F">
      <w:pPr>
        <w:widowControl/>
        <w:numPr>
          <w:ilvl w:val="0"/>
          <w:numId w:val="14"/>
        </w:numPr>
        <w:suppressAutoHyphens/>
        <w:autoSpaceDE/>
        <w:autoSpaceDN/>
        <w:ind w:right="1214"/>
        <w:jc w:val="both"/>
        <w:rPr>
          <w:sz w:val="20"/>
          <w:szCs w:val="20"/>
          <w:lang w:val="sl-SI"/>
        </w:rPr>
      </w:pPr>
      <w:r w:rsidRPr="0045404F">
        <w:rPr>
          <w:sz w:val="20"/>
          <w:szCs w:val="20"/>
          <w:lang w:val="sl-SI"/>
        </w:rPr>
        <w:lastRenderedPageBreak/>
        <w:t>da izvaja storitve tolmačenja slovenskega znakovnega jezika v skladu z Zakonom o uporabi slovenskega znakovnega jezika (Ur .l. RS, št. 96/02)</w:t>
      </w:r>
      <w:r>
        <w:rPr>
          <w:sz w:val="20"/>
          <w:szCs w:val="20"/>
          <w:lang w:val="sl-SI"/>
        </w:rPr>
        <w:t>;</w:t>
      </w:r>
    </w:p>
    <w:p w14:paraId="27C7E9BC" w14:textId="77777777" w:rsidR="006B3D33" w:rsidRDefault="006B3D33" w:rsidP="00B52D3F">
      <w:pPr>
        <w:pStyle w:val="Odstavekseznama"/>
        <w:ind w:right="1214"/>
        <w:rPr>
          <w:sz w:val="20"/>
          <w:szCs w:val="20"/>
          <w:lang w:val="sl-SI"/>
        </w:rPr>
      </w:pPr>
    </w:p>
    <w:p w14:paraId="7E19C3F6" w14:textId="245F6F23" w:rsidR="008E0457" w:rsidRPr="00B52D3F" w:rsidRDefault="006B3D33" w:rsidP="00B52D3F">
      <w:pPr>
        <w:tabs>
          <w:tab w:val="left" w:pos="822"/>
        </w:tabs>
        <w:spacing w:before="1" w:line="228" w:lineRule="exact"/>
        <w:ind w:right="1214"/>
        <w:rPr>
          <w:sz w:val="20"/>
          <w:lang w:val="sl-SI"/>
        </w:rPr>
      </w:pPr>
      <w:r w:rsidRPr="00B52D3F">
        <w:rPr>
          <w:sz w:val="20"/>
          <w:szCs w:val="20"/>
          <w:lang w:val="sl-SI"/>
        </w:rPr>
        <w:t xml:space="preserve">DOKAZILA: Izpolnjen obrazec ESPD, </w:t>
      </w:r>
      <w:r w:rsidR="00346385" w:rsidRPr="00B52D3F">
        <w:rPr>
          <w:sz w:val="20"/>
          <w:szCs w:val="20"/>
          <w:lang w:val="sl-SI"/>
        </w:rPr>
        <w:t>v delu IV: Pogoji za sodelovanje, razdelek C: Tehnična in strokovna sposobnost</w:t>
      </w:r>
      <w:r w:rsidR="008E0457" w:rsidRPr="00B52D3F">
        <w:rPr>
          <w:sz w:val="20"/>
          <w:szCs w:val="20"/>
          <w:lang w:val="sl-SI"/>
        </w:rPr>
        <w:t xml:space="preserve"> in </w:t>
      </w:r>
      <w:r w:rsidR="008E0457" w:rsidRPr="00B52D3F">
        <w:rPr>
          <w:sz w:val="20"/>
          <w:lang w:val="sl-SI"/>
        </w:rPr>
        <w:t>obrazec »Spisek referenc ponudnika«</w:t>
      </w:r>
      <w:r w:rsidR="008E0457">
        <w:rPr>
          <w:sz w:val="20"/>
          <w:lang w:val="sl-SI"/>
        </w:rPr>
        <w:t>.</w:t>
      </w:r>
    </w:p>
    <w:p w14:paraId="683E6134" w14:textId="746E0088" w:rsidR="00346385" w:rsidRDefault="00346385" w:rsidP="00B52D3F">
      <w:pPr>
        <w:adjustRightInd w:val="0"/>
        <w:rPr>
          <w:sz w:val="20"/>
          <w:szCs w:val="20"/>
          <w:lang w:val="sl-SI"/>
        </w:rPr>
      </w:pPr>
    </w:p>
    <w:p w14:paraId="2A5AFF1E" w14:textId="7FF9EABA" w:rsidR="00F05792" w:rsidRDefault="00F05792" w:rsidP="00B52D3F">
      <w:pPr>
        <w:tabs>
          <w:tab w:val="left" w:pos="9356"/>
        </w:tabs>
        <w:adjustRightInd w:val="0"/>
        <w:ind w:right="1214"/>
        <w:rPr>
          <w:sz w:val="20"/>
          <w:szCs w:val="20"/>
          <w:lang w:val="sl-SI"/>
        </w:rPr>
      </w:pPr>
    </w:p>
    <w:p w14:paraId="3D6C00E3" w14:textId="3C6B4013" w:rsidR="006B3D33" w:rsidRPr="00B52D3F" w:rsidRDefault="00F05792" w:rsidP="00B52D3F">
      <w:pPr>
        <w:tabs>
          <w:tab w:val="left" w:pos="9356"/>
        </w:tabs>
        <w:adjustRightInd w:val="0"/>
        <w:ind w:right="1214"/>
        <w:jc w:val="both"/>
        <w:rPr>
          <w:color w:val="000000"/>
          <w:position w:val="-2"/>
          <w:sz w:val="20"/>
          <w:szCs w:val="20"/>
          <w:lang w:val="sl-SI"/>
        </w:rPr>
      </w:pPr>
      <w:r>
        <w:rPr>
          <w:sz w:val="20"/>
          <w:szCs w:val="20"/>
          <w:lang w:val="sl-SI"/>
        </w:rPr>
        <w:t>OPOMBA: Naročnik bo izpolnjevanje navedenega pogoja preveril s</w:t>
      </w:r>
      <w:r w:rsidRPr="00B52D3F">
        <w:rPr>
          <w:color w:val="000000"/>
          <w:position w:val="-2"/>
          <w:sz w:val="20"/>
          <w:szCs w:val="20"/>
          <w:lang w:val="sl-SI"/>
        </w:rPr>
        <w:t xml:space="preserve"> potrdilom referenc od referenčnega naročnika, na dostavitev katerega bo pozval ponudnika, kateremu namerava oddati javno naročilo.</w:t>
      </w:r>
      <w:r w:rsidR="00B52D3F">
        <w:rPr>
          <w:color w:val="000000"/>
          <w:position w:val="-2"/>
          <w:sz w:val="20"/>
          <w:szCs w:val="20"/>
          <w:lang w:val="sl-SI"/>
        </w:rPr>
        <w:t xml:space="preserve"> </w:t>
      </w:r>
      <w:r w:rsidRPr="00B52D3F">
        <w:rPr>
          <w:color w:val="000000"/>
          <w:position w:val="-2"/>
          <w:sz w:val="20"/>
          <w:szCs w:val="20"/>
          <w:lang w:val="sl-SI"/>
        </w:rPr>
        <w:t>Ponudniki lahko predložijo</w:t>
      </w:r>
      <w:r w:rsidR="00B52D3F">
        <w:rPr>
          <w:color w:val="000000"/>
          <w:position w:val="-2"/>
          <w:sz w:val="20"/>
          <w:szCs w:val="20"/>
          <w:lang w:val="sl-SI"/>
        </w:rPr>
        <w:t xml:space="preserve"> </w:t>
      </w:r>
      <w:r w:rsidRPr="00B52D3F">
        <w:rPr>
          <w:color w:val="000000"/>
          <w:position w:val="-2"/>
          <w:sz w:val="20"/>
          <w:szCs w:val="20"/>
          <w:lang w:val="sl-SI"/>
        </w:rPr>
        <w:t xml:space="preserve">s strani referenčnega naročnika potrjen </w:t>
      </w:r>
      <w:r w:rsidR="004259A2">
        <w:rPr>
          <w:color w:val="000000"/>
          <w:position w:val="-2"/>
          <w:sz w:val="20"/>
          <w:szCs w:val="20"/>
          <w:lang w:val="sl-SI"/>
        </w:rPr>
        <w:t>obrazec R</w:t>
      </w:r>
      <w:r w:rsidRPr="00B52D3F">
        <w:rPr>
          <w:color w:val="000000"/>
          <w:position w:val="-2"/>
          <w:sz w:val="20"/>
          <w:szCs w:val="20"/>
          <w:lang w:val="sl-SI"/>
        </w:rPr>
        <w:t>eferenčno potrdilo, iz</w:t>
      </w:r>
      <w:r w:rsidR="00B52D3F">
        <w:rPr>
          <w:color w:val="000000"/>
          <w:position w:val="-2"/>
          <w:sz w:val="20"/>
          <w:szCs w:val="20"/>
          <w:lang w:val="sl-SI"/>
        </w:rPr>
        <w:t xml:space="preserve"> </w:t>
      </w:r>
      <w:r w:rsidRPr="00B52D3F">
        <w:rPr>
          <w:color w:val="000000"/>
          <w:position w:val="-2"/>
          <w:sz w:val="20"/>
          <w:szCs w:val="20"/>
          <w:lang w:val="sl-SI"/>
        </w:rPr>
        <w:t xml:space="preserve">katerega </w:t>
      </w:r>
      <w:r w:rsidR="0003274D">
        <w:rPr>
          <w:color w:val="000000"/>
          <w:position w:val="-2"/>
          <w:sz w:val="20"/>
          <w:szCs w:val="20"/>
          <w:lang w:val="sl-SI"/>
        </w:rPr>
        <w:t>so</w:t>
      </w:r>
      <w:r w:rsidRPr="00B52D3F">
        <w:rPr>
          <w:color w:val="000000"/>
          <w:position w:val="-2"/>
          <w:sz w:val="20"/>
          <w:szCs w:val="20"/>
          <w:lang w:val="sl-SI"/>
        </w:rPr>
        <w:t xml:space="preserve"> razvidn</w:t>
      </w:r>
      <w:r w:rsidR="0003274D">
        <w:rPr>
          <w:color w:val="000000"/>
          <w:position w:val="-2"/>
          <w:sz w:val="20"/>
          <w:szCs w:val="20"/>
          <w:lang w:val="sl-SI"/>
        </w:rPr>
        <w:t>e</w:t>
      </w:r>
      <w:r w:rsidRPr="00B52D3F">
        <w:rPr>
          <w:color w:val="000000"/>
          <w:position w:val="-2"/>
          <w:sz w:val="20"/>
          <w:szCs w:val="20"/>
          <w:lang w:val="sl-SI"/>
        </w:rPr>
        <w:t xml:space="preserve"> uspešno opravljen</w:t>
      </w:r>
      <w:r w:rsidR="0003274D">
        <w:rPr>
          <w:color w:val="000000"/>
          <w:position w:val="-2"/>
          <w:sz w:val="20"/>
          <w:szCs w:val="20"/>
          <w:lang w:val="sl-SI"/>
        </w:rPr>
        <w:t>e</w:t>
      </w:r>
      <w:r w:rsidR="00B52D3F">
        <w:rPr>
          <w:color w:val="000000"/>
          <w:position w:val="-2"/>
          <w:sz w:val="20"/>
          <w:szCs w:val="20"/>
          <w:lang w:val="sl-SI"/>
        </w:rPr>
        <w:t xml:space="preserve"> </w:t>
      </w:r>
      <w:r w:rsidRPr="00B52D3F">
        <w:rPr>
          <w:color w:val="000000"/>
          <w:position w:val="-2"/>
          <w:sz w:val="20"/>
          <w:szCs w:val="20"/>
          <w:lang w:val="sl-SI"/>
        </w:rPr>
        <w:t>referen</w:t>
      </w:r>
      <w:r w:rsidR="0003274D">
        <w:rPr>
          <w:color w:val="000000"/>
          <w:position w:val="-2"/>
          <w:sz w:val="20"/>
          <w:szCs w:val="20"/>
          <w:lang w:val="sl-SI"/>
        </w:rPr>
        <w:t xml:space="preserve">ce </w:t>
      </w:r>
      <w:proofErr w:type="spellStart"/>
      <w:r w:rsidRPr="00B52D3F">
        <w:rPr>
          <w:color w:val="000000"/>
          <w:position w:val="-2"/>
          <w:sz w:val="20"/>
          <w:szCs w:val="20"/>
          <w:lang w:val="sl-SI"/>
        </w:rPr>
        <w:t>p</w:t>
      </w:r>
      <w:r w:rsidR="004259A2">
        <w:rPr>
          <w:color w:val="000000"/>
          <w:position w:val="-2"/>
          <w:sz w:val="20"/>
          <w:szCs w:val="20"/>
          <w:lang w:val="sl-SI"/>
        </w:rPr>
        <w:t>onudnika.Obrazec</w:t>
      </w:r>
      <w:proofErr w:type="spellEnd"/>
      <w:r w:rsidR="004259A2">
        <w:rPr>
          <w:color w:val="000000"/>
          <w:position w:val="-2"/>
          <w:sz w:val="20"/>
          <w:szCs w:val="20"/>
          <w:lang w:val="sl-SI"/>
        </w:rPr>
        <w:t xml:space="preserve"> R</w:t>
      </w:r>
      <w:r w:rsidR="004259A2" w:rsidRPr="00B52D3F">
        <w:rPr>
          <w:color w:val="000000"/>
          <w:position w:val="-2"/>
          <w:sz w:val="20"/>
          <w:szCs w:val="20"/>
          <w:lang w:val="sl-SI"/>
        </w:rPr>
        <w:t>eferenčno potrdilo je v fazi</w:t>
      </w:r>
      <w:r w:rsidR="00B52D3F">
        <w:rPr>
          <w:color w:val="000000"/>
          <w:position w:val="-2"/>
          <w:sz w:val="20"/>
          <w:szCs w:val="20"/>
          <w:lang w:val="sl-SI"/>
        </w:rPr>
        <w:t xml:space="preserve"> </w:t>
      </w:r>
      <w:r w:rsidR="004259A2" w:rsidRPr="00B52D3F">
        <w:rPr>
          <w:color w:val="000000"/>
          <w:position w:val="-2"/>
          <w:sz w:val="20"/>
          <w:szCs w:val="20"/>
          <w:lang w:val="sl-SI"/>
        </w:rPr>
        <w:t>postopka oddaje ponudb neobvezen.</w:t>
      </w:r>
    </w:p>
    <w:p w14:paraId="7C422DC3" w14:textId="51E8CC22" w:rsidR="006B3D33" w:rsidRDefault="006B3D33" w:rsidP="008A368A">
      <w:pPr>
        <w:adjustRightInd w:val="0"/>
        <w:ind w:left="142" w:right="1355"/>
        <w:rPr>
          <w:sz w:val="20"/>
          <w:szCs w:val="20"/>
          <w:lang w:val="sl-SI"/>
        </w:rPr>
      </w:pPr>
    </w:p>
    <w:p w14:paraId="6AEC0858" w14:textId="7C09098F" w:rsidR="006B3D33" w:rsidRDefault="006B3D33" w:rsidP="008A368A">
      <w:pPr>
        <w:adjustRightInd w:val="0"/>
        <w:ind w:left="142" w:right="1355"/>
        <w:rPr>
          <w:sz w:val="20"/>
          <w:szCs w:val="20"/>
          <w:lang w:val="sl-SI"/>
        </w:rPr>
      </w:pPr>
    </w:p>
    <w:p w14:paraId="01C09AE1" w14:textId="029281E8" w:rsidR="006B3D33" w:rsidRDefault="006B3D33" w:rsidP="008A368A">
      <w:pPr>
        <w:adjustRightInd w:val="0"/>
        <w:ind w:left="142" w:right="1355"/>
        <w:rPr>
          <w:sz w:val="20"/>
          <w:szCs w:val="20"/>
          <w:lang w:val="sl-SI"/>
        </w:rPr>
      </w:pPr>
      <w:r>
        <w:rPr>
          <w:sz w:val="20"/>
          <w:szCs w:val="20"/>
          <w:lang w:val="sl-SI"/>
        </w:rPr>
        <w:t>9.1.3.2.</w:t>
      </w:r>
    </w:p>
    <w:p w14:paraId="498E50B6" w14:textId="77777777" w:rsidR="006B3D33" w:rsidRPr="0045404F" w:rsidRDefault="006B3D33" w:rsidP="008A368A">
      <w:pPr>
        <w:adjustRightInd w:val="0"/>
        <w:ind w:left="142" w:right="1355"/>
        <w:rPr>
          <w:sz w:val="20"/>
          <w:szCs w:val="20"/>
          <w:lang w:val="sl-SI"/>
        </w:rPr>
      </w:pPr>
    </w:p>
    <w:p w14:paraId="1418994A" w14:textId="77777777" w:rsidR="008A368A" w:rsidRPr="0045404F" w:rsidRDefault="008A368A" w:rsidP="00C85A41">
      <w:pPr>
        <w:tabs>
          <w:tab w:val="left" w:pos="8055"/>
        </w:tabs>
        <w:ind w:firstLine="142"/>
        <w:jc w:val="both"/>
        <w:rPr>
          <w:sz w:val="20"/>
          <w:szCs w:val="20"/>
          <w:lang w:val="sl-SI"/>
        </w:rPr>
      </w:pPr>
      <w:r w:rsidRPr="0045404F">
        <w:rPr>
          <w:sz w:val="20"/>
          <w:szCs w:val="20"/>
          <w:lang w:val="sl-SI"/>
        </w:rPr>
        <w:t>Ponudnik mora izkazati da:</w:t>
      </w:r>
      <w:r w:rsidRPr="0045404F">
        <w:rPr>
          <w:sz w:val="20"/>
          <w:szCs w:val="20"/>
          <w:lang w:val="sl-SI"/>
        </w:rPr>
        <w:tab/>
      </w:r>
    </w:p>
    <w:p w14:paraId="0EBD625C" w14:textId="2CAC529F" w:rsidR="008A368A" w:rsidRPr="0045404F" w:rsidRDefault="008A368A" w:rsidP="00C85A41">
      <w:pPr>
        <w:widowControl/>
        <w:numPr>
          <w:ilvl w:val="0"/>
          <w:numId w:val="13"/>
        </w:numPr>
        <w:suppressAutoHyphens/>
        <w:autoSpaceDN/>
        <w:ind w:right="1356"/>
        <w:jc w:val="both"/>
        <w:rPr>
          <w:sz w:val="20"/>
          <w:szCs w:val="20"/>
          <w:lang w:val="sl-SI"/>
        </w:rPr>
      </w:pPr>
      <w:r w:rsidRPr="0045404F">
        <w:rPr>
          <w:sz w:val="20"/>
          <w:szCs w:val="20"/>
          <w:lang w:val="sl-SI"/>
        </w:rPr>
        <w:t xml:space="preserve">ima v času izvajanja predmeta tega naročila na </w:t>
      </w:r>
      <w:r w:rsidRPr="00F236A6">
        <w:rPr>
          <w:sz w:val="20"/>
          <w:szCs w:val="20"/>
          <w:lang w:val="sl-SI"/>
        </w:rPr>
        <w:t xml:space="preserve">voljo </w:t>
      </w:r>
      <w:r w:rsidRPr="00F236A6">
        <w:rPr>
          <w:b/>
          <w:bCs/>
          <w:sz w:val="20"/>
          <w:szCs w:val="20"/>
          <w:lang w:val="sl-SI"/>
        </w:rPr>
        <w:t xml:space="preserve">najmanj </w:t>
      </w:r>
      <w:r w:rsidR="00B52D3F">
        <w:rPr>
          <w:b/>
          <w:bCs/>
          <w:sz w:val="20"/>
          <w:szCs w:val="20"/>
          <w:lang w:val="sl-SI"/>
        </w:rPr>
        <w:t>štiri</w:t>
      </w:r>
      <w:r w:rsidRPr="00F236A6">
        <w:rPr>
          <w:b/>
          <w:bCs/>
          <w:sz w:val="20"/>
          <w:szCs w:val="20"/>
          <w:lang w:val="sl-SI"/>
        </w:rPr>
        <w:t xml:space="preserve"> (</w:t>
      </w:r>
      <w:r w:rsidR="00B52D3F">
        <w:rPr>
          <w:b/>
          <w:bCs/>
          <w:sz w:val="20"/>
          <w:szCs w:val="20"/>
          <w:lang w:val="sl-SI"/>
        </w:rPr>
        <w:t>4</w:t>
      </w:r>
      <w:r w:rsidRPr="00F236A6">
        <w:rPr>
          <w:b/>
          <w:bCs/>
          <w:sz w:val="20"/>
          <w:szCs w:val="20"/>
          <w:lang w:val="sl-SI"/>
        </w:rPr>
        <w:t xml:space="preserve">) </w:t>
      </w:r>
      <w:r w:rsidRPr="00F236A6">
        <w:rPr>
          <w:sz w:val="20"/>
          <w:szCs w:val="20"/>
          <w:lang w:val="sl-SI"/>
        </w:rPr>
        <w:t>str</w:t>
      </w:r>
      <w:r w:rsidRPr="0045404F">
        <w:rPr>
          <w:sz w:val="20"/>
          <w:szCs w:val="20"/>
          <w:lang w:val="sl-SI"/>
        </w:rPr>
        <w:t>okovno usposobljen</w:t>
      </w:r>
      <w:r w:rsidR="00B52D3F">
        <w:rPr>
          <w:sz w:val="20"/>
          <w:szCs w:val="20"/>
          <w:lang w:val="sl-SI"/>
        </w:rPr>
        <w:t>e</w:t>
      </w:r>
      <w:r w:rsidRPr="0045404F">
        <w:rPr>
          <w:sz w:val="20"/>
          <w:szCs w:val="20"/>
          <w:lang w:val="sl-SI"/>
        </w:rPr>
        <w:t xml:space="preserve"> kadr</w:t>
      </w:r>
      <w:r w:rsidR="00B52D3F">
        <w:rPr>
          <w:sz w:val="20"/>
          <w:szCs w:val="20"/>
          <w:lang w:val="sl-SI"/>
        </w:rPr>
        <w:t>e</w:t>
      </w:r>
      <w:r w:rsidRPr="0045404F">
        <w:rPr>
          <w:sz w:val="20"/>
          <w:szCs w:val="20"/>
          <w:lang w:val="sl-SI"/>
        </w:rPr>
        <w:t xml:space="preserve">, </w:t>
      </w:r>
      <w:bookmarkStart w:id="55" w:name="_Hlk89419962"/>
      <w:r w:rsidRPr="0045404F">
        <w:rPr>
          <w:sz w:val="20"/>
          <w:szCs w:val="20"/>
          <w:lang w:val="sl-SI"/>
        </w:rPr>
        <w:t>kar omogoča izvajanje storitev, ki so predmet javnega naročila,  24 ur na dan vse dni v letu;</w:t>
      </w:r>
    </w:p>
    <w:bookmarkEnd w:id="55"/>
    <w:p w14:paraId="127318EC" w14:textId="77777777" w:rsidR="008A368A" w:rsidRPr="0045404F" w:rsidRDefault="008A368A" w:rsidP="00C85A41">
      <w:pPr>
        <w:widowControl/>
        <w:numPr>
          <w:ilvl w:val="0"/>
          <w:numId w:val="13"/>
        </w:numPr>
        <w:suppressAutoHyphens/>
        <w:autoSpaceDN/>
        <w:ind w:right="1356"/>
        <w:jc w:val="both"/>
        <w:rPr>
          <w:sz w:val="20"/>
          <w:szCs w:val="20"/>
          <w:lang w:val="sl-SI"/>
        </w:rPr>
      </w:pPr>
      <w:r w:rsidRPr="0045404F">
        <w:rPr>
          <w:sz w:val="20"/>
          <w:szCs w:val="20"/>
          <w:lang w:val="sl-SI"/>
        </w:rPr>
        <w:t xml:space="preserve">imajo kadri, ki bodo izvajali storitve, ki so predmet javnega naročila, pridobljen certifikat o nacionalni poklicni kvalifikaciji tolmač/tolmačica slovenskega znakovnega jezika in so najmanj 5 let vpisani v register tolmačev slovenskega znakovnega jezika, ki ga vodi naročnik; </w:t>
      </w:r>
    </w:p>
    <w:p w14:paraId="648FE3BC" w14:textId="6B7B4C43" w:rsidR="008A368A" w:rsidRPr="0045404F" w:rsidRDefault="008A368A" w:rsidP="00C85A41">
      <w:pPr>
        <w:widowControl/>
        <w:numPr>
          <w:ilvl w:val="0"/>
          <w:numId w:val="13"/>
        </w:numPr>
        <w:adjustRightInd w:val="0"/>
        <w:ind w:right="1356"/>
        <w:jc w:val="both"/>
        <w:rPr>
          <w:sz w:val="20"/>
          <w:szCs w:val="20"/>
          <w:lang w:val="sl-SI"/>
        </w:rPr>
      </w:pPr>
      <w:r w:rsidRPr="0045404F">
        <w:rPr>
          <w:sz w:val="20"/>
          <w:szCs w:val="20"/>
          <w:lang w:val="sl-SI"/>
        </w:rPr>
        <w:t>ima zaposlenega strokovnega vodjo za koordiniranje izvajanja storitev, ki so predmet javnega naročila, ki mora imeti najmanj VII. stopnjo izobrazbe</w:t>
      </w:r>
      <w:r w:rsidRPr="0045404F">
        <w:rPr>
          <w:sz w:val="20"/>
          <w:szCs w:val="20"/>
          <w:lang w:val="sl-SI" w:eastAsia="sl-SI"/>
        </w:rPr>
        <w:t xml:space="preserve"> (univerzitetni program oz. specializacija po visokošolskem strokovnem programu pred uvedbo bolonjskega študija oziroma magisterij stroke, 2. bolonjska stopnja) družboslovne ali humanistične smeri</w:t>
      </w:r>
      <w:r w:rsidRPr="0045404F">
        <w:rPr>
          <w:sz w:val="20"/>
          <w:szCs w:val="20"/>
          <w:lang w:val="sl-SI"/>
        </w:rPr>
        <w:t>, opravljen strokovni izpit na področju socialnega varstva in najmanj 7 let delovnih izkušenj pri delu z osebami z okvaro sluha;</w:t>
      </w:r>
    </w:p>
    <w:p w14:paraId="7F208081" w14:textId="77777777" w:rsidR="008A368A" w:rsidRPr="0045404F" w:rsidRDefault="008A368A" w:rsidP="00C85A41">
      <w:pPr>
        <w:widowControl/>
        <w:numPr>
          <w:ilvl w:val="0"/>
          <w:numId w:val="13"/>
        </w:numPr>
        <w:suppressAutoHyphens/>
        <w:autoSpaceDN/>
        <w:ind w:right="1356"/>
        <w:jc w:val="both"/>
        <w:rPr>
          <w:sz w:val="20"/>
          <w:szCs w:val="20"/>
          <w:lang w:val="sl-SI"/>
        </w:rPr>
      </w:pPr>
      <w:r w:rsidRPr="0045404F">
        <w:rPr>
          <w:sz w:val="20"/>
          <w:szCs w:val="20"/>
          <w:lang w:val="sl-SI"/>
        </w:rPr>
        <w:t>da ima s kadri, ki bodo izvajali predmetne storitve javnega naročila sklenjeno pogodbo o zaposlitvi, sodelovanju ali nameravanem sodelovanju za izvajanje storitev, ki so predmet javnega naročila.</w:t>
      </w:r>
    </w:p>
    <w:p w14:paraId="1CEED392" w14:textId="77777777" w:rsidR="008A368A" w:rsidRPr="0045404F" w:rsidRDefault="008A368A" w:rsidP="008A368A">
      <w:pPr>
        <w:ind w:right="1356"/>
        <w:rPr>
          <w:sz w:val="20"/>
          <w:szCs w:val="20"/>
          <w:lang w:val="sl-SI"/>
        </w:rPr>
      </w:pPr>
    </w:p>
    <w:p w14:paraId="323CBBC2" w14:textId="77777777" w:rsidR="00BD72E4" w:rsidRPr="0045404F" w:rsidRDefault="00BD72E4" w:rsidP="00BD72E4">
      <w:pPr>
        <w:rPr>
          <w:sz w:val="20"/>
          <w:szCs w:val="20"/>
          <w:lang w:val="sl-SI"/>
        </w:rPr>
      </w:pPr>
    </w:p>
    <w:p w14:paraId="4B50AD79" w14:textId="77777777" w:rsidR="001C1795" w:rsidRPr="0045404F" w:rsidRDefault="001C1795" w:rsidP="001C1795">
      <w:pPr>
        <w:adjustRightInd w:val="0"/>
        <w:ind w:left="142"/>
        <w:rPr>
          <w:sz w:val="20"/>
          <w:szCs w:val="20"/>
          <w:lang w:val="sl-SI"/>
        </w:rPr>
      </w:pPr>
      <w:r w:rsidRPr="0045404F">
        <w:rPr>
          <w:sz w:val="20"/>
          <w:szCs w:val="20"/>
          <w:lang w:val="sl-SI"/>
        </w:rPr>
        <w:t>DOKAZILA:</w:t>
      </w:r>
    </w:p>
    <w:p w14:paraId="711BD16C" w14:textId="77777777" w:rsidR="001C1795" w:rsidRPr="0045404F" w:rsidRDefault="001C1795" w:rsidP="001C1795">
      <w:pPr>
        <w:adjustRightInd w:val="0"/>
        <w:ind w:left="142"/>
        <w:rPr>
          <w:sz w:val="20"/>
          <w:szCs w:val="20"/>
          <w:lang w:val="sl-SI"/>
        </w:rPr>
      </w:pPr>
    </w:p>
    <w:p w14:paraId="533E0D9A" w14:textId="4B9D7654" w:rsidR="001C1795" w:rsidRPr="0045404F" w:rsidRDefault="000C2C06" w:rsidP="00C85A41">
      <w:pPr>
        <w:adjustRightInd w:val="0"/>
        <w:ind w:left="142" w:right="1356"/>
        <w:jc w:val="both"/>
        <w:rPr>
          <w:sz w:val="20"/>
          <w:szCs w:val="20"/>
          <w:lang w:val="sl-SI"/>
        </w:rPr>
      </w:pPr>
      <w:r w:rsidRPr="000E5EFE">
        <w:rPr>
          <w:sz w:val="20"/>
          <w:szCs w:val="20"/>
          <w:lang w:val="sl-SI"/>
        </w:rPr>
        <w:t xml:space="preserve">Izpolnjen obrazec ESPD, v delu IV: Pogoji za sodelovanje, razdelek C: Tehnična in strokovna sposobnost </w:t>
      </w:r>
      <w:r>
        <w:rPr>
          <w:sz w:val="20"/>
          <w:szCs w:val="20"/>
          <w:lang w:val="sl-SI"/>
        </w:rPr>
        <w:t xml:space="preserve">in </w:t>
      </w:r>
      <w:r>
        <w:rPr>
          <w:rFonts w:ascii="Arial,Bold" w:hAnsi="Arial,Bold" w:cs="Arial,Bold"/>
          <w:b/>
          <w:bCs/>
          <w:sz w:val="20"/>
          <w:szCs w:val="20"/>
          <w:lang w:val="sl-SI"/>
        </w:rPr>
        <w:t>z</w:t>
      </w:r>
      <w:r w:rsidR="001C1795" w:rsidRPr="0045404F">
        <w:rPr>
          <w:rFonts w:ascii="Arial,Bold" w:hAnsi="Arial,Bold" w:cs="Arial,Bold"/>
          <w:b/>
          <w:bCs/>
          <w:sz w:val="20"/>
          <w:szCs w:val="20"/>
          <w:lang w:val="sl-SI"/>
        </w:rPr>
        <w:t>a vsak prijavljen kader izpoln</w:t>
      </w:r>
      <w:r w:rsidR="007E603E">
        <w:rPr>
          <w:rFonts w:ascii="Arial,Bold" w:hAnsi="Arial,Bold" w:cs="Arial,Bold"/>
          <w:b/>
          <w:bCs/>
          <w:sz w:val="20"/>
          <w:szCs w:val="20"/>
          <w:lang w:val="sl-SI"/>
        </w:rPr>
        <w:t>jen</w:t>
      </w:r>
      <w:r w:rsidR="001C1795" w:rsidRPr="0045404F">
        <w:rPr>
          <w:rFonts w:ascii="Arial,Bold" w:hAnsi="Arial,Bold" w:cs="Arial,Bold"/>
          <w:b/>
          <w:bCs/>
          <w:sz w:val="20"/>
          <w:szCs w:val="20"/>
          <w:lang w:val="sl-SI"/>
        </w:rPr>
        <w:t xml:space="preserve"> obrazec »</w:t>
      </w:r>
      <w:r w:rsidR="001C1795" w:rsidRPr="0045404F">
        <w:rPr>
          <w:lang w:val="sl-SI"/>
        </w:rPr>
        <w:t xml:space="preserve"> </w:t>
      </w:r>
      <w:proofErr w:type="spellStart"/>
      <w:r w:rsidR="001C1795" w:rsidRPr="0045404F">
        <w:rPr>
          <w:rFonts w:ascii="Arial,Bold" w:hAnsi="Arial,Bold" w:cs="Arial,Bold"/>
          <w:b/>
          <w:bCs/>
          <w:sz w:val="20"/>
          <w:szCs w:val="20"/>
          <w:lang w:val="sl-SI"/>
        </w:rPr>
        <w:t>Seznam_kadrov</w:t>
      </w:r>
      <w:proofErr w:type="spellEnd"/>
      <w:r w:rsidR="001C1795" w:rsidRPr="0045404F">
        <w:rPr>
          <w:rFonts w:ascii="Arial,Bold" w:hAnsi="Arial,Bold" w:cs="Arial,Bold"/>
          <w:b/>
          <w:bCs/>
          <w:sz w:val="20"/>
          <w:szCs w:val="20"/>
          <w:lang w:val="sl-SI"/>
        </w:rPr>
        <w:t xml:space="preserve"> «</w:t>
      </w:r>
      <w:r w:rsidR="001C1795" w:rsidRPr="0045404F">
        <w:rPr>
          <w:sz w:val="20"/>
          <w:szCs w:val="20"/>
          <w:lang w:val="sl-SI"/>
        </w:rPr>
        <w:t>, v katerega navede kadre, njihove podatke izobrazbi in zaposlitvi, zahtevane certifikate ali potrdila ter opiše njihove delovne izkušnje in referenčne projekte z navedbo podatkov o referenčnem naročniku</w:t>
      </w:r>
      <w:r w:rsidR="00DB12CE">
        <w:rPr>
          <w:sz w:val="20"/>
          <w:szCs w:val="20"/>
          <w:lang w:val="sl-SI"/>
        </w:rPr>
        <w:t xml:space="preserve"> ter </w:t>
      </w:r>
      <w:r>
        <w:rPr>
          <w:sz w:val="20"/>
          <w:szCs w:val="20"/>
          <w:lang w:val="sl-SI"/>
        </w:rPr>
        <w:t>priloži vsa ustrezna dokazila za zahtevane pogoje</w:t>
      </w:r>
      <w:r w:rsidR="001C1795" w:rsidRPr="0045404F">
        <w:rPr>
          <w:sz w:val="20"/>
          <w:szCs w:val="20"/>
          <w:lang w:val="sl-SI"/>
        </w:rPr>
        <w:t>.</w:t>
      </w:r>
    </w:p>
    <w:p w14:paraId="0E9CA00B" w14:textId="77777777" w:rsidR="001C1795" w:rsidRPr="0045404F" w:rsidRDefault="001C1795" w:rsidP="00C85A41">
      <w:pPr>
        <w:adjustRightInd w:val="0"/>
        <w:ind w:left="142" w:right="1356"/>
        <w:jc w:val="both"/>
        <w:rPr>
          <w:sz w:val="20"/>
          <w:szCs w:val="20"/>
          <w:lang w:val="sl-SI"/>
        </w:rPr>
      </w:pPr>
    </w:p>
    <w:p w14:paraId="7EF9F480" w14:textId="77777777" w:rsidR="00B05E2C" w:rsidRDefault="00B05E2C" w:rsidP="00C85A41">
      <w:pPr>
        <w:ind w:left="142" w:right="1393"/>
        <w:jc w:val="both"/>
        <w:rPr>
          <w:rFonts w:eastAsiaTheme="minorHAnsi"/>
          <w:b/>
          <w:iCs/>
          <w:sz w:val="20"/>
          <w:szCs w:val="20"/>
          <w:lang w:val="sl-SI"/>
        </w:rPr>
      </w:pPr>
    </w:p>
    <w:p w14:paraId="29B48A55" w14:textId="7D78C8D0" w:rsidR="001C1795" w:rsidRPr="0045404F" w:rsidRDefault="001C1795" w:rsidP="00C85A41">
      <w:pPr>
        <w:ind w:left="142" w:right="1393"/>
        <w:jc w:val="both"/>
        <w:rPr>
          <w:sz w:val="20"/>
          <w:szCs w:val="20"/>
          <w:lang w:val="sl-SI"/>
        </w:rPr>
      </w:pPr>
      <w:r w:rsidRPr="0045404F">
        <w:rPr>
          <w:rFonts w:eastAsiaTheme="minorHAnsi"/>
          <w:b/>
          <w:iCs/>
          <w:sz w:val="20"/>
          <w:szCs w:val="20"/>
          <w:lang w:val="sl-SI"/>
        </w:rPr>
        <w:t>OPOMBA:</w:t>
      </w:r>
      <w:r w:rsidRPr="0045404F">
        <w:rPr>
          <w:rFonts w:eastAsiaTheme="minorHAnsi"/>
          <w:iCs/>
          <w:sz w:val="20"/>
          <w:szCs w:val="20"/>
          <w:lang w:val="sl-SI"/>
        </w:rPr>
        <w:t xml:space="preserve"> </w:t>
      </w:r>
      <w:r w:rsidRPr="0045404F">
        <w:rPr>
          <w:color w:val="000000"/>
          <w:position w:val="-2"/>
          <w:sz w:val="20"/>
          <w:szCs w:val="20"/>
          <w:lang w:val="sl-SI"/>
        </w:rPr>
        <w:t>Naročnik bo izpolnjevanje tega pogoja preverjal s potrdilom referenc kadrov od referenčnih naročnikov</w:t>
      </w:r>
      <w:r w:rsidR="00CF07F6">
        <w:rPr>
          <w:color w:val="000000"/>
          <w:position w:val="-2"/>
          <w:sz w:val="20"/>
          <w:szCs w:val="20"/>
          <w:lang w:val="sl-SI"/>
        </w:rPr>
        <w:t xml:space="preserve"> (obrazec Referenčno potrdilo)</w:t>
      </w:r>
      <w:r w:rsidRPr="0045404F">
        <w:rPr>
          <w:color w:val="000000"/>
          <w:position w:val="-2"/>
          <w:sz w:val="20"/>
          <w:szCs w:val="20"/>
          <w:lang w:val="sl-SI"/>
        </w:rPr>
        <w:t>, na dostavitev katerih bo pozval ponudnika, kateremu namerava oddati javno naročilo. Ponudniki lahko predložijo s strani referenčnih naročnikov potrjena referenčna potrdila, iz katerih je razvidno uspešno opravljeno delo na referenčnih projektih.</w:t>
      </w:r>
      <w:r w:rsidR="006902CC" w:rsidRPr="006902CC">
        <w:rPr>
          <w:color w:val="000000"/>
          <w:position w:val="-2"/>
          <w:sz w:val="20"/>
          <w:szCs w:val="20"/>
          <w:lang w:val="sl-SI"/>
        </w:rPr>
        <w:t xml:space="preserve"> </w:t>
      </w:r>
      <w:r w:rsidR="006902CC">
        <w:rPr>
          <w:color w:val="000000"/>
          <w:position w:val="-2"/>
          <w:sz w:val="20"/>
          <w:szCs w:val="20"/>
          <w:lang w:val="sl-SI"/>
        </w:rPr>
        <w:t>Obrazec R</w:t>
      </w:r>
      <w:r w:rsidR="006902CC" w:rsidRPr="000E5EFE">
        <w:rPr>
          <w:color w:val="000000"/>
          <w:position w:val="-2"/>
          <w:sz w:val="20"/>
          <w:szCs w:val="20"/>
          <w:lang w:val="sl-SI"/>
        </w:rPr>
        <w:t>eferenčno potrdilo je v fazi postopka oddaje ponudb neobvezen</w:t>
      </w:r>
      <w:r w:rsidR="006902CC">
        <w:rPr>
          <w:color w:val="000000"/>
          <w:position w:val="-2"/>
          <w:sz w:val="20"/>
          <w:szCs w:val="20"/>
          <w:lang w:val="sl-SI"/>
        </w:rPr>
        <w:t>.</w:t>
      </w:r>
    </w:p>
    <w:p w14:paraId="26B90324" w14:textId="77777777" w:rsidR="006A18E6" w:rsidRPr="0045404F" w:rsidRDefault="006A18E6">
      <w:pPr>
        <w:jc w:val="both"/>
        <w:rPr>
          <w:sz w:val="20"/>
          <w:lang w:val="sl-SI"/>
        </w:rPr>
        <w:sectPr w:rsidR="006A18E6" w:rsidRPr="0045404F">
          <w:pgSz w:w="11910" w:h="16840"/>
          <w:pgMar w:top="920" w:right="40" w:bottom="880" w:left="1300" w:header="714" w:footer="685" w:gutter="0"/>
          <w:cols w:space="708"/>
        </w:sectPr>
      </w:pPr>
    </w:p>
    <w:p w14:paraId="10352ECF" w14:textId="057F7215" w:rsidR="00D26A8B" w:rsidRPr="0045404F" w:rsidRDefault="00D26A8B" w:rsidP="001C1795">
      <w:pPr>
        <w:rPr>
          <w:sz w:val="20"/>
          <w:szCs w:val="20"/>
          <w:lang w:val="sl-SI"/>
        </w:rPr>
      </w:pPr>
    </w:p>
    <w:p w14:paraId="1AFC015E" w14:textId="275D06A6" w:rsidR="00060B57" w:rsidRPr="0045404F" w:rsidRDefault="00060B57" w:rsidP="00BA3A76">
      <w:pPr>
        <w:adjustRightInd w:val="0"/>
        <w:ind w:left="142"/>
        <w:rPr>
          <w:sz w:val="20"/>
          <w:szCs w:val="20"/>
          <w:lang w:val="sl-SI"/>
        </w:rPr>
      </w:pPr>
    </w:p>
    <w:p w14:paraId="265BCCA2" w14:textId="77777777" w:rsidR="00060B57" w:rsidRPr="0045404F" w:rsidRDefault="00060B57" w:rsidP="001A424F">
      <w:pPr>
        <w:pStyle w:val="Naslov3"/>
        <w:rPr>
          <w:lang w:val="sl-SI"/>
        </w:rPr>
      </w:pPr>
      <w:bookmarkStart w:id="56" w:name="_Toc523468537"/>
      <w:bookmarkStart w:id="57" w:name="_Toc89687811"/>
      <w:r w:rsidRPr="0045404F">
        <w:rPr>
          <w:lang w:val="sl-SI"/>
        </w:rPr>
        <w:t>Pogoji za sodelovanje glede ekonomskega in finančnega položaja</w:t>
      </w:r>
      <w:bookmarkEnd w:id="56"/>
      <w:bookmarkEnd w:id="57"/>
    </w:p>
    <w:p w14:paraId="2AC6375F" w14:textId="77777777" w:rsidR="00060B57" w:rsidRPr="0045404F" w:rsidRDefault="00060B57" w:rsidP="00BA3A76">
      <w:pPr>
        <w:pStyle w:val="Telobesedila"/>
        <w:ind w:left="142" w:right="1373"/>
        <w:jc w:val="both"/>
        <w:rPr>
          <w:lang w:val="sl-SI"/>
        </w:rPr>
      </w:pPr>
    </w:p>
    <w:p w14:paraId="42224EBD" w14:textId="442ED937" w:rsidR="00070B3E" w:rsidRPr="0045404F" w:rsidRDefault="00070B3E" w:rsidP="00BA3A76">
      <w:pPr>
        <w:ind w:left="142"/>
        <w:rPr>
          <w:sz w:val="20"/>
          <w:szCs w:val="20"/>
          <w:lang w:val="sl-SI"/>
        </w:rPr>
      </w:pPr>
    </w:p>
    <w:p w14:paraId="544FE9D2" w14:textId="77777777" w:rsidR="00070B3E" w:rsidRPr="0045404F" w:rsidRDefault="00070B3E" w:rsidP="00BA3A76">
      <w:pPr>
        <w:ind w:left="142"/>
        <w:rPr>
          <w:sz w:val="20"/>
          <w:szCs w:val="20"/>
          <w:lang w:val="sl-SI"/>
        </w:rPr>
      </w:pPr>
    </w:p>
    <w:p w14:paraId="4B32417D" w14:textId="5904DF05" w:rsidR="00070B3E" w:rsidRPr="0045404F" w:rsidRDefault="00070B3E" w:rsidP="00A76092">
      <w:pPr>
        <w:ind w:left="142"/>
        <w:rPr>
          <w:sz w:val="20"/>
          <w:szCs w:val="20"/>
          <w:lang w:val="sl-SI"/>
        </w:rPr>
      </w:pPr>
      <w:r w:rsidRPr="0045404F">
        <w:rPr>
          <w:sz w:val="20"/>
          <w:szCs w:val="20"/>
          <w:lang w:val="sl-SI"/>
        </w:rPr>
        <w:t>9.1.4.</w:t>
      </w:r>
      <w:r w:rsidR="00A76092" w:rsidRPr="0045404F">
        <w:rPr>
          <w:sz w:val="20"/>
          <w:szCs w:val="20"/>
          <w:lang w:val="sl-SI"/>
        </w:rPr>
        <w:t>1</w:t>
      </w:r>
      <w:r w:rsidRPr="0045404F">
        <w:rPr>
          <w:sz w:val="20"/>
          <w:szCs w:val="20"/>
          <w:lang w:val="sl-SI"/>
        </w:rPr>
        <w:t>. Sposobnost za opravljanje poklicne dejavnosti</w:t>
      </w:r>
    </w:p>
    <w:p w14:paraId="12C4BF1E" w14:textId="4B40C4E8" w:rsidR="00422E1D" w:rsidRPr="0045404F" w:rsidRDefault="00422E1D" w:rsidP="00070B3E">
      <w:pPr>
        <w:pStyle w:val="Naslov3"/>
        <w:numPr>
          <w:ilvl w:val="0"/>
          <w:numId w:val="0"/>
        </w:numPr>
        <w:rPr>
          <w:color w:val="FFFFFF"/>
          <w:position w:val="-2"/>
          <w:lang w:val="sl-SI"/>
        </w:rPr>
      </w:pPr>
      <w:bookmarkStart w:id="58" w:name="_Toc89687812"/>
      <w:proofErr w:type="spellStart"/>
      <w:r w:rsidRPr="0045404F">
        <w:rPr>
          <w:b w:val="0"/>
          <w:color w:val="FFFFFF"/>
          <w:position w:val="-2"/>
          <w:lang w:val="sl-SI"/>
        </w:rPr>
        <w:t>osobnost</w:t>
      </w:r>
      <w:proofErr w:type="spellEnd"/>
      <w:r w:rsidRPr="0045404F">
        <w:rPr>
          <w:b w:val="0"/>
          <w:color w:val="FFFFFF"/>
          <w:position w:val="-2"/>
          <w:lang w:val="sl-SI"/>
        </w:rPr>
        <w:t xml:space="preserve"> za opravljanje poklicne dejavnosti</w:t>
      </w:r>
      <w:bookmarkEnd w:id="58"/>
    </w:p>
    <w:p w14:paraId="7F825D84" w14:textId="625F392D" w:rsidR="00422E1D" w:rsidRPr="0045404F" w:rsidRDefault="00422E1D" w:rsidP="00C85A41">
      <w:pPr>
        <w:ind w:left="142" w:right="1393"/>
        <w:jc w:val="both"/>
        <w:rPr>
          <w:color w:val="000000"/>
          <w:position w:val="-2"/>
          <w:sz w:val="18"/>
          <w:szCs w:val="18"/>
          <w:lang w:val="sl-SI"/>
        </w:rPr>
      </w:pPr>
      <w:r w:rsidRPr="0045404F">
        <w:rPr>
          <w:color w:val="000000"/>
          <w:position w:val="-2"/>
          <w:sz w:val="20"/>
          <w:szCs w:val="20"/>
          <w:lang w:val="sl-SI"/>
        </w:rPr>
        <w:t xml:space="preserve">Gospodarski subjekt je </w:t>
      </w:r>
      <w:r w:rsidRPr="0045404F">
        <w:rPr>
          <w:b/>
          <w:bCs/>
          <w:color w:val="000000"/>
          <w:position w:val="-2"/>
          <w:sz w:val="20"/>
          <w:szCs w:val="20"/>
          <w:u w:val="single"/>
          <w:lang w:val="sl-SI"/>
        </w:rPr>
        <w:t>vpisan v enega od poklicnih ali poslovnih registrov,</w:t>
      </w:r>
      <w:r w:rsidRPr="0045404F">
        <w:rPr>
          <w:color w:val="000000"/>
          <w:position w:val="-2"/>
          <w:sz w:val="20"/>
          <w:szCs w:val="20"/>
          <w:lang w:val="sl-SI"/>
        </w:rPr>
        <w:t xml:space="preserve"> ki se vodijo v državi članici, v kateri ima gospodarski subjekt sedež. Seznam poklicnih ali poslovnih registrov v državah članicah Evropske unije določa Priloga XI Direktive 2014/24/EU</w:t>
      </w:r>
      <w:r w:rsidRPr="0045404F">
        <w:rPr>
          <w:color w:val="000000"/>
          <w:position w:val="-2"/>
          <w:sz w:val="18"/>
          <w:szCs w:val="18"/>
          <w:lang w:val="sl-SI"/>
        </w:rPr>
        <w:t>.</w:t>
      </w:r>
    </w:p>
    <w:p w14:paraId="7A214E28" w14:textId="2B75C2BF" w:rsidR="00422E1D" w:rsidRPr="00B52D3F" w:rsidRDefault="00422E1D" w:rsidP="00C85A41">
      <w:pPr>
        <w:ind w:left="142"/>
        <w:jc w:val="both"/>
        <w:rPr>
          <w:color w:val="000000"/>
          <w:position w:val="-2"/>
          <w:sz w:val="20"/>
          <w:szCs w:val="20"/>
          <w:lang w:val="sl-SI"/>
        </w:rPr>
      </w:pPr>
    </w:p>
    <w:p w14:paraId="3AD8D317" w14:textId="3DB601FC" w:rsidR="00422E1D" w:rsidRPr="00B52D3F" w:rsidRDefault="00F451C5" w:rsidP="00B52D3F">
      <w:pPr>
        <w:ind w:left="142" w:right="1252"/>
        <w:jc w:val="both"/>
        <w:rPr>
          <w:color w:val="000000"/>
          <w:position w:val="-2"/>
          <w:sz w:val="20"/>
          <w:szCs w:val="20"/>
          <w:lang w:val="sl-SI"/>
        </w:rPr>
      </w:pPr>
      <w:r w:rsidRPr="00B52D3F">
        <w:rPr>
          <w:color w:val="000000"/>
          <w:position w:val="-2"/>
          <w:sz w:val="20"/>
          <w:szCs w:val="20"/>
          <w:lang w:val="sl-SI"/>
        </w:rPr>
        <w:t>V primeru skupne ponudbe morajo partnerji pogoj izpolnjevati v obsegu, v katerem prevzemajo izvedbo del.</w:t>
      </w:r>
    </w:p>
    <w:p w14:paraId="0A76F0B9" w14:textId="4E5B38AE" w:rsidR="00F451C5" w:rsidRPr="00B52D3F" w:rsidRDefault="00F451C5" w:rsidP="00C85A41">
      <w:pPr>
        <w:ind w:left="142"/>
        <w:jc w:val="both"/>
        <w:rPr>
          <w:color w:val="000000"/>
          <w:position w:val="-2"/>
          <w:sz w:val="20"/>
          <w:szCs w:val="20"/>
          <w:lang w:val="sl-SI"/>
        </w:rPr>
      </w:pPr>
    </w:p>
    <w:p w14:paraId="1C9A3E3C" w14:textId="4F5F33BF" w:rsidR="00F451C5" w:rsidRPr="00B52D3F" w:rsidRDefault="00F451C5" w:rsidP="00C85A41">
      <w:pPr>
        <w:ind w:left="142"/>
        <w:jc w:val="both"/>
        <w:rPr>
          <w:color w:val="000000"/>
          <w:position w:val="-2"/>
          <w:sz w:val="20"/>
          <w:szCs w:val="20"/>
          <w:lang w:val="sl-SI"/>
        </w:rPr>
      </w:pPr>
      <w:r w:rsidRPr="00B52D3F">
        <w:rPr>
          <w:color w:val="000000"/>
          <w:position w:val="-2"/>
          <w:sz w:val="20"/>
          <w:szCs w:val="20"/>
          <w:lang w:val="sl-SI"/>
        </w:rPr>
        <w:t>Podizvajalci morajo pogoj izpolnjevati v obsegu, v katerem prevzemajo izvedbo del.</w:t>
      </w:r>
    </w:p>
    <w:p w14:paraId="25887B3A" w14:textId="77777777" w:rsidR="00422E1D" w:rsidRPr="0045404F" w:rsidRDefault="00422E1D" w:rsidP="00C85A41">
      <w:pPr>
        <w:spacing w:before="135" w:after="135"/>
        <w:ind w:left="142"/>
        <w:jc w:val="both"/>
        <w:textAlignment w:val="center"/>
        <w:rPr>
          <w:sz w:val="20"/>
          <w:szCs w:val="20"/>
          <w:lang w:val="sl-SI"/>
        </w:rPr>
      </w:pPr>
      <w:r w:rsidRPr="0045404F">
        <w:rPr>
          <w:color w:val="000000"/>
          <w:position w:val="-2"/>
          <w:sz w:val="18"/>
          <w:szCs w:val="18"/>
          <w:lang w:val="sl-SI"/>
        </w:rPr>
        <w:t xml:space="preserve">DOKAZILO: </w:t>
      </w:r>
      <w:r w:rsidRPr="0045404F">
        <w:rPr>
          <w:color w:val="000000"/>
          <w:position w:val="-2"/>
          <w:sz w:val="20"/>
          <w:szCs w:val="20"/>
          <w:lang w:val="sl-SI"/>
        </w:rPr>
        <w:t>Izpolnjen obrazec ESPD.</w:t>
      </w:r>
    </w:p>
    <w:p w14:paraId="0E1E0C12" w14:textId="6D8CE17A" w:rsidR="00422E1D" w:rsidRPr="0045404F" w:rsidRDefault="00422E1D" w:rsidP="00C85A41">
      <w:pPr>
        <w:ind w:left="142"/>
        <w:jc w:val="both"/>
        <w:rPr>
          <w:sz w:val="20"/>
          <w:szCs w:val="20"/>
          <w:lang w:val="sl-SI"/>
        </w:rPr>
      </w:pPr>
      <w:r w:rsidRPr="0045404F">
        <w:rPr>
          <w:color w:val="000000"/>
          <w:position w:val="-2"/>
          <w:sz w:val="20"/>
          <w:szCs w:val="20"/>
          <w:lang w:val="sl-SI"/>
        </w:rPr>
        <w:t>Naročnik bo izpolnjevanje navedenega pogoja preveril v uradnih registrih in evidencah</w:t>
      </w:r>
      <w:r w:rsidR="00070B3E" w:rsidRPr="0045404F">
        <w:rPr>
          <w:color w:val="000000"/>
          <w:position w:val="-2"/>
          <w:sz w:val="20"/>
          <w:szCs w:val="20"/>
          <w:lang w:val="sl-SI"/>
        </w:rPr>
        <w:t>.</w:t>
      </w:r>
    </w:p>
    <w:p w14:paraId="40E3E734" w14:textId="3BF51659" w:rsidR="00422E1D" w:rsidRPr="0045404F" w:rsidRDefault="00422E1D" w:rsidP="00487816">
      <w:pPr>
        <w:pStyle w:val="Odstavekseznama"/>
        <w:ind w:left="720" w:firstLine="0"/>
        <w:rPr>
          <w:sz w:val="20"/>
          <w:szCs w:val="20"/>
          <w:lang w:val="sl-SI"/>
        </w:rPr>
      </w:pPr>
    </w:p>
    <w:p w14:paraId="1A0F6E40" w14:textId="7B1C7C3B" w:rsidR="00B4795B" w:rsidRPr="0045404F" w:rsidRDefault="00B4795B" w:rsidP="008D4F66">
      <w:pPr>
        <w:pStyle w:val="Naslov1"/>
        <w:tabs>
          <w:tab w:val="left" w:pos="821"/>
          <w:tab w:val="left" w:pos="822"/>
        </w:tabs>
        <w:spacing w:before="1"/>
        <w:ind w:left="0" w:firstLine="0"/>
        <w:rPr>
          <w:lang w:val="sl-SI"/>
        </w:rPr>
      </w:pPr>
    </w:p>
    <w:p w14:paraId="714B5FFB" w14:textId="1EA5C0CC" w:rsidR="00624BDF" w:rsidRPr="0045404F" w:rsidRDefault="00F4400B" w:rsidP="007C7685">
      <w:pPr>
        <w:pStyle w:val="Naslov1"/>
        <w:numPr>
          <w:ilvl w:val="0"/>
          <w:numId w:val="3"/>
        </w:numPr>
        <w:tabs>
          <w:tab w:val="left" w:pos="142"/>
        </w:tabs>
        <w:spacing w:before="189"/>
        <w:ind w:left="142" w:firstLine="0"/>
        <w:rPr>
          <w:lang w:val="sl-SI"/>
        </w:rPr>
      </w:pPr>
      <w:bookmarkStart w:id="59" w:name="_TOC_250020"/>
      <w:bookmarkStart w:id="60" w:name="_Toc89687813"/>
      <w:bookmarkEnd w:id="59"/>
      <w:r w:rsidRPr="0045404F">
        <w:rPr>
          <w:lang w:val="sl-SI"/>
        </w:rPr>
        <w:t>MERILO</w:t>
      </w:r>
      <w:bookmarkEnd w:id="60"/>
    </w:p>
    <w:p w14:paraId="57E2201C" w14:textId="77777777" w:rsidR="00AF5EB2" w:rsidRPr="0045404F" w:rsidRDefault="00AF5EB2" w:rsidP="00AF5EB2">
      <w:pPr>
        <w:pStyle w:val="Naslov1"/>
        <w:tabs>
          <w:tab w:val="left" w:pos="142"/>
        </w:tabs>
        <w:spacing w:before="189"/>
        <w:ind w:left="142" w:firstLine="0"/>
        <w:rPr>
          <w:lang w:val="sl-SI"/>
        </w:rPr>
      </w:pPr>
    </w:p>
    <w:p w14:paraId="6F4C2250" w14:textId="0EBF252B" w:rsidR="002323E3" w:rsidRPr="0045404F" w:rsidRDefault="002323E3" w:rsidP="00C85A41">
      <w:pPr>
        <w:pStyle w:val="Glava"/>
        <w:tabs>
          <w:tab w:val="clear" w:pos="4536"/>
          <w:tab w:val="clear" w:pos="9072"/>
          <w:tab w:val="left" w:pos="142"/>
        </w:tabs>
        <w:ind w:left="142" w:right="1393"/>
        <w:jc w:val="both"/>
        <w:rPr>
          <w:b/>
          <w:sz w:val="20"/>
          <w:szCs w:val="20"/>
          <w:lang w:val="sl-SI"/>
        </w:rPr>
      </w:pPr>
      <w:r w:rsidRPr="0045404F">
        <w:rPr>
          <w:b/>
          <w:sz w:val="20"/>
          <w:szCs w:val="20"/>
          <w:lang w:val="sl-SI"/>
        </w:rPr>
        <w:t xml:space="preserve">Merilo za izbor izvajalca bo </w:t>
      </w:r>
      <w:r w:rsidRPr="0045404F">
        <w:rPr>
          <w:sz w:val="20"/>
          <w:szCs w:val="20"/>
          <w:lang w:val="sl-SI"/>
        </w:rPr>
        <w:t xml:space="preserve">ob izpolnjevanju navedenih pogojev </w:t>
      </w:r>
      <w:r w:rsidRPr="0045404F">
        <w:rPr>
          <w:b/>
          <w:color w:val="000000" w:themeColor="text1"/>
          <w:sz w:val="20"/>
          <w:szCs w:val="20"/>
          <w:lang w:val="sl-SI"/>
        </w:rPr>
        <w:t xml:space="preserve">ekonomsko </w:t>
      </w:r>
      <w:r w:rsidRPr="0045404F">
        <w:rPr>
          <w:b/>
          <w:sz w:val="20"/>
          <w:szCs w:val="20"/>
          <w:lang w:val="sl-SI"/>
        </w:rPr>
        <w:t>najugodnejša ponudba.</w:t>
      </w:r>
    </w:p>
    <w:p w14:paraId="56CD4D86" w14:textId="77777777" w:rsidR="002323E3" w:rsidRPr="0045404F" w:rsidRDefault="002323E3" w:rsidP="00C85A41">
      <w:pPr>
        <w:pStyle w:val="Glava"/>
        <w:tabs>
          <w:tab w:val="clear" w:pos="4536"/>
          <w:tab w:val="clear" w:pos="9072"/>
          <w:tab w:val="left" w:pos="360"/>
        </w:tabs>
        <w:ind w:left="142"/>
        <w:jc w:val="both"/>
        <w:rPr>
          <w:b/>
          <w:sz w:val="20"/>
          <w:szCs w:val="20"/>
          <w:lang w:val="sl-SI"/>
        </w:rPr>
      </w:pPr>
    </w:p>
    <w:p w14:paraId="1D23EE44" w14:textId="2DCB7CA2" w:rsidR="002323E3" w:rsidRPr="0045404F" w:rsidRDefault="002323E3" w:rsidP="00C85A41">
      <w:pPr>
        <w:pStyle w:val="Glava"/>
        <w:tabs>
          <w:tab w:val="clear" w:pos="4536"/>
          <w:tab w:val="clear" w:pos="9072"/>
          <w:tab w:val="left" w:pos="142"/>
          <w:tab w:val="left" w:pos="9214"/>
        </w:tabs>
        <w:ind w:left="142" w:right="1393"/>
        <w:jc w:val="both"/>
        <w:rPr>
          <w:sz w:val="20"/>
          <w:szCs w:val="20"/>
          <w:lang w:val="sl-SI"/>
        </w:rPr>
      </w:pPr>
      <w:r w:rsidRPr="0045404F">
        <w:rPr>
          <w:sz w:val="20"/>
          <w:szCs w:val="20"/>
          <w:lang w:val="sl-SI"/>
        </w:rPr>
        <w:t>To je tista ponudba, ki bo z uporabo spodaj opredeljenih meril po ocenjevanju vseh ponudb dobila največ točk.</w:t>
      </w:r>
    </w:p>
    <w:p w14:paraId="72792412" w14:textId="77777777" w:rsidR="00500D75" w:rsidRPr="0045404F" w:rsidRDefault="00500D75" w:rsidP="00C85A41">
      <w:pPr>
        <w:pStyle w:val="Glava"/>
        <w:tabs>
          <w:tab w:val="clear" w:pos="4536"/>
          <w:tab w:val="clear" w:pos="9072"/>
          <w:tab w:val="left" w:pos="142"/>
          <w:tab w:val="left" w:pos="9214"/>
        </w:tabs>
        <w:ind w:left="142" w:right="1393"/>
        <w:jc w:val="both"/>
        <w:rPr>
          <w:sz w:val="20"/>
          <w:szCs w:val="20"/>
          <w:lang w:val="sl-SI"/>
        </w:rPr>
      </w:pPr>
    </w:p>
    <w:p w14:paraId="571A1B1D" w14:textId="20AEEC21" w:rsidR="0083671A" w:rsidRPr="0045404F" w:rsidRDefault="002323E3" w:rsidP="00C85A41">
      <w:pPr>
        <w:pStyle w:val="Glava"/>
        <w:tabs>
          <w:tab w:val="clear" w:pos="4536"/>
          <w:tab w:val="clear" w:pos="9072"/>
          <w:tab w:val="left" w:pos="360"/>
        </w:tabs>
        <w:ind w:left="142"/>
        <w:jc w:val="both"/>
        <w:rPr>
          <w:sz w:val="20"/>
          <w:szCs w:val="20"/>
          <w:lang w:val="sl-SI"/>
        </w:rPr>
      </w:pPr>
      <w:r w:rsidRPr="0045404F">
        <w:rPr>
          <w:sz w:val="20"/>
          <w:szCs w:val="20"/>
          <w:lang w:val="sl-SI"/>
        </w:rPr>
        <w:t xml:space="preserve">Maksimalno število točk je </w:t>
      </w:r>
      <w:r w:rsidR="006B5B09" w:rsidRPr="0045404F">
        <w:rPr>
          <w:sz w:val="20"/>
          <w:szCs w:val="20"/>
          <w:lang w:val="sl-SI"/>
        </w:rPr>
        <w:t>80</w:t>
      </w:r>
      <w:r w:rsidRPr="0045404F">
        <w:rPr>
          <w:sz w:val="20"/>
          <w:szCs w:val="20"/>
          <w:lang w:val="sl-SI"/>
        </w:rPr>
        <w:t>.</w:t>
      </w:r>
    </w:p>
    <w:p w14:paraId="24B12A3C" w14:textId="497C661A" w:rsidR="00F31C22" w:rsidRPr="0045404F" w:rsidRDefault="00F31C22" w:rsidP="002323E3">
      <w:pPr>
        <w:pStyle w:val="Glava"/>
        <w:tabs>
          <w:tab w:val="clear" w:pos="4536"/>
          <w:tab w:val="clear" w:pos="9072"/>
          <w:tab w:val="left" w:pos="360"/>
        </w:tabs>
        <w:rPr>
          <w:sz w:val="20"/>
          <w:szCs w:val="20"/>
          <w:lang w:val="sl-SI"/>
        </w:rPr>
      </w:pPr>
    </w:p>
    <w:p w14:paraId="66FFB034" w14:textId="2C25DA9D" w:rsidR="00F31C22" w:rsidRPr="0045404F" w:rsidRDefault="00F31C22" w:rsidP="002323E3">
      <w:pPr>
        <w:pStyle w:val="Glava"/>
        <w:tabs>
          <w:tab w:val="clear" w:pos="4536"/>
          <w:tab w:val="clear" w:pos="9072"/>
          <w:tab w:val="left" w:pos="360"/>
        </w:tabs>
        <w:rPr>
          <w:sz w:val="20"/>
          <w:szCs w:val="20"/>
          <w:lang w:val="sl-SI"/>
        </w:rPr>
      </w:pPr>
    </w:p>
    <w:p w14:paraId="42CA01C7" w14:textId="77777777" w:rsidR="00F31C22" w:rsidRPr="0045404F" w:rsidRDefault="00F31C22" w:rsidP="002323E3">
      <w:pPr>
        <w:pStyle w:val="Glava"/>
        <w:tabs>
          <w:tab w:val="clear" w:pos="4536"/>
          <w:tab w:val="clear" w:pos="9072"/>
          <w:tab w:val="left" w:pos="360"/>
        </w:tabs>
        <w:rPr>
          <w:sz w:val="20"/>
          <w:szCs w:val="20"/>
          <w:lang w:val="sl-SI"/>
        </w:rPr>
      </w:pPr>
    </w:p>
    <w:p w14:paraId="52EEBF75" w14:textId="77777777" w:rsidR="002323E3" w:rsidRPr="0045404F" w:rsidRDefault="002323E3" w:rsidP="002323E3">
      <w:pPr>
        <w:pStyle w:val="Glava"/>
        <w:tabs>
          <w:tab w:val="clear" w:pos="4536"/>
          <w:tab w:val="clear" w:pos="9072"/>
          <w:tab w:val="left" w:pos="360"/>
        </w:tabs>
        <w:rPr>
          <w:sz w:val="20"/>
          <w:szCs w:val="20"/>
          <w:lang w:val="sl-SI"/>
        </w:rPr>
      </w:pP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656"/>
      </w:tblGrid>
      <w:tr w:rsidR="002323E3" w:rsidRPr="0045404F" w14:paraId="4AF87CB6" w14:textId="77777777" w:rsidTr="00AA3809">
        <w:trPr>
          <w:trHeight w:val="358"/>
          <w:jc w:val="center"/>
        </w:trPr>
        <w:tc>
          <w:tcPr>
            <w:tcW w:w="2376" w:type="dxa"/>
            <w:vAlign w:val="center"/>
          </w:tcPr>
          <w:p w14:paraId="2C33DB73" w14:textId="77777777" w:rsidR="002323E3" w:rsidRPr="0045404F" w:rsidRDefault="002323E3" w:rsidP="00AA3809">
            <w:pPr>
              <w:pStyle w:val="Glava"/>
              <w:tabs>
                <w:tab w:val="clear" w:pos="4536"/>
                <w:tab w:val="clear" w:pos="9072"/>
                <w:tab w:val="left" w:pos="360"/>
              </w:tabs>
              <w:rPr>
                <w:b/>
                <w:sz w:val="20"/>
                <w:szCs w:val="20"/>
                <w:lang w:val="sl-SI"/>
              </w:rPr>
            </w:pPr>
            <w:r w:rsidRPr="0045404F">
              <w:rPr>
                <w:b/>
                <w:sz w:val="20"/>
                <w:szCs w:val="20"/>
                <w:lang w:val="sl-SI"/>
              </w:rPr>
              <w:t>merilo</w:t>
            </w:r>
          </w:p>
        </w:tc>
        <w:tc>
          <w:tcPr>
            <w:tcW w:w="1656" w:type="dxa"/>
          </w:tcPr>
          <w:p w14:paraId="5C768C7D" w14:textId="77777777" w:rsidR="002323E3" w:rsidRPr="0045404F" w:rsidRDefault="002323E3" w:rsidP="00AA3809">
            <w:pPr>
              <w:pStyle w:val="Glava"/>
              <w:tabs>
                <w:tab w:val="left" w:pos="360"/>
              </w:tabs>
              <w:rPr>
                <w:b/>
                <w:sz w:val="20"/>
                <w:szCs w:val="20"/>
                <w:lang w:val="sl-SI"/>
              </w:rPr>
            </w:pPr>
            <w:r w:rsidRPr="0045404F">
              <w:rPr>
                <w:b/>
                <w:sz w:val="20"/>
                <w:szCs w:val="20"/>
                <w:lang w:val="sl-SI"/>
              </w:rPr>
              <w:t>maksimalno število točk</w:t>
            </w:r>
          </w:p>
        </w:tc>
      </w:tr>
      <w:tr w:rsidR="002323E3" w:rsidRPr="0045404F" w14:paraId="3725C9F1" w14:textId="77777777" w:rsidTr="00AA3809">
        <w:trPr>
          <w:trHeight w:val="772"/>
          <w:jc w:val="center"/>
        </w:trPr>
        <w:tc>
          <w:tcPr>
            <w:tcW w:w="2376" w:type="dxa"/>
          </w:tcPr>
          <w:p w14:paraId="39D54223" w14:textId="77777777" w:rsidR="002323E3" w:rsidRPr="0045404F" w:rsidRDefault="002323E3" w:rsidP="00AA3809">
            <w:pPr>
              <w:rPr>
                <w:sz w:val="20"/>
                <w:szCs w:val="20"/>
                <w:lang w:val="sl-SI"/>
              </w:rPr>
            </w:pPr>
          </w:p>
          <w:p w14:paraId="45570165" w14:textId="6488EA11" w:rsidR="002323E3" w:rsidRPr="0045404F" w:rsidRDefault="002323E3" w:rsidP="00AA3809">
            <w:pPr>
              <w:rPr>
                <w:sz w:val="20"/>
                <w:szCs w:val="20"/>
                <w:lang w:val="sl-SI"/>
              </w:rPr>
            </w:pPr>
            <w:r w:rsidRPr="0045404F">
              <w:rPr>
                <w:sz w:val="20"/>
                <w:szCs w:val="20"/>
                <w:lang w:val="sl-SI"/>
              </w:rPr>
              <w:t>Reference (R)</w:t>
            </w:r>
          </w:p>
        </w:tc>
        <w:tc>
          <w:tcPr>
            <w:tcW w:w="1656" w:type="dxa"/>
          </w:tcPr>
          <w:p w14:paraId="35DD60E0" w14:textId="77777777" w:rsidR="002323E3" w:rsidRPr="0045404F" w:rsidRDefault="002323E3" w:rsidP="00AA3809">
            <w:pPr>
              <w:rPr>
                <w:b/>
                <w:sz w:val="20"/>
                <w:szCs w:val="20"/>
                <w:lang w:val="sl-SI"/>
              </w:rPr>
            </w:pPr>
          </w:p>
          <w:p w14:paraId="08DA3B68" w14:textId="237B2C16" w:rsidR="002323E3" w:rsidRPr="0045404F" w:rsidRDefault="006B5B09" w:rsidP="00AA3809">
            <w:pPr>
              <w:rPr>
                <w:b/>
                <w:sz w:val="20"/>
                <w:szCs w:val="20"/>
                <w:lang w:val="sl-SI"/>
              </w:rPr>
            </w:pPr>
            <w:r w:rsidRPr="0045404F">
              <w:rPr>
                <w:b/>
                <w:sz w:val="20"/>
                <w:szCs w:val="20"/>
                <w:lang w:val="sl-SI"/>
              </w:rPr>
              <w:t>40</w:t>
            </w:r>
          </w:p>
        </w:tc>
      </w:tr>
      <w:tr w:rsidR="002323E3" w:rsidRPr="0045404F" w14:paraId="5BB9B006" w14:textId="77777777" w:rsidTr="00AA3809">
        <w:trPr>
          <w:trHeight w:val="790"/>
          <w:jc w:val="center"/>
        </w:trPr>
        <w:tc>
          <w:tcPr>
            <w:tcW w:w="2376" w:type="dxa"/>
          </w:tcPr>
          <w:p w14:paraId="3FC0EF21" w14:textId="77777777" w:rsidR="002323E3" w:rsidRPr="0045404F" w:rsidRDefault="002323E3" w:rsidP="00AA3809">
            <w:pPr>
              <w:rPr>
                <w:sz w:val="20"/>
                <w:szCs w:val="20"/>
                <w:lang w:val="sl-SI"/>
              </w:rPr>
            </w:pPr>
          </w:p>
          <w:p w14:paraId="67A290E3" w14:textId="77777777" w:rsidR="002323E3" w:rsidRPr="0045404F" w:rsidRDefault="002323E3" w:rsidP="00AA3809">
            <w:pPr>
              <w:rPr>
                <w:sz w:val="20"/>
                <w:szCs w:val="20"/>
                <w:lang w:val="sl-SI"/>
              </w:rPr>
            </w:pPr>
            <w:r w:rsidRPr="0045404F">
              <w:rPr>
                <w:sz w:val="20"/>
                <w:szCs w:val="20"/>
                <w:lang w:val="sl-SI"/>
              </w:rPr>
              <w:t>Ponudbena cena (C)</w:t>
            </w:r>
          </w:p>
        </w:tc>
        <w:tc>
          <w:tcPr>
            <w:tcW w:w="1656" w:type="dxa"/>
          </w:tcPr>
          <w:p w14:paraId="629D54BE" w14:textId="77777777" w:rsidR="002323E3" w:rsidRPr="0045404F" w:rsidRDefault="002323E3" w:rsidP="00AA3809">
            <w:pPr>
              <w:pStyle w:val="Glava"/>
              <w:tabs>
                <w:tab w:val="left" w:pos="360"/>
              </w:tabs>
              <w:rPr>
                <w:b/>
                <w:sz w:val="20"/>
                <w:szCs w:val="20"/>
                <w:lang w:val="sl-SI"/>
              </w:rPr>
            </w:pPr>
          </w:p>
          <w:p w14:paraId="48C8D5AA" w14:textId="5508F069" w:rsidR="002323E3" w:rsidRPr="0045404F" w:rsidRDefault="006B5B09" w:rsidP="00AA3809">
            <w:pPr>
              <w:rPr>
                <w:b/>
                <w:sz w:val="20"/>
                <w:szCs w:val="20"/>
                <w:lang w:val="sl-SI"/>
              </w:rPr>
            </w:pPr>
            <w:r w:rsidRPr="0045404F">
              <w:rPr>
                <w:b/>
                <w:sz w:val="20"/>
                <w:szCs w:val="20"/>
                <w:lang w:val="sl-SI"/>
              </w:rPr>
              <w:t>40</w:t>
            </w:r>
          </w:p>
        </w:tc>
      </w:tr>
    </w:tbl>
    <w:p w14:paraId="7DA2CB24" w14:textId="77777777" w:rsidR="002323E3" w:rsidRPr="0045404F" w:rsidRDefault="002323E3" w:rsidP="002323E3">
      <w:pPr>
        <w:pStyle w:val="Glava"/>
        <w:tabs>
          <w:tab w:val="clear" w:pos="4536"/>
          <w:tab w:val="clear" w:pos="9072"/>
        </w:tabs>
        <w:rPr>
          <w:b/>
          <w:sz w:val="20"/>
          <w:szCs w:val="20"/>
          <w:lang w:val="sl-SI"/>
        </w:rPr>
      </w:pPr>
    </w:p>
    <w:p w14:paraId="695812AC" w14:textId="77777777" w:rsidR="002323E3" w:rsidRPr="0045404F" w:rsidRDefault="002323E3" w:rsidP="002323E3">
      <w:pPr>
        <w:pStyle w:val="Glava"/>
        <w:tabs>
          <w:tab w:val="clear" w:pos="4536"/>
          <w:tab w:val="clear" w:pos="9072"/>
        </w:tabs>
        <w:rPr>
          <w:b/>
          <w:sz w:val="20"/>
          <w:szCs w:val="20"/>
          <w:lang w:val="sl-SI"/>
        </w:rPr>
      </w:pPr>
    </w:p>
    <w:p w14:paraId="72D12E38" w14:textId="77777777" w:rsidR="002323E3" w:rsidRPr="0045404F" w:rsidRDefault="002323E3" w:rsidP="00AF5EB2">
      <w:pPr>
        <w:pStyle w:val="Glava"/>
        <w:tabs>
          <w:tab w:val="clear" w:pos="4536"/>
          <w:tab w:val="clear" w:pos="9072"/>
        </w:tabs>
        <w:ind w:left="142"/>
        <w:rPr>
          <w:b/>
          <w:sz w:val="20"/>
          <w:szCs w:val="20"/>
          <w:lang w:val="sl-SI"/>
        </w:rPr>
      </w:pPr>
      <w:r w:rsidRPr="0045404F">
        <w:rPr>
          <w:b/>
          <w:sz w:val="20"/>
          <w:szCs w:val="20"/>
          <w:lang w:val="sl-SI"/>
        </w:rPr>
        <w:t>Način izračuna ekonomsko najugodnejše ponudbe:</w:t>
      </w:r>
    </w:p>
    <w:p w14:paraId="5DE6FD19" w14:textId="77777777" w:rsidR="002323E3" w:rsidRPr="0045404F" w:rsidRDefault="002323E3" w:rsidP="00AF5EB2">
      <w:pPr>
        <w:pStyle w:val="Glava"/>
        <w:tabs>
          <w:tab w:val="clear" w:pos="4536"/>
          <w:tab w:val="clear" w:pos="9072"/>
        </w:tabs>
        <w:ind w:left="142"/>
        <w:rPr>
          <w:sz w:val="20"/>
          <w:szCs w:val="20"/>
          <w:lang w:val="sl-SI"/>
        </w:rPr>
      </w:pPr>
    </w:p>
    <w:p w14:paraId="0B34AE40" w14:textId="456BCA1D" w:rsidR="006B5B09" w:rsidRDefault="00CB661E" w:rsidP="007F513E">
      <w:pPr>
        <w:pStyle w:val="Glava"/>
        <w:tabs>
          <w:tab w:val="clear" w:pos="4536"/>
          <w:tab w:val="clear" w:pos="9072"/>
        </w:tabs>
        <w:ind w:left="142" w:right="1356"/>
        <w:jc w:val="both"/>
        <w:rPr>
          <w:sz w:val="20"/>
          <w:szCs w:val="20"/>
          <w:lang w:val="sl-SI"/>
        </w:rPr>
      </w:pPr>
      <w:r w:rsidRPr="0045404F">
        <w:rPr>
          <w:sz w:val="20"/>
          <w:szCs w:val="20"/>
          <w:lang w:val="sl-SI"/>
        </w:rPr>
        <w:t xml:space="preserve">1. </w:t>
      </w:r>
      <w:r w:rsidR="006B5B09" w:rsidRPr="0045404F">
        <w:rPr>
          <w:sz w:val="20"/>
          <w:szCs w:val="20"/>
          <w:lang w:val="sl-SI"/>
        </w:rPr>
        <w:t xml:space="preserve">Ponudnik </w:t>
      </w:r>
      <w:r w:rsidR="00D03D0E">
        <w:rPr>
          <w:sz w:val="20"/>
          <w:szCs w:val="20"/>
          <w:lang w:val="sl-SI"/>
        </w:rPr>
        <w:t>pri merilu</w:t>
      </w:r>
      <w:r w:rsidR="006B5B09" w:rsidRPr="0045404F">
        <w:rPr>
          <w:sz w:val="20"/>
          <w:szCs w:val="20"/>
          <w:lang w:val="sl-SI"/>
        </w:rPr>
        <w:t xml:space="preserve"> </w:t>
      </w:r>
      <w:r w:rsidR="00D03D0E">
        <w:rPr>
          <w:b/>
          <w:bCs/>
          <w:sz w:val="20"/>
          <w:szCs w:val="20"/>
          <w:lang w:val="sl-SI"/>
        </w:rPr>
        <w:t>R</w:t>
      </w:r>
      <w:r w:rsidR="006B5B09" w:rsidRPr="0045404F">
        <w:rPr>
          <w:b/>
          <w:bCs/>
          <w:sz w:val="20"/>
          <w:szCs w:val="20"/>
          <w:lang w:val="sl-SI"/>
        </w:rPr>
        <w:t>eference</w:t>
      </w:r>
      <w:r w:rsidR="007F513E" w:rsidRPr="0045404F">
        <w:rPr>
          <w:b/>
          <w:bCs/>
          <w:sz w:val="20"/>
          <w:szCs w:val="20"/>
          <w:lang w:val="sl-SI"/>
        </w:rPr>
        <w:t xml:space="preserve"> (R)</w:t>
      </w:r>
      <w:r w:rsidR="006B5B09" w:rsidRPr="0045404F">
        <w:rPr>
          <w:sz w:val="20"/>
          <w:szCs w:val="20"/>
          <w:lang w:val="sl-SI"/>
        </w:rPr>
        <w:t xml:space="preserve"> </w:t>
      </w:r>
      <w:r w:rsidR="00D03D0E">
        <w:rPr>
          <w:sz w:val="20"/>
          <w:szCs w:val="20"/>
          <w:lang w:val="sl-SI"/>
        </w:rPr>
        <w:t xml:space="preserve"> </w:t>
      </w:r>
      <w:r w:rsidR="00240A0F">
        <w:rPr>
          <w:sz w:val="20"/>
          <w:szCs w:val="20"/>
          <w:lang w:val="sl-SI"/>
        </w:rPr>
        <w:t>navede</w:t>
      </w:r>
      <w:r w:rsidR="00D03D0E">
        <w:rPr>
          <w:sz w:val="20"/>
          <w:szCs w:val="20"/>
          <w:lang w:val="sl-SI"/>
        </w:rPr>
        <w:t xml:space="preserve"> </w:t>
      </w:r>
      <w:r w:rsidR="00240A0F">
        <w:rPr>
          <w:sz w:val="20"/>
          <w:szCs w:val="20"/>
          <w:lang w:val="sl-SI"/>
        </w:rPr>
        <w:t xml:space="preserve">naslednje </w:t>
      </w:r>
      <w:r w:rsidR="00D03D0E">
        <w:rPr>
          <w:sz w:val="20"/>
          <w:szCs w:val="20"/>
          <w:lang w:val="sl-SI"/>
        </w:rPr>
        <w:t>reference</w:t>
      </w:r>
      <w:r w:rsidR="005E5001">
        <w:rPr>
          <w:sz w:val="20"/>
          <w:szCs w:val="20"/>
          <w:lang w:val="sl-SI"/>
        </w:rPr>
        <w:t xml:space="preserve"> za obdobje petih let </w:t>
      </w:r>
      <w:r w:rsidR="005E5001" w:rsidRPr="0045404F">
        <w:rPr>
          <w:sz w:val="20"/>
          <w:szCs w:val="20"/>
          <w:lang w:val="sl-SI"/>
        </w:rPr>
        <w:t>od datuma objave obvestila o tem naročilu</w:t>
      </w:r>
      <w:r w:rsidR="00240A0F">
        <w:rPr>
          <w:sz w:val="20"/>
          <w:szCs w:val="20"/>
          <w:lang w:val="sl-SI"/>
        </w:rPr>
        <w:t>:</w:t>
      </w:r>
    </w:p>
    <w:p w14:paraId="328B70E2" w14:textId="252397EF" w:rsidR="005144A8" w:rsidRPr="0045404F" w:rsidRDefault="005144A8" w:rsidP="005144A8">
      <w:pPr>
        <w:pStyle w:val="Glava"/>
        <w:tabs>
          <w:tab w:val="clear" w:pos="4536"/>
          <w:tab w:val="clear" w:pos="9072"/>
        </w:tabs>
        <w:ind w:right="1356"/>
        <w:jc w:val="both"/>
        <w:rPr>
          <w:sz w:val="20"/>
          <w:szCs w:val="20"/>
          <w:lang w:val="sl-SI"/>
        </w:rPr>
      </w:pPr>
    </w:p>
    <w:p w14:paraId="41C00BE2" w14:textId="21AE22A5" w:rsidR="006B5B09" w:rsidRDefault="00B52D3F" w:rsidP="005144A8">
      <w:pPr>
        <w:widowControl/>
        <w:numPr>
          <w:ilvl w:val="0"/>
          <w:numId w:val="21"/>
        </w:numPr>
        <w:suppressAutoHyphens/>
        <w:autoSpaceDN/>
        <w:ind w:right="1393"/>
        <w:jc w:val="both"/>
        <w:rPr>
          <w:sz w:val="20"/>
          <w:szCs w:val="20"/>
          <w:lang w:val="sl-SI"/>
        </w:rPr>
      </w:pPr>
      <w:bookmarkStart w:id="61" w:name="_Hlk90294102"/>
      <w:r>
        <w:rPr>
          <w:sz w:val="20"/>
          <w:szCs w:val="20"/>
          <w:lang w:val="sl-SI"/>
        </w:rPr>
        <w:t>eno</w:t>
      </w:r>
      <w:r w:rsidR="006B5B09" w:rsidRPr="0045404F">
        <w:rPr>
          <w:sz w:val="20"/>
          <w:szCs w:val="20"/>
          <w:lang w:val="sl-SI"/>
        </w:rPr>
        <w:t xml:space="preserve"> pisn</w:t>
      </w:r>
      <w:r>
        <w:rPr>
          <w:sz w:val="20"/>
          <w:szCs w:val="20"/>
          <w:lang w:val="sl-SI"/>
        </w:rPr>
        <w:t>o</w:t>
      </w:r>
      <w:r w:rsidR="006B5B09" w:rsidRPr="0045404F">
        <w:rPr>
          <w:sz w:val="20"/>
          <w:szCs w:val="20"/>
          <w:lang w:val="sl-SI"/>
        </w:rPr>
        <w:t xml:space="preserve"> referenc</w:t>
      </w:r>
      <w:r>
        <w:rPr>
          <w:sz w:val="20"/>
          <w:szCs w:val="20"/>
          <w:lang w:val="sl-SI"/>
        </w:rPr>
        <w:t>o</w:t>
      </w:r>
      <w:r w:rsidR="006B5B09" w:rsidRPr="0045404F">
        <w:rPr>
          <w:sz w:val="20"/>
          <w:szCs w:val="20"/>
          <w:lang w:val="sl-SI"/>
        </w:rPr>
        <w:t xml:space="preserve"> uporabniških organizacij oziroma drugih institucij, s katerimi ponudnik </w:t>
      </w:r>
      <w:r w:rsidR="007F513E" w:rsidRPr="0045404F">
        <w:rPr>
          <w:sz w:val="20"/>
          <w:szCs w:val="20"/>
          <w:lang w:val="sl-SI"/>
        </w:rPr>
        <w:t xml:space="preserve">aktivno </w:t>
      </w:r>
      <w:r w:rsidR="006B5B09" w:rsidRPr="0045404F">
        <w:rPr>
          <w:sz w:val="20"/>
          <w:szCs w:val="20"/>
          <w:lang w:val="sl-SI"/>
        </w:rPr>
        <w:t>sodeluje</w:t>
      </w:r>
      <w:r w:rsidR="008B04F2">
        <w:rPr>
          <w:sz w:val="20"/>
          <w:szCs w:val="20"/>
          <w:lang w:val="sl-SI"/>
        </w:rPr>
        <w:t>,</w:t>
      </w:r>
      <w:r>
        <w:rPr>
          <w:sz w:val="20"/>
          <w:szCs w:val="20"/>
          <w:lang w:val="sl-SI"/>
        </w:rPr>
        <w:t xml:space="preserve"> o delovanju klicnega centra</w:t>
      </w:r>
      <w:r w:rsidR="005144A8">
        <w:rPr>
          <w:sz w:val="20"/>
          <w:szCs w:val="20"/>
          <w:lang w:val="sl-SI"/>
        </w:rPr>
        <w:t>;</w:t>
      </w:r>
    </w:p>
    <w:p w14:paraId="449EC2E6" w14:textId="77777777" w:rsidR="005144A8" w:rsidRDefault="005144A8" w:rsidP="005144A8">
      <w:pPr>
        <w:pStyle w:val="Odstavekseznama"/>
        <w:rPr>
          <w:sz w:val="20"/>
          <w:szCs w:val="20"/>
          <w:lang w:val="sl-SI"/>
        </w:rPr>
      </w:pPr>
    </w:p>
    <w:p w14:paraId="7319ECCF" w14:textId="48E22E24" w:rsidR="005144A8" w:rsidRPr="0045404F" w:rsidRDefault="005E5001" w:rsidP="005144A8">
      <w:pPr>
        <w:widowControl/>
        <w:numPr>
          <w:ilvl w:val="0"/>
          <w:numId w:val="21"/>
        </w:numPr>
        <w:suppressAutoHyphens/>
        <w:autoSpaceDN/>
        <w:ind w:right="1393"/>
        <w:jc w:val="both"/>
        <w:rPr>
          <w:sz w:val="20"/>
          <w:szCs w:val="20"/>
          <w:lang w:val="sl-SI"/>
        </w:rPr>
      </w:pPr>
      <w:r>
        <w:rPr>
          <w:sz w:val="20"/>
          <w:szCs w:val="20"/>
          <w:lang w:val="sl-SI"/>
        </w:rPr>
        <w:t>e</w:t>
      </w:r>
      <w:r w:rsidR="005144A8">
        <w:rPr>
          <w:sz w:val="20"/>
          <w:szCs w:val="20"/>
          <w:lang w:val="sl-SI"/>
        </w:rPr>
        <w:t>no pisno referenco uporabniko</w:t>
      </w:r>
      <w:r w:rsidR="008B04F2">
        <w:rPr>
          <w:sz w:val="20"/>
          <w:szCs w:val="20"/>
          <w:lang w:val="sl-SI"/>
        </w:rPr>
        <w:t>v</w:t>
      </w:r>
      <w:r w:rsidR="005144A8">
        <w:rPr>
          <w:sz w:val="20"/>
          <w:szCs w:val="20"/>
          <w:lang w:val="sl-SI"/>
        </w:rPr>
        <w:t xml:space="preserve"> o delovanju klicnega centra;</w:t>
      </w:r>
    </w:p>
    <w:p w14:paraId="7F94BB6F" w14:textId="77777777" w:rsidR="006B5B09" w:rsidRPr="0045404F" w:rsidRDefault="006B5B09" w:rsidP="007F513E">
      <w:pPr>
        <w:ind w:right="1393"/>
        <w:rPr>
          <w:sz w:val="20"/>
          <w:szCs w:val="20"/>
          <w:lang w:val="sl-SI"/>
        </w:rPr>
      </w:pPr>
    </w:p>
    <w:p w14:paraId="199FFC90" w14:textId="5B4C8741" w:rsidR="00B52D3F" w:rsidRPr="00B52D3F" w:rsidRDefault="006B5B09" w:rsidP="005144A8">
      <w:pPr>
        <w:widowControl/>
        <w:numPr>
          <w:ilvl w:val="0"/>
          <w:numId w:val="21"/>
        </w:numPr>
        <w:suppressAutoHyphens/>
        <w:autoSpaceDN/>
        <w:ind w:right="1393"/>
        <w:jc w:val="both"/>
        <w:rPr>
          <w:bCs/>
          <w:sz w:val="20"/>
          <w:szCs w:val="20"/>
          <w:lang w:val="sl-SI"/>
        </w:rPr>
      </w:pPr>
      <w:r w:rsidRPr="00FB4F8E">
        <w:rPr>
          <w:sz w:val="20"/>
          <w:szCs w:val="20"/>
          <w:lang w:val="sl-SI"/>
        </w:rPr>
        <w:t>eno referenco upravičencev o izvajanju storitev tolmačenja slovenskega znakov</w:t>
      </w:r>
      <w:r w:rsidRPr="00D03D0E">
        <w:rPr>
          <w:sz w:val="20"/>
          <w:szCs w:val="20"/>
          <w:lang w:val="sl-SI"/>
        </w:rPr>
        <w:t>nega jezika v skladu z Zakonom o uporabi slovenskega znakovnega jezika</w:t>
      </w:r>
      <w:r w:rsidR="005144A8">
        <w:rPr>
          <w:sz w:val="20"/>
          <w:szCs w:val="20"/>
          <w:lang w:val="sl-SI"/>
        </w:rPr>
        <w:t>;</w:t>
      </w:r>
    </w:p>
    <w:p w14:paraId="29A8EC11" w14:textId="77777777" w:rsidR="00B52D3F" w:rsidRDefault="00B52D3F" w:rsidP="00B52D3F">
      <w:pPr>
        <w:pStyle w:val="Odstavekseznama"/>
        <w:rPr>
          <w:sz w:val="20"/>
          <w:szCs w:val="20"/>
          <w:lang w:val="sl-SI"/>
        </w:rPr>
      </w:pPr>
    </w:p>
    <w:p w14:paraId="07E78578" w14:textId="1A9EFA1D" w:rsidR="006B5B09" w:rsidRDefault="006B5B09" w:rsidP="005144A8">
      <w:pPr>
        <w:widowControl/>
        <w:numPr>
          <w:ilvl w:val="0"/>
          <w:numId w:val="21"/>
        </w:numPr>
        <w:suppressAutoHyphens/>
        <w:autoSpaceDN/>
        <w:ind w:right="1393"/>
        <w:jc w:val="both"/>
        <w:rPr>
          <w:bCs/>
          <w:sz w:val="20"/>
          <w:szCs w:val="20"/>
          <w:lang w:val="sl-SI"/>
        </w:rPr>
      </w:pPr>
      <w:r w:rsidRPr="00D03D0E">
        <w:rPr>
          <w:sz w:val="20"/>
          <w:szCs w:val="20"/>
          <w:lang w:val="sl-SI"/>
        </w:rPr>
        <w:t>eno referenco uporabniških organizacij (gluhih) oziroma drugih institucij, s katerimi ponudnik sodeluje ali je sodeloval</w:t>
      </w:r>
      <w:r w:rsidR="005144A8">
        <w:rPr>
          <w:sz w:val="20"/>
          <w:szCs w:val="20"/>
          <w:lang w:val="sl-SI"/>
        </w:rPr>
        <w:t xml:space="preserve"> o izvajanju storitev tolmačenja slovenskega znakovnega jezika v skladu z Zakonom o uporabni slovenskega znakovnega jezika</w:t>
      </w:r>
      <w:r w:rsidRPr="00D03D0E">
        <w:rPr>
          <w:sz w:val="20"/>
          <w:szCs w:val="20"/>
          <w:lang w:val="sl-SI"/>
        </w:rPr>
        <w:t xml:space="preserve">. </w:t>
      </w:r>
    </w:p>
    <w:bookmarkEnd w:id="61"/>
    <w:p w14:paraId="30101B33" w14:textId="77777777" w:rsidR="005144A8" w:rsidRDefault="005144A8" w:rsidP="005144A8">
      <w:pPr>
        <w:pStyle w:val="Odstavekseznama"/>
        <w:rPr>
          <w:bCs/>
          <w:sz w:val="20"/>
          <w:szCs w:val="20"/>
          <w:lang w:val="sl-SI"/>
        </w:rPr>
      </w:pPr>
    </w:p>
    <w:p w14:paraId="170CBBAA" w14:textId="77777777" w:rsidR="00FB4F8E" w:rsidRDefault="00FB4F8E" w:rsidP="00790E1B">
      <w:pPr>
        <w:ind w:left="142" w:right="1393"/>
        <w:jc w:val="both"/>
        <w:rPr>
          <w:bCs/>
          <w:sz w:val="20"/>
          <w:szCs w:val="20"/>
          <w:lang w:val="sl-SI"/>
        </w:rPr>
      </w:pPr>
    </w:p>
    <w:p w14:paraId="5D8CA237" w14:textId="60958F78" w:rsidR="006B5B09" w:rsidRPr="0045404F" w:rsidRDefault="006B5B09" w:rsidP="00790E1B">
      <w:pPr>
        <w:ind w:left="142" w:right="1393"/>
        <w:jc w:val="both"/>
        <w:rPr>
          <w:bCs/>
          <w:sz w:val="20"/>
          <w:szCs w:val="20"/>
          <w:lang w:val="sl-SI"/>
        </w:rPr>
      </w:pPr>
      <w:bookmarkStart w:id="62" w:name="_Hlk90294207"/>
      <w:r w:rsidRPr="0045404F">
        <w:rPr>
          <w:bCs/>
          <w:sz w:val="20"/>
          <w:szCs w:val="20"/>
          <w:lang w:val="sl-SI"/>
        </w:rPr>
        <w:lastRenderedPageBreak/>
        <w:t xml:space="preserve">Vsaka </w:t>
      </w:r>
      <w:r w:rsidR="00816ABC">
        <w:rPr>
          <w:bCs/>
          <w:sz w:val="20"/>
          <w:szCs w:val="20"/>
          <w:lang w:val="sl-SI"/>
        </w:rPr>
        <w:t xml:space="preserve">izpolnitev zahtev </w:t>
      </w:r>
      <w:r w:rsidRPr="0045404F">
        <w:rPr>
          <w:bCs/>
          <w:sz w:val="20"/>
          <w:szCs w:val="20"/>
          <w:lang w:val="sl-SI"/>
        </w:rPr>
        <w:t>referenc</w:t>
      </w:r>
      <w:r w:rsidR="00816ABC">
        <w:rPr>
          <w:bCs/>
          <w:sz w:val="20"/>
          <w:szCs w:val="20"/>
          <w:lang w:val="sl-SI"/>
        </w:rPr>
        <w:t xml:space="preserve"> pod točkami a), b), c) in d) </w:t>
      </w:r>
      <w:r w:rsidRPr="0045404F">
        <w:rPr>
          <w:bCs/>
          <w:sz w:val="20"/>
          <w:szCs w:val="20"/>
          <w:lang w:val="sl-SI"/>
        </w:rPr>
        <w:t xml:space="preserve"> se točkuje z 10 točkami tako, da ponudnik z merilom »reference« lahko dobi </w:t>
      </w:r>
      <w:r w:rsidR="00790E1B" w:rsidRPr="0045404F">
        <w:rPr>
          <w:bCs/>
          <w:sz w:val="20"/>
          <w:szCs w:val="20"/>
          <w:lang w:val="sl-SI"/>
        </w:rPr>
        <w:t>maksimalno</w:t>
      </w:r>
      <w:r w:rsidRPr="0045404F">
        <w:rPr>
          <w:bCs/>
          <w:sz w:val="20"/>
          <w:szCs w:val="20"/>
          <w:lang w:val="sl-SI"/>
        </w:rPr>
        <w:t xml:space="preserve"> 40 točk</w:t>
      </w:r>
      <w:r w:rsidR="00816ABC">
        <w:rPr>
          <w:bCs/>
          <w:sz w:val="20"/>
          <w:szCs w:val="20"/>
          <w:lang w:val="sl-SI"/>
        </w:rPr>
        <w:t>, pri čemer se vsaka točka točkuje le enkrat</w:t>
      </w:r>
      <w:r w:rsidRPr="0045404F">
        <w:rPr>
          <w:bCs/>
          <w:sz w:val="20"/>
          <w:szCs w:val="20"/>
          <w:lang w:val="sl-SI"/>
        </w:rPr>
        <w:t xml:space="preserve">. </w:t>
      </w:r>
    </w:p>
    <w:bookmarkEnd w:id="62"/>
    <w:p w14:paraId="2F2DFFDB" w14:textId="77777777" w:rsidR="002323E3" w:rsidRPr="0045404F" w:rsidRDefault="002323E3" w:rsidP="00790E1B">
      <w:pPr>
        <w:pStyle w:val="Glava"/>
        <w:tabs>
          <w:tab w:val="clear" w:pos="4536"/>
          <w:tab w:val="clear" w:pos="9072"/>
          <w:tab w:val="left" w:pos="360"/>
        </w:tabs>
        <w:ind w:right="1356"/>
        <w:rPr>
          <w:sz w:val="20"/>
          <w:szCs w:val="20"/>
          <w:lang w:val="sl-SI"/>
        </w:rPr>
      </w:pPr>
    </w:p>
    <w:p w14:paraId="3CD78C33" w14:textId="74B02006" w:rsidR="003F39C9" w:rsidRPr="0045404F" w:rsidRDefault="002323E3" w:rsidP="00AF5EB2">
      <w:pPr>
        <w:pStyle w:val="Glava"/>
        <w:ind w:left="142"/>
        <w:rPr>
          <w:sz w:val="20"/>
          <w:szCs w:val="20"/>
          <w:lang w:val="sl-SI"/>
        </w:rPr>
      </w:pPr>
      <w:r w:rsidRPr="0045404F">
        <w:rPr>
          <w:sz w:val="20"/>
          <w:szCs w:val="20"/>
          <w:lang w:val="sl-SI"/>
        </w:rPr>
        <w:t xml:space="preserve">Maksimalno število točk s področja Referenc kadra (R) = </w:t>
      </w:r>
      <w:r w:rsidR="007F513E" w:rsidRPr="0045404F">
        <w:rPr>
          <w:sz w:val="20"/>
          <w:szCs w:val="20"/>
          <w:lang w:val="sl-SI"/>
        </w:rPr>
        <w:t>40.</w:t>
      </w:r>
      <w:r w:rsidR="003F39C9" w:rsidRPr="0045404F">
        <w:rPr>
          <w:sz w:val="20"/>
          <w:szCs w:val="20"/>
          <w:lang w:val="sl-SI"/>
        </w:rPr>
        <w:t xml:space="preserve"> </w:t>
      </w:r>
    </w:p>
    <w:p w14:paraId="2991635A" w14:textId="4E2554CD" w:rsidR="003F39C9" w:rsidRDefault="003F39C9" w:rsidP="00AF5EB2">
      <w:pPr>
        <w:pStyle w:val="Glava"/>
        <w:ind w:left="142"/>
        <w:rPr>
          <w:sz w:val="20"/>
          <w:szCs w:val="20"/>
          <w:lang w:val="sl-SI"/>
        </w:rPr>
      </w:pPr>
      <w:r w:rsidRPr="0045404F">
        <w:rPr>
          <w:sz w:val="20"/>
          <w:szCs w:val="20"/>
          <w:lang w:val="sl-SI"/>
        </w:rPr>
        <w:t>Dva ali več ponudnikov lahko doseže enako število R točk.</w:t>
      </w:r>
    </w:p>
    <w:p w14:paraId="09331005" w14:textId="06FA579A" w:rsidR="00061B77" w:rsidRDefault="00061B77" w:rsidP="00AF5EB2">
      <w:pPr>
        <w:pStyle w:val="Glava"/>
        <w:ind w:left="142"/>
        <w:rPr>
          <w:sz w:val="20"/>
          <w:szCs w:val="20"/>
          <w:lang w:val="sl-SI"/>
        </w:rPr>
      </w:pPr>
    </w:p>
    <w:p w14:paraId="7C80DA20" w14:textId="7942E074" w:rsidR="00061B77" w:rsidRPr="005144A8" w:rsidRDefault="00061B77" w:rsidP="005144A8">
      <w:pPr>
        <w:tabs>
          <w:tab w:val="left" w:pos="822"/>
        </w:tabs>
        <w:spacing w:before="1" w:line="228" w:lineRule="exact"/>
        <w:ind w:right="1393"/>
        <w:jc w:val="both"/>
        <w:rPr>
          <w:sz w:val="20"/>
          <w:lang w:val="sl-SI"/>
        </w:rPr>
      </w:pPr>
      <w:r w:rsidRPr="005144A8">
        <w:rPr>
          <w:sz w:val="20"/>
          <w:szCs w:val="20"/>
          <w:lang w:val="sl-SI"/>
        </w:rPr>
        <w:t>Ponudnik reference za namen točkovanja v okviru meril izkazuje z izpolnjenim obrazcem »</w:t>
      </w:r>
      <w:r w:rsidRPr="005144A8">
        <w:rPr>
          <w:sz w:val="20"/>
          <w:lang w:val="sl-SI"/>
        </w:rPr>
        <w:t>»Spisek referenc ponudnika«</w:t>
      </w:r>
      <w:r w:rsidR="005144A8">
        <w:rPr>
          <w:sz w:val="20"/>
          <w:lang w:val="sl-SI"/>
        </w:rPr>
        <w:t>.</w:t>
      </w:r>
    </w:p>
    <w:p w14:paraId="2F29B91C" w14:textId="77777777" w:rsidR="00061B77" w:rsidRDefault="00061B77" w:rsidP="005144A8">
      <w:pPr>
        <w:tabs>
          <w:tab w:val="left" w:pos="822"/>
        </w:tabs>
        <w:spacing w:before="1" w:line="228" w:lineRule="exact"/>
        <w:ind w:right="1393"/>
        <w:jc w:val="both"/>
        <w:rPr>
          <w:sz w:val="20"/>
          <w:szCs w:val="20"/>
          <w:lang w:val="sl-SI"/>
        </w:rPr>
      </w:pPr>
    </w:p>
    <w:p w14:paraId="4CFF62DF" w14:textId="4B6679BF" w:rsidR="00061B77" w:rsidRPr="005144A8" w:rsidRDefault="00061B77" w:rsidP="005144A8">
      <w:pPr>
        <w:adjustRightInd w:val="0"/>
        <w:ind w:right="1393"/>
        <w:jc w:val="both"/>
        <w:rPr>
          <w:sz w:val="20"/>
          <w:szCs w:val="20"/>
          <w:lang w:val="sl-SI"/>
        </w:rPr>
      </w:pPr>
      <w:r w:rsidRPr="005144A8">
        <w:rPr>
          <w:sz w:val="20"/>
          <w:szCs w:val="20"/>
          <w:lang w:val="sl-SI"/>
        </w:rPr>
        <w:t xml:space="preserve">Opomba: Naročnik bo izpolnjevanje tega merila preverjal s potrdilom referenc od referenčnih naročnikov (obrazec </w:t>
      </w:r>
      <w:r w:rsidRPr="005144A8">
        <w:rPr>
          <w:sz w:val="20"/>
          <w:lang w:val="sl-SI"/>
        </w:rPr>
        <w:t>»</w:t>
      </w:r>
      <w:r w:rsidR="00240A0F">
        <w:rPr>
          <w:sz w:val="20"/>
          <w:lang w:val="sl-SI"/>
        </w:rPr>
        <w:t>Referenčno potrdilo</w:t>
      </w:r>
      <w:r w:rsidRPr="005144A8">
        <w:rPr>
          <w:sz w:val="20"/>
          <w:lang w:val="sl-SI"/>
        </w:rPr>
        <w:t>«</w:t>
      </w:r>
      <w:r w:rsidRPr="005144A8">
        <w:rPr>
          <w:sz w:val="20"/>
          <w:szCs w:val="20"/>
          <w:lang w:val="sl-SI"/>
        </w:rPr>
        <w:t>), na dostavitev kater</w:t>
      </w:r>
      <w:r>
        <w:rPr>
          <w:sz w:val="20"/>
          <w:szCs w:val="20"/>
          <w:lang w:val="sl-SI"/>
        </w:rPr>
        <w:t>ega</w:t>
      </w:r>
      <w:r w:rsidRPr="005144A8">
        <w:rPr>
          <w:sz w:val="20"/>
          <w:szCs w:val="20"/>
          <w:lang w:val="sl-SI"/>
        </w:rPr>
        <w:t xml:space="preserve"> bo pozval ponudnika, kateremu namerava oddati javno naročilo. Ponudniki lahko predložijo s strani referenčnih naročnikov potrjena referenčna potrdila, </w:t>
      </w:r>
      <w:r w:rsidRPr="000E5EFE">
        <w:rPr>
          <w:color w:val="000000"/>
          <w:position w:val="-2"/>
          <w:sz w:val="20"/>
          <w:szCs w:val="20"/>
          <w:lang w:val="sl-SI"/>
        </w:rPr>
        <w:t xml:space="preserve">iz katerega </w:t>
      </w:r>
      <w:r>
        <w:rPr>
          <w:color w:val="000000"/>
          <w:position w:val="-2"/>
          <w:sz w:val="20"/>
          <w:szCs w:val="20"/>
          <w:lang w:val="sl-SI"/>
        </w:rPr>
        <w:t>so</w:t>
      </w:r>
      <w:r w:rsidRPr="000E5EFE">
        <w:rPr>
          <w:color w:val="000000"/>
          <w:position w:val="-2"/>
          <w:sz w:val="20"/>
          <w:szCs w:val="20"/>
          <w:lang w:val="sl-SI"/>
        </w:rPr>
        <w:t xml:space="preserve"> razvidn</w:t>
      </w:r>
      <w:r>
        <w:rPr>
          <w:color w:val="000000"/>
          <w:position w:val="-2"/>
          <w:sz w:val="20"/>
          <w:szCs w:val="20"/>
          <w:lang w:val="sl-SI"/>
        </w:rPr>
        <w:t>e</w:t>
      </w:r>
      <w:r w:rsidRPr="000E5EFE">
        <w:rPr>
          <w:color w:val="000000"/>
          <w:position w:val="-2"/>
          <w:sz w:val="20"/>
          <w:szCs w:val="20"/>
          <w:lang w:val="sl-SI"/>
        </w:rPr>
        <w:t xml:space="preserve"> uspešno opravljen</w:t>
      </w:r>
      <w:r>
        <w:rPr>
          <w:color w:val="000000"/>
          <w:position w:val="-2"/>
          <w:sz w:val="20"/>
          <w:szCs w:val="20"/>
          <w:lang w:val="sl-SI"/>
        </w:rPr>
        <w:t>e</w:t>
      </w:r>
      <w:r w:rsidRPr="000E5EFE">
        <w:rPr>
          <w:color w:val="000000"/>
          <w:position w:val="-2"/>
          <w:sz w:val="20"/>
          <w:szCs w:val="20"/>
          <w:lang w:val="sl-SI"/>
        </w:rPr>
        <w:t xml:space="preserve"> referen</w:t>
      </w:r>
      <w:r>
        <w:rPr>
          <w:color w:val="000000"/>
          <w:position w:val="-2"/>
          <w:sz w:val="20"/>
          <w:szCs w:val="20"/>
          <w:lang w:val="sl-SI"/>
        </w:rPr>
        <w:t xml:space="preserve">ce </w:t>
      </w:r>
      <w:r w:rsidRPr="000E5EFE">
        <w:rPr>
          <w:color w:val="000000"/>
          <w:position w:val="-2"/>
          <w:sz w:val="20"/>
          <w:szCs w:val="20"/>
          <w:lang w:val="sl-SI"/>
        </w:rPr>
        <w:t>p</w:t>
      </w:r>
      <w:r>
        <w:rPr>
          <w:color w:val="000000"/>
          <w:position w:val="-2"/>
          <w:sz w:val="20"/>
          <w:szCs w:val="20"/>
          <w:lang w:val="sl-SI"/>
        </w:rPr>
        <w:t>onudnika. Obrazec R</w:t>
      </w:r>
      <w:r w:rsidRPr="000E5EFE">
        <w:rPr>
          <w:color w:val="000000"/>
          <w:position w:val="-2"/>
          <w:sz w:val="20"/>
          <w:szCs w:val="20"/>
          <w:lang w:val="sl-SI"/>
        </w:rPr>
        <w:t>eferenčno potrdilo je v fazi</w:t>
      </w:r>
      <w:r w:rsidR="005144A8">
        <w:rPr>
          <w:sz w:val="20"/>
          <w:szCs w:val="20"/>
          <w:lang w:val="sl-SI"/>
        </w:rPr>
        <w:t xml:space="preserve"> </w:t>
      </w:r>
      <w:r w:rsidRPr="000E5EFE">
        <w:rPr>
          <w:color w:val="000000"/>
          <w:position w:val="-2"/>
          <w:sz w:val="20"/>
          <w:szCs w:val="20"/>
          <w:lang w:val="sl-SI"/>
        </w:rPr>
        <w:t>postopka oddaje ponudb neobvezen</w:t>
      </w:r>
      <w:r>
        <w:rPr>
          <w:color w:val="000000"/>
          <w:position w:val="-2"/>
          <w:sz w:val="20"/>
          <w:szCs w:val="20"/>
          <w:lang w:val="sl-SI"/>
        </w:rPr>
        <w:t>.</w:t>
      </w:r>
    </w:p>
    <w:p w14:paraId="3215CF1E" w14:textId="6D02893C" w:rsidR="002323E3" w:rsidRPr="0045404F" w:rsidRDefault="002323E3" w:rsidP="003C6186">
      <w:pPr>
        <w:pStyle w:val="Glava"/>
        <w:tabs>
          <w:tab w:val="clear" w:pos="4536"/>
          <w:tab w:val="clear" w:pos="9072"/>
        </w:tabs>
        <w:rPr>
          <w:sz w:val="20"/>
          <w:szCs w:val="20"/>
          <w:lang w:val="sl-SI"/>
        </w:rPr>
      </w:pPr>
    </w:p>
    <w:p w14:paraId="0DE63D1E" w14:textId="77777777" w:rsidR="00725CB3" w:rsidRPr="0045404F" w:rsidRDefault="00725CB3" w:rsidP="00AF5EB2">
      <w:pPr>
        <w:pStyle w:val="Glava"/>
        <w:tabs>
          <w:tab w:val="clear" w:pos="4536"/>
          <w:tab w:val="clear" w:pos="9072"/>
        </w:tabs>
        <w:ind w:left="142"/>
        <w:rPr>
          <w:sz w:val="20"/>
          <w:szCs w:val="20"/>
          <w:lang w:val="sl-SI"/>
        </w:rPr>
      </w:pPr>
    </w:p>
    <w:p w14:paraId="19B060D5" w14:textId="6745E21F" w:rsidR="00725CB3" w:rsidRPr="0045404F" w:rsidRDefault="00D60BDA" w:rsidP="00AF5EB2">
      <w:pPr>
        <w:pStyle w:val="Glava"/>
        <w:tabs>
          <w:tab w:val="clear" w:pos="4536"/>
          <w:tab w:val="clear" w:pos="9072"/>
        </w:tabs>
        <w:ind w:left="142"/>
        <w:rPr>
          <w:sz w:val="20"/>
          <w:szCs w:val="20"/>
          <w:lang w:val="sl-SI"/>
        </w:rPr>
      </w:pPr>
      <w:r>
        <w:rPr>
          <w:sz w:val="20"/>
          <w:szCs w:val="20"/>
          <w:lang w:val="sl-SI"/>
        </w:rPr>
        <w:t>2</w:t>
      </w:r>
      <w:r w:rsidR="00725CB3" w:rsidRPr="0045404F">
        <w:rPr>
          <w:sz w:val="20"/>
          <w:szCs w:val="20"/>
          <w:lang w:val="sl-SI"/>
        </w:rPr>
        <w:t>. Ponudbena cena (C)</w:t>
      </w:r>
    </w:p>
    <w:p w14:paraId="432F52F1" w14:textId="77777777" w:rsidR="00725CB3" w:rsidRPr="0045404F" w:rsidRDefault="00725CB3" w:rsidP="00AF5EB2">
      <w:pPr>
        <w:pStyle w:val="Glava"/>
        <w:tabs>
          <w:tab w:val="clear" w:pos="4536"/>
          <w:tab w:val="clear" w:pos="9072"/>
        </w:tabs>
        <w:ind w:left="142"/>
        <w:rPr>
          <w:sz w:val="20"/>
          <w:szCs w:val="20"/>
          <w:lang w:val="sl-SI"/>
        </w:rPr>
      </w:pPr>
    </w:p>
    <w:p w14:paraId="09B778B6" w14:textId="784C6943" w:rsidR="002323E3" w:rsidRPr="00C85A41" w:rsidRDefault="002323E3" w:rsidP="00C85A41">
      <w:pPr>
        <w:adjustRightInd w:val="0"/>
        <w:ind w:left="142" w:right="1356"/>
        <w:jc w:val="both"/>
        <w:rPr>
          <w:color w:val="000000" w:themeColor="text1"/>
          <w:sz w:val="20"/>
          <w:szCs w:val="20"/>
          <w:shd w:val="clear" w:color="auto" w:fill="FFFFFF"/>
          <w:lang w:val="sl-SI"/>
        </w:rPr>
      </w:pPr>
      <w:r w:rsidRPr="0045404F">
        <w:rPr>
          <w:color w:val="000000"/>
          <w:sz w:val="20"/>
          <w:szCs w:val="20"/>
          <w:lang w:val="sl-SI"/>
        </w:rPr>
        <w:t>Ponudnik mora v obrazec »P</w:t>
      </w:r>
      <w:r w:rsidR="0030183A" w:rsidRPr="0045404F">
        <w:rPr>
          <w:color w:val="000000"/>
          <w:sz w:val="20"/>
          <w:szCs w:val="20"/>
          <w:lang w:val="sl-SI"/>
        </w:rPr>
        <w:t>redračun</w:t>
      </w:r>
      <w:r w:rsidRPr="0045404F">
        <w:rPr>
          <w:color w:val="000000"/>
          <w:sz w:val="20"/>
          <w:szCs w:val="20"/>
          <w:lang w:val="sl-SI"/>
        </w:rPr>
        <w:t>« vpisati ceno za izvedbo predmeta javnega naročila. Cen</w:t>
      </w:r>
      <w:r w:rsidR="00781B1D" w:rsidRPr="0045404F">
        <w:rPr>
          <w:color w:val="000000"/>
          <w:sz w:val="20"/>
          <w:szCs w:val="20"/>
          <w:lang w:val="sl-SI"/>
        </w:rPr>
        <w:t>a</w:t>
      </w:r>
      <w:r w:rsidRPr="0045404F">
        <w:rPr>
          <w:color w:val="000000"/>
          <w:sz w:val="20"/>
          <w:szCs w:val="20"/>
          <w:lang w:val="sl-SI"/>
        </w:rPr>
        <w:t xml:space="preserve"> (brez in z DDV), ki jo bo ponudnik navedel v obrazcu »</w:t>
      </w:r>
      <w:r w:rsidR="0030183A" w:rsidRPr="0045404F">
        <w:rPr>
          <w:color w:val="000000"/>
          <w:sz w:val="20"/>
          <w:szCs w:val="20"/>
          <w:lang w:val="sl-SI"/>
        </w:rPr>
        <w:t>Predračun</w:t>
      </w:r>
      <w:r w:rsidRPr="0045404F">
        <w:rPr>
          <w:color w:val="000000"/>
          <w:sz w:val="20"/>
          <w:szCs w:val="20"/>
          <w:lang w:val="sl-SI"/>
        </w:rPr>
        <w:t>« je fiksna</w:t>
      </w:r>
      <w:r w:rsidR="00CF31BA" w:rsidRPr="0045404F">
        <w:rPr>
          <w:color w:val="000000"/>
          <w:sz w:val="20"/>
          <w:szCs w:val="20"/>
          <w:lang w:val="sl-SI"/>
        </w:rPr>
        <w:t>, vkl</w:t>
      </w:r>
      <w:r w:rsidR="004B466F" w:rsidRPr="0045404F">
        <w:rPr>
          <w:color w:val="000000"/>
          <w:sz w:val="20"/>
          <w:szCs w:val="20"/>
          <w:lang w:val="sl-SI"/>
        </w:rPr>
        <w:t xml:space="preserve">jučuje vse </w:t>
      </w:r>
      <w:r w:rsidR="00CF31BA" w:rsidRPr="0045404F">
        <w:rPr>
          <w:color w:val="000000"/>
          <w:sz w:val="20"/>
          <w:szCs w:val="20"/>
          <w:lang w:val="sl-SI"/>
        </w:rPr>
        <w:t>stroške</w:t>
      </w:r>
      <w:r w:rsidR="004B466F" w:rsidRPr="0045404F">
        <w:rPr>
          <w:color w:val="000000" w:themeColor="text1"/>
          <w:sz w:val="20"/>
          <w:szCs w:val="20"/>
          <w:lang w:val="sl-SI"/>
        </w:rPr>
        <w:t>,</w:t>
      </w:r>
      <w:r w:rsidRPr="0045404F">
        <w:rPr>
          <w:color w:val="000000" w:themeColor="text1"/>
          <w:sz w:val="20"/>
          <w:szCs w:val="20"/>
          <w:lang w:val="sl-SI"/>
        </w:rPr>
        <w:t xml:space="preserve"> </w:t>
      </w:r>
      <w:r w:rsidR="004B466F" w:rsidRPr="0045404F">
        <w:rPr>
          <w:color w:val="000000" w:themeColor="text1"/>
          <w:sz w:val="20"/>
          <w:szCs w:val="20"/>
          <w:shd w:val="clear" w:color="auto" w:fill="FFFFFF"/>
          <w:lang w:val="sl-SI"/>
        </w:rPr>
        <w:t>popuste,</w:t>
      </w:r>
      <w:r w:rsidR="00C85A41">
        <w:rPr>
          <w:color w:val="000000" w:themeColor="text1"/>
          <w:sz w:val="20"/>
          <w:szCs w:val="20"/>
          <w:shd w:val="clear" w:color="auto" w:fill="FFFFFF"/>
          <w:lang w:val="sl-SI"/>
        </w:rPr>
        <w:t xml:space="preserve"> </w:t>
      </w:r>
      <w:r w:rsidR="004B466F" w:rsidRPr="0045404F">
        <w:rPr>
          <w:color w:val="000000" w:themeColor="text1"/>
          <w:sz w:val="20"/>
          <w:szCs w:val="20"/>
          <w:shd w:val="clear" w:color="auto" w:fill="FFFFFF"/>
          <w:lang w:val="sl-SI"/>
        </w:rPr>
        <w:t>rabate in davek na dodano vrednost</w:t>
      </w:r>
      <w:r w:rsidR="004B466F" w:rsidRPr="0045404F">
        <w:rPr>
          <w:rFonts w:ascii="Georgia" w:hAnsi="Georgia"/>
          <w:color w:val="000000" w:themeColor="text1"/>
          <w:sz w:val="21"/>
          <w:szCs w:val="21"/>
          <w:shd w:val="clear" w:color="auto" w:fill="FFFFFF"/>
          <w:lang w:val="sl-SI"/>
        </w:rPr>
        <w:t xml:space="preserve"> </w:t>
      </w:r>
      <w:r w:rsidRPr="0045404F">
        <w:rPr>
          <w:color w:val="000000"/>
          <w:sz w:val="20"/>
          <w:szCs w:val="20"/>
          <w:lang w:val="sl-SI"/>
        </w:rPr>
        <w:t>in se kasneje med izvajanjem predmeta tega javnega naročila ne bo smela spreminjati.</w:t>
      </w:r>
    </w:p>
    <w:p w14:paraId="5E9E842E" w14:textId="77777777" w:rsidR="002323E3" w:rsidRPr="0045404F" w:rsidRDefault="002323E3" w:rsidP="00C1052B">
      <w:pPr>
        <w:adjustRightInd w:val="0"/>
        <w:ind w:left="142"/>
        <w:jc w:val="both"/>
        <w:rPr>
          <w:color w:val="000000"/>
          <w:sz w:val="20"/>
          <w:szCs w:val="20"/>
          <w:lang w:val="sl-SI"/>
        </w:rPr>
      </w:pPr>
    </w:p>
    <w:p w14:paraId="0241BD0B" w14:textId="465EED2F" w:rsidR="002323E3" w:rsidRPr="0045404F" w:rsidRDefault="002323E3" w:rsidP="00C1052B">
      <w:pPr>
        <w:adjustRightInd w:val="0"/>
        <w:ind w:left="142" w:right="1214"/>
        <w:jc w:val="both"/>
        <w:rPr>
          <w:color w:val="000000"/>
          <w:sz w:val="20"/>
          <w:szCs w:val="20"/>
          <w:lang w:val="sl-SI"/>
        </w:rPr>
      </w:pPr>
      <w:r w:rsidRPr="0045404F">
        <w:rPr>
          <w:color w:val="000000"/>
          <w:sz w:val="20"/>
          <w:szCs w:val="20"/>
          <w:lang w:val="sl-SI"/>
        </w:rPr>
        <w:t xml:space="preserve">Ponudnik, ki bo ponudil </w:t>
      </w:r>
      <w:r w:rsidRPr="0045404F">
        <w:rPr>
          <w:b/>
          <w:color w:val="000000"/>
          <w:sz w:val="20"/>
          <w:szCs w:val="20"/>
          <w:lang w:val="sl-SI"/>
        </w:rPr>
        <w:t>najnižjo ceno z DDV</w:t>
      </w:r>
      <w:r w:rsidRPr="0045404F">
        <w:rPr>
          <w:color w:val="000000"/>
          <w:sz w:val="20"/>
          <w:szCs w:val="20"/>
          <w:lang w:val="sl-SI"/>
        </w:rPr>
        <w:t xml:space="preserve"> za celoten obseg tega javnega naročila (postavka »Cena z DDV v EUR za celotno ocenjeno količino« iz obrazca </w:t>
      </w:r>
      <w:r w:rsidR="0030183A" w:rsidRPr="0045404F">
        <w:rPr>
          <w:color w:val="000000"/>
          <w:sz w:val="20"/>
          <w:szCs w:val="20"/>
          <w:lang w:val="sl-SI"/>
        </w:rPr>
        <w:t>Predračun</w:t>
      </w:r>
      <w:r w:rsidRPr="0045404F">
        <w:rPr>
          <w:color w:val="000000"/>
          <w:sz w:val="20"/>
          <w:szCs w:val="20"/>
          <w:lang w:val="sl-SI"/>
        </w:rPr>
        <w:t xml:space="preserve">), po tem merilu, bo prejel </w:t>
      </w:r>
      <w:r w:rsidR="00790E1B" w:rsidRPr="0045404F">
        <w:rPr>
          <w:b/>
          <w:color w:val="000000"/>
          <w:sz w:val="20"/>
          <w:szCs w:val="20"/>
          <w:lang w:val="sl-SI"/>
        </w:rPr>
        <w:t>4</w:t>
      </w:r>
      <w:r w:rsidRPr="0045404F">
        <w:rPr>
          <w:b/>
          <w:color w:val="000000"/>
          <w:sz w:val="20"/>
          <w:szCs w:val="20"/>
          <w:lang w:val="sl-SI"/>
        </w:rPr>
        <w:t>0</w:t>
      </w:r>
      <w:r w:rsidRPr="0045404F">
        <w:rPr>
          <w:color w:val="000000"/>
          <w:sz w:val="20"/>
          <w:szCs w:val="20"/>
          <w:lang w:val="sl-SI"/>
        </w:rPr>
        <w:t xml:space="preserve"> točk. Ostali ponudniki bodo prejeli sorazmerno nižje število točk, po formuli:</w:t>
      </w:r>
    </w:p>
    <w:p w14:paraId="42BE094D" w14:textId="0F77B807" w:rsidR="00790E1B" w:rsidRPr="0045404F" w:rsidRDefault="00790E1B" w:rsidP="00C1052B">
      <w:pPr>
        <w:adjustRightInd w:val="0"/>
        <w:ind w:left="142" w:right="1214"/>
        <w:jc w:val="both"/>
        <w:rPr>
          <w:color w:val="000000"/>
          <w:sz w:val="20"/>
          <w:szCs w:val="20"/>
          <w:lang w:val="sl-SI"/>
        </w:rPr>
      </w:pPr>
    </w:p>
    <w:p w14:paraId="2059A0D4" w14:textId="65D77F1A" w:rsidR="00790E1B" w:rsidRPr="0045404F" w:rsidRDefault="00790E1B" w:rsidP="00C85A41">
      <w:pPr>
        <w:ind w:left="142" w:right="1393"/>
        <w:jc w:val="both"/>
        <w:rPr>
          <w:sz w:val="20"/>
          <w:szCs w:val="20"/>
          <w:lang w:val="sl-SI"/>
        </w:rPr>
      </w:pPr>
      <w:r w:rsidRPr="0045404F">
        <w:rPr>
          <w:sz w:val="20"/>
          <w:szCs w:val="20"/>
          <w:lang w:val="sl-SI"/>
        </w:rPr>
        <w:t xml:space="preserve">Ponudniki bodo prejeli točke glede na </w:t>
      </w:r>
      <w:proofErr w:type="spellStart"/>
      <w:r w:rsidRPr="0045404F">
        <w:rPr>
          <w:sz w:val="20"/>
          <w:szCs w:val="20"/>
          <w:lang w:val="sl-SI"/>
        </w:rPr>
        <w:t>odstotkovno</w:t>
      </w:r>
      <w:proofErr w:type="spellEnd"/>
      <w:r w:rsidRPr="0045404F">
        <w:rPr>
          <w:sz w:val="20"/>
          <w:szCs w:val="20"/>
          <w:lang w:val="sl-SI"/>
        </w:rPr>
        <w:t xml:space="preserve"> vrednost odstopanja ponujene cene od izračunane povprečne cene kot je navedeno v spodnji preglednici:</w:t>
      </w:r>
    </w:p>
    <w:p w14:paraId="297B986B" w14:textId="77777777" w:rsidR="00790E1B" w:rsidRPr="0045404F" w:rsidRDefault="00790E1B" w:rsidP="00790E1B">
      <w:pPr>
        <w:ind w:left="567"/>
        <w:rPr>
          <w:sz w:val="20"/>
          <w:szCs w:val="20"/>
          <w:lang w:val="sl-SI"/>
        </w:rPr>
      </w:pPr>
    </w:p>
    <w:tbl>
      <w:tblPr>
        <w:tblW w:w="0" w:type="auto"/>
        <w:tblInd w:w="137" w:type="dxa"/>
        <w:tblLayout w:type="fixed"/>
        <w:tblLook w:val="0000" w:firstRow="0" w:lastRow="0" w:firstColumn="0" w:lastColumn="0" w:noHBand="0" w:noVBand="0"/>
      </w:tblPr>
      <w:tblGrid>
        <w:gridCol w:w="7469"/>
        <w:gridCol w:w="1731"/>
      </w:tblGrid>
      <w:tr w:rsidR="00790E1B" w:rsidRPr="0045404F" w14:paraId="494755DC" w14:textId="77777777" w:rsidTr="00C1052B">
        <w:tc>
          <w:tcPr>
            <w:tcW w:w="7469" w:type="dxa"/>
            <w:tcBorders>
              <w:top w:val="single" w:sz="4" w:space="0" w:color="000000"/>
              <w:left w:val="single" w:sz="4" w:space="0" w:color="000000"/>
              <w:bottom w:val="single" w:sz="4" w:space="0" w:color="000000"/>
            </w:tcBorders>
            <w:shd w:val="clear" w:color="auto" w:fill="auto"/>
          </w:tcPr>
          <w:p w14:paraId="05930B94" w14:textId="77777777" w:rsidR="00790E1B" w:rsidRPr="0045404F" w:rsidRDefault="00790E1B" w:rsidP="0045404F">
            <w:pPr>
              <w:rPr>
                <w:b/>
                <w:sz w:val="20"/>
                <w:szCs w:val="20"/>
                <w:lang w:val="sl-SI"/>
              </w:rPr>
            </w:pPr>
            <w:proofErr w:type="spellStart"/>
            <w:r w:rsidRPr="0045404F">
              <w:rPr>
                <w:b/>
                <w:sz w:val="20"/>
                <w:szCs w:val="20"/>
                <w:lang w:val="sl-SI"/>
              </w:rPr>
              <w:t>Odstotkovna</w:t>
            </w:r>
            <w:proofErr w:type="spellEnd"/>
            <w:r w:rsidRPr="0045404F">
              <w:rPr>
                <w:b/>
                <w:sz w:val="20"/>
                <w:szCs w:val="20"/>
                <w:lang w:val="sl-SI"/>
              </w:rPr>
              <w:t xml:space="preserve"> vrednost odstopanja ponujene cene od povprečne cene </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52FE3E9" w14:textId="77777777" w:rsidR="00790E1B" w:rsidRPr="0045404F" w:rsidRDefault="00790E1B" w:rsidP="0045404F">
            <w:pPr>
              <w:jc w:val="right"/>
              <w:rPr>
                <w:b/>
                <w:sz w:val="20"/>
                <w:szCs w:val="20"/>
                <w:lang w:val="sl-SI"/>
              </w:rPr>
            </w:pPr>
            <w:r w:rsidRPr="0045404F">
              <w:rPr>
                <w:b/>
                <w:sz w:val="20"/>
                <w:szCs w:val="20"/>
                <w:lang w:val="sl-SI"/>
              </w:rPr>
              <w:t>Število točk</w:t>
            </w:r>
          </w:p>
        </w:tc>
      </w:tr>
      <w:tr w:rsidR="00790E1B" w:rsidRPr="0045404F" w14:paraId="3972F64A" w14:textId="77777777" w:rsidTr="00C1052B">
        <w:tc>
          <w:tcPr>
            <w:tcW w:w="7469" w:type="dxa"/>
            <w:tcBorders>
              <w:top w:val="single" w:sz="4" w:space="0" w:color="000000"/>
              <w:left w:val="single" w:sz="4" w:space="0" w:color="000000"/>
              <w:bottom w:val="single" w:sz="4" w:space="0" w:color="000000"/>
            </w:tcBorders>
            <w:shd w:val="clear" w:color="auto" w:fill="auto"/>
          </w:tcPr>
          <w:p w14:paraId="50B5A845" w14:textId="77777777" w:rsidR="00790E1B" w:rsidRPr="0045404F" w:rsidRDefault="00790E1B" w:rsidP="0045404F">
            <w:pPr>
              <w:snapToGrid w:val="0"/>
              <w:rPr>
                <w:b/>
                <w:sz w:val="20"/>
                <w:szCs w:val="20"/>
                <w:lang w:val="sl-SI"/>
              </w:rPr>
            </w:pP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405469E" w14:textId="77777777" w:rsidR="00790E1B" w:rsidRPr="0045404F" w:rsidRDefault="00790E1B" w:rsidP="0045404F">
            <w:pPr>
              <w:snapToGrid w:val="0"/>
              <w:rPr>
                <w:b/>
                <w:sz w:val="20"/>
                <w:szCs w:val="20"/>
                <w:lang w:val="sl-SI"/>
              </w:rPr>
            </w:pPr>
          </w:p>
        </w:tc>
      </w:tr>
      <w:tr w:rsidR="00790E1B" w:rsidRPr="0045404F" w14:paraId="707710A1" w14:textId="77777777" w:rsidTr="00C1052B">
        <w:tc>
          <w:tcPr>
            <w:tcW w:w="7469" w:type="dxa"/>
            <w:tcBorders>
              <w:top w:val="single" w:sz="4" w:space="0" w:color="000000"/>
              <w:left w:val="single" w:sz="4" w:space="0" w:color="000000"/>
              <w:bottom w:val="single" w:sz="4" w:space="0" w:color="000000"/>
            </w:tcBorders>
            <w:shd w:val="clear" w:color="auto" w:fill="auto"/>
          </w:tcPr>
          <w:p w14:paraId="0A5F3506" w14:textId="77777777" w:rsidR="00790E1B" w:rsidRPr="0045404F" w:rsidRDefault="00790E1B" w:rsidP="0045404F">
            <w:pPr>
              <w:rPr>
                <w:sz w:val="20"/>
                <w:szCs w:val="20"/>
                <w:lang w:val="sl-SI"/>
              </w:rPr>
            </w:pPr>
            <w:r w:rsidRPr="0045404F">
              <w:rPr>
                <w:sz w:val="20"/>
                <w:szCs w:val="20"/>
                <w:lang w:val="sl-SI"/>
              </w:rPr>
              <w:t>Ponudbena cena je 21% ali več nižja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181ED3E" w14:textId="77777777" w:rsidR="00790E1B" w:rsidRPr="0045404F" w:rsidRDefault="00790E1B" w:rsidP="0045404F">
            <w:pPr>
              <w:jc w:val="right"/>
              <w:rPr>
                <w:sz w:val="20"/>
                <w:szCs w:val="20"/>
                <w:lang w:val="sl-SI"/>
              </w:rPr>
            </w:pPr>
            <w:r w:rsidRPr="0045404F">
              <w:rPr>
                <w:sz w:val="20"/>
                <w:szCs w:val="20"/>
                <w:lang w:val="sl-SI"/>
              </w:rPr>
              <w:t>40</w:t>
            </w:r>
          </w:p>
        </w:tc>
      </w:tr>
      <w:tr w:rsidR="00790E1B" w:rsidRPr="0045404F" w14:paraId="70DF9951" w14:textId="77777777" w:rsidTr="00C1052B">
        <w:tc>
          <w:tcPr>
            <w:tcW w:w="7469" w:type="dxa"/>
            <w:tcBorders>
              <w:top w:val="single" w:sz="4" w:space="0" w:color="000000"/>
              <w:left w:val="single" w:sz="4" w:space="0" w:color="000000"/>
              <w:bottom w:val="single" w:sz="4" w:space="0" w:color="000000"/>
            </w:tcBorders>
            <w:shd w:val="clear" w:color="auto" w:fill="auto"/>
          </w:tcPr>
          <w:p w14:paraId="22C5D7AB" w14:textId="77777777" w:rsidR="00790E1B" w:rsidRPr="0045404F" w:rsidRDefault="00790E1B" w:rsidP="0045404F">
            <w:pPr>
              <w:rPr>
                <w:sz w:val="20"/>
                <w:szCs w:val="20"/>
                <w:lang w:val="sl-SI"/>
              </w:rPr>
            </w:pPr>
            <w:r w:rsidRPr="0045404F">
              <w:rPr>
                <w:sz w:val="20"/>
                <w:szCs w:val="20"/>
                <w:lang w:val="sl-SI"/>
              </w:rPr>
              <w:t>Ponudbena cena je od 16% do 20% nižja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AEF7EC9" w14:textId="77777777" w:rsidR="00790E1B" w:rsidRPr="0045404F" w:rsidRDefault="00790E1B" w:rsidP="0045404F">
            <w:pPr>
              <w:jc w:val="right"/>
              <w:rPr>
                <w:sz w:val="20"/>
                <w:szCs w:val="20"/>
                <w:lang w:val="sl-SI"/>
              </w:rPr>
            </w:pPr>
            <w:r w:rsidRPr="0045404F">
              <w:rPr>
                <w:sz w:val="20"/>
                <w:szCs w:val="20"/>
                <w:lang w:val="sl-SI"/>
              </w:rPr>
              <w:t>37</w:t>
            </w:r>
          </w:p>
        </w:tc>
      </w:tr>
      <w:tr w:rsidR="00790E1B" w:rsidRPr="0045404F" w14:paraId="02A5C030" w14:textId="77777777" w:rsidTr="00C1052B">
        <w:tc>
          <w:tcPr>
            <w:tcW w:w="7469" w:type="dxa"/>
            <w:tcBorders>
              <w:top w:val="single" w:sz="4" w:space="0" w:color="000000"/>
              <w:left w:val="single" w:sz="4" w:space="0" w:color="000000"/>
              <w:bottom w:val="single" w:sz="4" w:space="0" w:color="000000"/>
            </w:tcBorders>
            <w:shd w:val="clear" w:color="auto" w:fill="auto"/>
          </w:tcPr>
          <w:p w14:paraId="4D09B063" w14:textId="77777777" w:rsidR="00790E1B" w:rsidRPr="0045404F" w:rsidRDefault="00790E1B" w:rsidP="0045404F">
            <w:pPr>
              <w:rPr>
                <w:sz w:val="20"/>
                <w:szCs w:val="20"/>
                <w:lang w:val="sl-SI"/>
              </w:rPr>
            </w:pPr>
            <w:r w:rsidRPr="0045404F">
              <w:rPr>
                <w:sz w:val="20"/>
                <w:szCs w:val="20"/>
                <w:lang w:val="sl-SI"/>
              </w:rPr>
              <w:t>Ponudbena cena je od 11% do 15% nižja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7C09877" w14:textId="77777777" w:rsidR="00790E1B" w:rsidRPr="0045404F" w:rsidRDefault="00790E1B" w:rsidP="0045404F">
            <w:pPr>
              <w:jc w:val="right"/>
              <w:rPr>
                <w:sz w:val="20"/>
                <w:szCs w:val="20"/>
                <w:lang w:val="sl-SI"/>
              </w:rPr>
            </w:pPr>
            <w:r w:rsidRPr="0045404F">
              <w:rPr>
                <w:sz w:val="20"/>
                <w:szCs w:val="20"/>
                <w:lang w:val="sl-SI"/>
              </w:rPr>
              <w:t xml:space="preserve"> 34</w:t>
            </w:r>
          </w:p>
        </w:tc>
      </w:tr>
      <w:tr w:rsidR="00790E1B" w:rsidRPr="0045404F" w14:paraId="1C104CB9" w14:textId="77777777" w:rsidTr="00C1052B">
        <w:tc>
          <w:tcPr>
            <w:tcW w:w="7469" w:type="dxa"/>
            <w:tcBorders>
              <w:top w:val="single" w:sz="4" w:space="0" w:color="000000"/>
              <w:left w:val="single" w:sz="4" w:space="0" w:color="000000"/>
              <w:bottom w:val="single" w:sz="4" w:space="0" w:color="000000"/>
            </w:tcBorders>
            <w:shd w:val="clear" w:color="auto" w:fill="auto"/>
          </w:tcPr>
          <w:p w14:paraId="2BCA9255" w14:textId="77777777" w:rsidR="00790E1B" w:rsidRPr="0045404F" w:rsidRDefault="00790E1B" w:rsidP="0045404F">
            <w:pPr>
              <w:rPr>
                <w:sz w:val="20"/>
                <w:szCs w:val="20"/>
                <w:lang w:val="sl-SI"/>
              </w:rPr>
            </w:pPr>
            <w:r w:rsidRPr="0045404F">
              <w:rPr>
                <w:sz w:val="20"/>
                <w:szCs w:val="20"/>
                <w:lang w:val="sl-SI"/>
              </w:rPr>
              <w:t>Ponudbena cena je od 6% do 10% nižja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155C96C2" w14:textId="77777777" w:rsidR="00790E1B" w:rsidRPr="0045404F" w:rsidRDefault="00790E1B" w:rsidP="0045404F">
            <w:pPr>
              <w:jc w:val="right"/>
              <w:rPr>
                <w:sz w:val="20"/>
                <w:szCs w:val="20"/>
                <w:lang w:val="sl-SI"/>
              </w:rPr>
            </w:pPr>
            <w:r w:rsidRPr="0045404F">
              <w:rPr>
                <w:sz w:val="20"/>
                <w:szCs w:val="20"/>
                <w:lang w:val="sl-SI"/>
              </w:rPr>
              <w:t xml:space="preserve"> 31</w:t>
            </w:r>
          </w:p>
        </w:tc>
      </w:tr>
      <w:tr w:rsidR="00790E1B" w:rsidRPr="0045404F" w14:paraId="0B91D718" w14:textId="77777777" w:rsidTr="00C1052B">
        <w:tc>
          <w:tcPr>
            <w:tcW w:w="7469" w:type="dxa"/>
            <w:tcBorders>
              <w:top w:val="single" w:sz="4" w:space="0" w:color="000000"/>
              <w:left w:val="single" w:sz="4" w:space="0" w:color="000000"/>
              <w:bottom w:val="single" w:sz="4" w:space="0" w:color="000000"/>
            </w:tcBorders>
            <w:shd w:val="clear" w:color="auto" w:fill="auto"/>
          </w:tcPr>
          <w:p w14:paraId="385C0A2F" w14:textId="77777777" w:rsidR="00790E1B" w:rsidRPr="0045404F" w:rsidRDefault="00790E1B" w:rsidP="0045404F">
            <w:pPr>
              <w:rPr>
                <w:sz w:val="20"/>
                <w:szCs w:val="20"/>
                <w:lang w:val="sl-SI"/>
              </w:rPr>
            </w:pPr>
            <w:r w:rsidRPr="0045404F">
              <w:rPr>
                <w:sz w:val="20"/>
                <w:szCs w:val="20"/>
                <w:lang w:val="sl-SI"/>
              </w:rPr>
              <w:t>Ponudbena cena je v območju (+)(-) 5%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3DFF70A9" w14:textId="77777777" w:rsidR="00790E1B" w:rsidRPr="0045404F" w:rsidRDefault="00790E1B" w:rsidP="0045404F">
            <w:pPr>
              <w:jc w:val="right"/>
              <w:rPr>
                <w:sz w:val="20"/>
                <w:szCs w:val="20"/>
                <w:lang w:val="sl-SI"/>
              </w:rPr>
            </w:pPr>
            <w:r w:rsidRPr="0045404F">
              <w:rPr>
                <w:sz w:val="20"/>
                <w:szCs w:val="20"/>
                <w:lang w:val="sl-SI"/>
              </w:rPr>
              <w:t>28</w:t>
            </w:r>
          </w:p>
        </w:tc>
      </w:tr>
      <w:tr w:rsidR="00790E1B" w:rsidRPr="0045404F" w14:paraId="1EDFBD39" w14:textId="77777777" w:rsidTr="00C1052B">
        <w:tc>
          <w:tcPr>
            <w:tcW w:w="7469" w:type="dxa"/>
            <w:tcBorders>
              <w:top w:val="single" w:sz="4" w:space="0" w:color="000000"/>
              <w:left w:val="single" w:sz="4" w:space="0" w:color="000000"/>
              <w:bottom w:val="single" w:sz="4" w:space="0" w:color="000000"/>
            </w:tcBorders>
            <w:shd w:val="clear" w:color="auto" w:fill="auto"/>
          </w:tcPr>
          <w:p w14:paraId="74F56312" w14:textId="77777777" w:rsidR="00790E1B" w:rsidRPr="0045404F" w:rsidRDefault="00790E1B" w:rsidP="0045404F">
            <w:pPr>
              <w:rPr>
                <w:sz w:val="20"/>
                <w:szCs w:val="20"/>
                <w:lang w:val="sl-SI"/>
              </w:rPr>
            </w:pPr>
            <w:r w:rsidRPr="0045404F">
              <w:rPr>
                <w:sz w:val="20"/>
                <w:szCs w:val="20"/>
                <w:lang w:val="sl-SI"/>
              </w:rPr>
              <w:t>Ponudbena cena je od 6% do 10% višja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4E6A1F4" w14:textId="77777777" w:rsidR="00790E1B" w:rsidRPr="0045404F" w:rsidRDefault="00790E1B" w:rsidP="0045404F">
            <w:pPr>
              <w:jc w:val="right"/>
              <w:rPr>
                <w:sz w:val="20"/>
                <w:szCs w:val="20"/>
                <w:lang w:val="sl-SI"/>
              </w:rPr>
            </w:pPr>
            <w:r w:rsidRPr="0045404F">
              <w:rPr>
                <w:sz w:val="20"/>
                <w:szCs w:val="20"/>
                <w:lang w:val="sl-SI"/>
              </w:rPr>
              <w:t xml:space="preserve"> 25</w:t>
            </w:r>
          </w:p>
        </w:tc>
      </w:tr>
      <w:tr w:rsidR="00790E1B" w:rsidRPr="0045404F" w14:paraId="27A526A5" w14:textId="77777777" w:rsidTr="00C1052B">
        <w:tc>
          <w:tcPr>
            <w:tcW w:w="7469" w:type="dxa"/>
            <w:tcBorders>
              <w:top w:val="single" w:sz="4" w:space="0" w:color="000000"/>
              <w:left w:val="single" w:sz="4" w:space="0" w:color="000000"/>
              <w:bottom w:val="single" w:sz="4" w:space="0" w:color="000000"/>
            </w:tcBorders>
            <w:shd w:val="clear" w:color="auto" w:fill="auto"/>
          </w:tcPr>
          <w:p w14:paraId="086AF44D" w14:textId="77777777" w:rsidR="00790E1B" w:rsidRPr="0045404F" w:rsidRDefault="00790E1B" w:rsidP="0045404F">
            <w:pPr>
              <w:rPr>
                <w:sz w:val="20"/>
                <w:szCs w:val="20"/>
                <w:lang w:val="sl-SI"/>
              </w:rPr>
            </w:pPr>
            <w:r w:rsidRPr="0045404F">
              <w:rPr>
                <w:sz w:val="20"/>
                <w:szCs w:val="20"/>
                <w:lang w:val="sl-SI"/>
              </w:rPr>
              <w:t>Ponudbena cena je od 11 % do 15% višja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0A2AD11E" w14:textId="77777777" w:rsidR="00790E1B" w:rsidRPr="0045404F" w:rsidRDefault="00790E1B" w:rsidP="0045404F">
            <w:pPr>
              <w:jc w:val="right"/>
              <w:rPr>
                <w:sz w:val="20"/>
                <w:szCs w:val="20"/>
                <w:lang w:val="sl-SI"/>
              </w:rPr>
            </w:pPr>
            <w:r w:rsidRPr="0045404F">
              <w:rPr>
                <w:sz w:val="20"/>
                <w:szCs w:val="20"/>
                <w:lang w:val="sl-SI"/>
              </w:rPr>
              <w:t xml:space="preserve"> 22</w:t>
            </w:r>
          </w:p>
        </w:tc>
      </w:tr>
      <w:tr w:rsidR="00790E1B" w:rsidRPr="0045404F" w14:paraId="38F43C25" w14:textId="77777777" w:rsidTr="00C1052B">
        <w:tc>
          <w:tcPr>
            <w:tcW w:w="7469" w:type="dxa"/>
            <w:tcBorders>
              <w:top w:val="single" w:sz="4" w:space="0" w:color="000000"/>
              <w:left w:val="single" w:sz="4" w:space="0" w:color="000000"/>
              <w:bottom w:val="single" w:sz="4" w:space="0" w:color="000000"/>
            </w:tcBorders>
            <w:shd w:val="clear" w:color="auto" w:fill="auto"/>
          </w:tcPr>
          <w:p w14:paraId="05C84B02" w14:textId="77777777" w:rsidR="00790E1B" w:rsidRPr="0045404F" w:rsidRDefault="00790E1B" w:rsidP="0045404F">
            <w:pPr>
              <w:rPr>
                <w:sz w:val="20"/>
                <w:szCs w:val="20"/>
                <w:lang w:val="sl-SI"/>
              </w:rPr>
            </w:pPr>
            <w:r w:rsidRPr="0045404F">
              <w:rPr>
                <w:sz w:val="20"/>
                <w:szCs w:val="20"/>
                <w:lang w:val="sl-SI"/>
              </w:rPr>
              <w:t>Ponudbena cena je od 16% do 20% višja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6FF22EA4" w14:textId="77777777" w:rsidR="00790E1B" w:rsidRPr="0045404F" w:rsidRDefault="00790E1B" w:rsidP="0045404F">
            <w:pPr>
              <w:jc w:val="right"/>
              <w:rPr>
                <w:sz w:val="20"/>
                <w:szCs w:val="20"/>
                <w:lang w:val="sl-SI"/>
              </w:rPr>
            </w:pPr>
            <w:r w:rsidRPr="0045404F">
              <w:rPr>
                <w:sz w:val="20"/>
                <w:szCs w:val="20"/>
                <w:lang w:val="sl-SI"/>
              </w:rPr>
              <w:t xml:space="preserve"> 19</w:t>
            </w:r>
          </w:p>
        </w:tc>
      </w:tr>
      <w:tr w:rsidR="00790E1B" w:rsidRPr="0045404F" w14:paraId="1274517F" w14:textId="77777777" w:rsidTr="00C1052B">
        <w:tc>
          <w:tcPr>
            <w:tcW w:w="7469" w:type="dxa"/>
            <w:tcBorders>
              <w:top w:val="single" w:sz="4" w:space="0" w:color="000000"/>
              <w:left w:val="single" w:sz="4" w:space="0" w:color="000000"/>
              <w:bottom w:val="single" w:sz="4" w:space="0" w:color="000000"/>
            </w:tcBorders>
            <w:shd w:val="clear" w:color="auto" w:fill="auto"/>
          </w:tcPr>
          <w:p w14:paraId="0CB426F2" w14:textId="77777777" w:rsidR="00790E1B" w:rsidRPr="0045404F" w:rsidRDefault="00790E1B" w:rsidP="0045404F">
            <w:pPr>
              <w:rPr>
                <w:sz w:val="20"/>
                <w:szCs w:val="20"/>
                <w:lang w:val="sl-SI"/>
              </w:rPr>
            </w:pPr>
            <w:r w:rsidRPr="0045404F">
              <w:rPr>
                <w:sz w:val="20"/>
                <w:szCs w:val="20"/>
                <w:lang w:val="sl-SI"/>
              </w:rPr>
              <w:t>Ponudbena cena je od 21% ali več višja od povprečne cene</w:t>
            </w:r>
          </w:p>
        </w:tc>
        <w:tc>
          <w:tcPr>
            <w:tcW w:w="1731" w:type="dxa"/>
            <w:tcBorders>
              <w:top w:val="single" w:sz="4" w:space="0" w:color="000000"/>
              <w:left w:val="single" w:sz="4" w:space="0" w:color="000000"/>
              <w:bottom w:val="single" w:sz="4" w:space="0" w:color="000000"/>
              <w:right w:val="single" w:sz="4" w:space="0" w:color="000000"/>
            </w:tcBorders>
            <w:shd w:val="clear" w:color="auto" w:fill="auto"/>
          </w:tcPr>
          <w:p w14:paraId="7646BAAC" w14:textId="77777777" w:rsidR="00790E1B" w:rsidRPr="0045404F" w:rsidRDefault="00790E1B" w:rsidP="0045404F">
            <w:pPr>
              <w:jc w:val="right"/>
              <w:rPr>
                <w:lang w:val="sl-SI"/>
              </w:rPr>
            </w:pPr>
            <w:r w:rsidRPr="0045404F">
              <w:rPr>
                <w:sz w:val="20"/>
                <w:szCs w:val="20"/>
                <w:lang w:val="sl-SI"/>
              </w:rPr>
              <w:t xml:space="preserve"> 16</w:t>
            </w:r>
          </w:p>
        </w:tc>
      </w:tr>
    </w:tbl>
    <w:p w14:paraId="07075B47" w14:textId="77777777" w:rsidR="00D2586A" w:rsidRPr="0045404F" w:rsidRDefault="00D2586A" w:rsidP="00C1052B">
      <w:pPr>
        <w:pStyle w:val="Glava"/>
        <w:tabs>
          <w:tab w:val="clear" w:pos="4536"/>
          <w:tab w:val="clear" w:pos="9072"/>
          <w:tab w:val="left" w:pos="142"/>
        </w:tabs>
        <w:rPr>
          <w:sz w:val="20"/>
          <w:szCs w:val="20"/>
          <w:lang w:val="sl-SI"/>
        </w:rPr>
      </w:pPr>
    </w:p>
    <w:p w14:paraId="23415EC5" w14:textId="77777777" w:rsidR="00D2586A" w:rsidRPr="0045404F" w:rsidRDefault="00D2586A" w:rsidP="00AF5EB2">
      <w:pPr>
        <w:pStyle w:val="Glava"/>
        <w:tabs>
          <w:tab w:val="clear" w:pos="4536"/>
          <w:tab w:val="clear" w:pos="9072"/>
          <w:tab w:val="left" w:pos="142"/>
        </w:tabs>
        <w:ind w:left="142"/>
        <w:rPr>
          <w:sz w:val="20"/>
          <w:szCs w:val="20"/>
          <w:lang w:val="sl-SI"/>
        </w:rPr>
      </w:pPr>
    </w:p>
    <w:p w14:paraId="2A622D7D" w14:textId="5BB5E1C6" w:rsidR="002323E3" w:rsidRPr="0045404F" w:rsidRDefault="002323E3" w:rsidP="00AF5EB2">
      <w:pPr>
        <w:pStyle w:val="Glava"/>
        <w:tabs>
          <w:tab w:val="clear" w:pos="4536"/>
          <w:tab w:val="clear" w:pos="9072"/>
          <w:tab w:val="left" w:pos="142"/>
        </w:tabs>
        <w:ind w:left="142"/>
        <w:rPr>
          <w:sz w:val="20"/>
          <w:szCs w:val="20"/>
          <w:lang w:val="sl-SI"/>
        </w:rPr>
      </w:pPr>
      <w:r w:rsidRPr="0045404F">
        <w:rPr>
          <w:sz w:val="20"/>
          <w:szCs w:val="20"/>
          <w:lang w:val="sl-SI"/>
        </w:rPr>
        <w:t>Ponudniki ne morejo imeti enakega števil</w:t>
      </w:r>
      <w:r w:rsidR="00781B1D" w:rsidRPr="0045404F">
        <w:rPr>
          <w:sz w:val="20"/>
          <w:szCs w:val="20"/>
          <w:lang w:val="sl-SI"/>
        </w:rPr>
        <w:t>a</w:t>
      </w:r>
      <w:r w:rsidRPr="0045404F">
        <w:rPr>
          <w:sz w:val="20"/>
          <w:szCs w:val="20"/>
          <w:lang w:val="sl-SI"/>
        </w:rPr>
        <w:t xml:space="preserve"> C točk, razen če bi ponudili povsem enako ponudbeno ceno.</w:t>
      </w:r>
    </w:p>
    <w:p w14:paraId="7B1B7D7F" w14:textId="0D265B01" w:rsidR="002323E3" w:rsidRPr="0045404F" w:rsidRDefault="002323E3" w:rsidP="00D2586A">
      <w:pPr>
        <w:pStyle w:val="Glava"/>
        <w:tabs>
          <w:tab w:val="left" w:pos="142"/>
        </w:tabs>
        <w:rPr>
          <w:sz w:val="20"/>
          <w:szCs w:val="20"/>
          <w:lang w:val="sl-SI"/>
        </w:rPr>
      </w:pPr>
    </w:p>
    <w:p w14:paraId="68AA69EB" w14:textId="05108912" w:rsidR="002323E3" w:rsidRPr="0045404F" w:rsidRDefault="002323E3" w:rsidP="00AF5EB2">
      <w:pPr>
        <w:pStyle w:val="Glava"/>
        <w:tabs>
          <w:tab w:val="clear" w:pos="4536"/>
          <w:tab w:val="clear" w:pos="9072"/>
          <w:tab w:val="left" w:pos="142"/>
        </w:tabs>
        <w:ind w:left="142"/>
        <w:rPr>
          <w:b/>
          <w:sz w:val="20"/>
          <w:szCs w:val="20"/>
          <w:lang w:val="sl-SI"/>
        </w:rPr>
      </w:pPr>
      <w:r w:rsidRPr="0045404F">
        <w:rPr>
          <w:b/>
          <w:sz w:val="20"/>
          <w:szCs w:val="20"/>
          <w:lang w:val="sl-SI"/>
        </w:rPr>
        <w:t xml:space="preserve">Skupno število točk se izračuna po naslednji formuli: M = R </w:t>
      </w:r>
      <w:r w:rsidR="009D725B" w:rsidRPr="0045404F">
        <w:rPr>
          <w:b/>
          <w:sz w:val="20"/>
          <w:szCs w:val="20"/>
          <w:lang w:val="sl-SI"/>
        </w:rPr>
        <w:t>+ C</w:t>
      </w:r>
    </w:p>
    <w:p w14:paraId="6CAE5514" w14:textId="77777777" w:rsidR="002323E3" w:rsidRPr="0045404F" w:rsidRDefault="002323E3" w:rsidP="00AF5EB2">
      <w:pPr>
        <w:pStyle w:val="Glava"/>
        <w:tabs>
          <w:tab w:val="clear" w:pos="4536"/>
          <w:tab w:val="clear" w:pos="9072"/>
          <w:tab w:val="left" w:pos="142"/>
        </w:tabs>
        <w:ind w:left="142"/>
        <w:rPr>
          <w:b/>
          <w:sz w:val="20"/>
          <w:szCs w:val="20"/>
          <w:lang w:val="sl-SI"/>
        </w:rPr>
      </w:pPr>
    </w:p>
    <w:p w14:paraId="7702D201" w14:textId="77777777" w:rsidR="002323E3" w:rsidRPr="0045404F" w:rsidRDefault="002323E3" w:rsidP="00AF5EB2">
      <w:pPr>
        <w:pStyle w:val="Glava"/>
        <w:tabs>
          <w:tab w:val="clear" w:pos="4536"/>
          <w:tab w:val="clear" w:pos="9072"/>
          <w:tab w:val="left" w:pos="142"/>
        </w:tabs>
        <w:ind w:left="142"/>
        <w:rPr>
          <w:b/>
          <w:sz w:val="20"/>
          <w:szCs w:val="20"/>
          <w:lang w:val="sl-SI"/>
        </w:rPr>
      </w:pPr>
      <w:r w:rsidRPr="0045404F">
        <w:rPr>
          <w:b/>
          <w:sz w:val="20"/>
          <w:szCs w:val="20"/>
          <w:lang w:val="sl-SI"/>
        </w:rPr>
        <w:t>Ekonomsko najugodnejši ponudnik je tisti, ki bo zbral najvišje skupno število točk M.</w:t>
      </w:r>
    </w:p>
    <w:p w14:paraId="423F6660" w14:textId="77777777" w:rsidR="002323E3" w:rsidRPr="0045404F" w:rsidRDefault="002323E3" w:rsidP="00AF5EB2">
      <w:pPr>
        <w:pStyle w:val="Glava"/>
        <w:tabs>
          <w:tab w:val="clear" w:pos="4536"/>
          <w:tab w:val="clear" w:pos="9072"/>
          <w:tab w:val="left" w:pos="142"/>
        </w:tabs>
        <w:ind w:left="142"/>
        <w:rPr>
          <w:b/>
          <w:sz w:val="20"/>
          <w:szCs w:val="20"/>
          <w:lang w:val="sl-SI"/>
        </w:rPr>
      </w:pPr>
    </w:p>
    <w:p w14:paraId="15474E04" w14:textId="43C0510A" w:rsidR="002323E3" w:rsidRPr="0045404F" w:rsidRDefault="002323E3" w:rsidP="00C85A41">
      <w:pPr>
        <w:pStyle w:val="Glava"/>
        <w:tabs>
          <w:tab w:val="clear" w:pos="4536"/>
          <w:tab w:val="clear" w:pos="9072"/>
          <w:tab w:val="left" w:pos="142"/>
        </w:tabs>
        <w:ind w:left="142" w:right="1251"/>
        <w:jc w:val="both"/>
        <w:rPr>
          <w:sz w:val="20"/>
          <w:szCs w:val="20"/>
          <w:lang w:val="sl-SI"/>
        </w:rPr>
      </w:pPr>
      <w:r w:rsidRPr="0045404F">
        <w:rPr>
          <w:sz w:val="20"/>
          <w:szCs w:val="20"/>
          <w:lang w:val="sl-SI"/>
        </w:rPr>
        <w:t>V primeru več ponudb z istim skupnim številom točk (M) bo naročnik izbral ponudnika, ki bo dobil več točk pri točkovanju Cena (C).</w:t>
      </w:r>
    </w:p>
    <w:p w14:paraId="30FA5846" w14:textId="7712821E" w:rsidR="008D3B0C" w:rsidRPr="0045404F" w:rsidRDefault="002323E3" w:rsidP="00C85A41">
      <w:pPr>
        <w:tabs>
          <w:tab w:val="left" w:pos="142"/>
        </w:tabs>
        <w:spacing w:before="225" w:after="225"/>
        <w:ind w:left="142" w:right="1251"/>
        <w:jc w:val="both"/>
        <w:rPr>
          <w:sz w:val="20"/>
          <w:szCs w:val="20"/>
          <w:lang w:val="sl-SI"/>
        </w:rPr>
      </w:pPr>
      <w:r w:rsidRPr="0045404F">
        <w:rPr>
          <w:sz w:val="20"/>
          <w:szCs w:val="20"/>
          <w:lang w:val="sl-SI"/>
        </w:rPr>
        <w:t xml:space="preserve">V primeru enakovrednih ponudb </w:t>
      </w:r>
      <w:r w:rsidR="00D31801" w:rsidRPr="0045404F">
        <w:rPr>
          <w:sz w:val="20"/>
          <w:szCs w:val="20"/>
          <w:lang w:val="sl-SI"/>
        </w:rPr>
        <w:t xml:space="preserve">tudi po celotno izvedenem postopku točkovanja in izbire ponudnika po zgoraj opisanih korakih, </w:t>
      </w:r>
      <w:r w:rsidRPr="0045404F">
        <w:rPr>
          <w:sz w:val="20"/>
          <w:szCs w:val="20"/>
          <w:lang w:val="sl-SI"/>
        </w:rPr>
        <w:t>se izvede javni žreb med najugodnejšimi ponudniki z istim številom točk (M).</w:t>
      </w:r>
      <w:r w:rsidR="00E34588" w:rsidRPr="0045404F">
        <w:rPr>
          <w:sz w:val="20"/>
          <w:szCs w:val="20"/>
          <w:lang w:val="sl-SI"/>
        </w:rPr>
        <w:t xml:space="preserve"> </w:t>
      </w:r>
      <w:r w:rsidR="00E34588" w:rsidRPr="0045404F">
        <w:rPr>
          <w:bCs/>
          <w:sz w:val="20"/>
          <w:szCs w:val="20"/>
          <w:lang w:val="sl-SI"/>
        </w:rPr>
        <w:t>Ponudnike z enakim številom točk, ki bodo sodelovali v javnem žrebu, se pred njegovo izvedbo seznani s pravili in protokolom izvedbe žreba.</w:t>
      </w:r>
    </w:p>
    <w:p w14:paraId="729A84BE" w14:textId="4383C3C6" w:rsidR="002323E3" w:rsidRPr="0045404F" w:rsidRDefault="002323E3" w:rsidP="00C85A41">
      <w:pPr>
        <w:pStyle w:val="Glava"/>
        <w:tabs>
          <w:tab w:val="left" w:pos="142"/>
        </w:tabs>
        <w:ind w:left="142" w:right="1251"/>
        <w:jc w:val="both"/>
        <w:rPr>
          <w:sz w:val="20"/>
          <w:szCs w:val="20"/>
          <w:lang w:val="sl-SI"/>
        </w:rPr>
      </w:pPr>
      <w:r w:rsidRPr="0045404F">
        <w:rPr>
          <w:sz w:val="20"/>
          <w:szCs w:val="20"/>
          <w:lang w:val="sl-SI"/>
        </w:rPr>
        <w:t xml:space="preserve">Naročnik se lahko odloči, da ne odda javnega naročila ponudniku, ki predloži ekonomsko najugodnejšo ponudbo, če kadarkoli do izdaje odločitve o javnem naročilu ugotovi, da je ta ponudnik kršil obveznosti </w:t>
      </w:r>
      <w:proofErr w:type="spellStart"/>
      <w:r w:rsidRPr="0045404F">
        <w:rPr>
          <w:sz w:val="20"/>
          <w:szCs w:val="20"/>
          <w:lang w:val="sl-SI"/>
        </w:rPr>
        <w:t>okoljskega</w:t>
      </w:r>
      <w:proofErr w:type="spellEnd"/>
      <w:r w:rsidRPr="0045404F">
        <w:rPr>
          <w:sz w:val="20"/>
          <w:szCs w:val="20"/>
          <w:lang w:val="sl-SI"/>
        </w:rPr>
        <w:t>, delovnega ali socialnega prava.</w:t>
      </w:r>
    </w:p>
    <w:p w14:paraId="73AE051C" w14:textId="4CFE2590" w:rsidR="00624BDF" w:rsidRPr="0045404F" w:rsidRDefault="00624BDF">
      <w:pPr>
        <w:pStyle w:val="Telobesedila"/>
        <w:spacing w:before="6"/>
        <w:rPr>
          <w:b/>
          <w:lang w:val="sl-SI"/>
        </w:rPr>
      </w:pPr>
    </w:p>
    <w:p w14:paraId="2B47F42C" w14:textId="77777777" w:rsidR="00624BDF" w:rsidRPr="0045404F" w:rsidRDefault="00624BDF">
      <w:pPr>
        <w:pStyle w:val="Telobesedila"/>
        <w:spacing w:before="8"/>
        <w:rPr>
          <w:sz w:val="19"/>
          <w:lang w:val="sl-SI"/>
        </w:rPr>
      </w:pPr>
    </w:p>
    <w:p w14:paraId="026F142E" w14:textId="14909943" w:rsidR="00624BDF" w:rsidRPr="0045404F" w:rsidRDefault="00F4400B" w:rsidP="007C7685">
      <w:pPr>
        <w:pStyle w:val="Naslov1"/>
        <w:numPr>
          <w:ilvl w:val="0"/>
          <w:numId w:val="3"/>
        </w:numPr>
        <w:tabs>
          <w:tab w:val="left" w:pos="851"/>
        </w:tabs>
        <w:ind w:left="142" w:firstLine="0"/>
        <w:rPr>
          <w:lang w:val="sl-SI"/>
        </w:rPr>
      </w:pPr>
      <w:bookmarkStart w:id="63" w:name="_TOC_250019"/>
      <w:bookmarkStart w:id="64" w:name="_Toc89687814"/>
      <w:r w:rsidRPr="0045404F">
        <w:rPr>
          <w:lang w:val="sl-SI"/>
        </w:rPr>
        <w:t>PONUDBENA</w:t>
      </w:r>
      <w:r w:rsidRPr="0045404F">
        <w:rPr>
          <w:spacing w:val="-7"/>
          <w:lang w:val="sl-SI"/>
        </w:rPr>
        <w:t xml:space="preserve"> </w:t>
      </w:r>
      <w:bookmarkEnd w:id="63"/>
      <w:r w:rsidRPr="0045404F">
        <w:rPr>
          <w:lang w:val="sl-SI"/>
        </w:rPr>
        <w:t>DOKUMENTACIJA</w:t>
      </w:r>
      <w:bookmarkEnd w:id="64"/>
    </w:p>
    <w:p w14:paraId="7A65D42B" w14:textId="77777777" w:rsidR="00624BDF" w:rsidRPr="0045404F" w:rsidRDefault="00624BDF">
      <w:pPr>
        <w:pStyle w:val="Telobesedila"/>
        <w:spacing w:before="1"/>
        <w:rPr>
          <w:b/>
          <w:lang w:val="sl-SI"/>
        </w:rPr>
      </w:pPr>
    </w:p>
    <w:p w14:paraId="3BAF3863" w14:textId="77777777" w:rsidR="00CE3EA2" w:rsidRPr="0045404F" w:rsidRDefault="00CE3EA2" w:rsidP="007C7685">
      <w:pPr>
        <w:pStyle w:val="Odstavekseznama"/>
        <w:numPr>
          <w:ilvl w:val="0"/>
          <w:numId w:val="7"/>
        </w:numPr>
        <w:tabs>
          <w:tab w:val="left" w:pos="544"/>
        </w:tabs>
        <w:outlineLvl w:val="1"/>
        <w:rPr>
          <w:b/>
          <w:bCs/>
          <w:vanish/>
          <w:sz w:val="20"/>
          <w:szCs w:val="20"/>
          <w:lang w:val="sl-SI"/>
        </w:rPr>
      </w:pPr>
      <w:bookmarkStart w:id="65" w:name="_TOC_250018"/>
      <w:bookmarkStart w:id="66" w:name="_Toc60586245"/>
      <w:bookmarkStart w:id="67" w:name="_Toc60586503"/>
      <w:bookmarkStart w:id="68" w:name="_Toc60586770"/>
      <w:bookmarkStart w:id="69" w:name="_Toc60586822"/>
      <w:bookmarkStart w:id="70" w:name="_Toc60586972"/>
      <w:bookmarkStart w:id="71" w:name="_Toc60587052"/>
      <w:bookmarkStart w:id="72" w:name="_Toc61548452"/>
      <w:bookmarkStart w:id="73" w:name="_Toc61549575"/>
      <w:bookmarkStart w:id="74" w:name="_Toc61549632"/>
      <w:bookmarkStart w:id="75" w:name="_Toc62040258"/>
      <w:bookmarkStart w:id="76" w:name="_Toc62051523"/>
      <w:bookmarkStart w:id="77" w:name="_Toc62051593"/>
      <w:bookmarkStart w:id="78" w:name="_Toc62055971"/>
      <w:bookmarkStart w:id="79" w:name="_Toc62056030"/>
      <w:bookmarkStart w:id="80" w:name="_Toc62057993"/>
      <w:bookmarkStart w:id="81" w:name="_Toc62460262"/>
      <w:bookmarkStart w:id="82" w:name="_Toc62826814"/>
      <w:bookmarkStart w:id="83" w:name="_Toc63015246"/>
      <w:bookmarkStart w:id="84" w:name="_Toc63015320"/>
      <w:bookmarkStart w:id="85" w:name="_Toc63254950"/>
      <w:bookmarkStart w:id="86" w:name="_Toc63326316"/>
      <w:bookmarkStart w:id="87" w:name="_Toc89673342"/>
      <w:bookmarkStart w:id="88" w:name="_Toc89673402"/>
      <w:bookmarkStart w:id="89" w:name="_Toc8968781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0EE5DB6" w14:textId="77777777" w:rsidR="00CE3EA2" w:rsidRPr="0045404F" w:rsidRDefault="00CE3EA2" w:rsidP="007C7685">
      <w:pPr>
        <w:pStyle w:val="Odstavekseznama"/>
        <w:numPr>
          <w:ilvl w:val="0"/>
          <w:numId w:val="7"/>
        </w:numPr>
        <w:tabs>
          <w:tab w:val="left" w:pos="544"/>
        </w:tabs>
        <w:outlineLvl w:val="1"/>
        <w:rPr>
          <w:b/>
          <w:bCs/>
          <w:vanish/>
          <w:sz w:val="20"/>
          <w:szCs w:val="20"/>
          <w:lang w:val="sl-SI"/>
        </w:rPr>
      </w:pPr>
      <w:bookmarkStart w:id="90" w:name="_Toc60586246"/>
      <w:bookmarkStart w:id="91" w:name="_Toc60586504"/>
      <w:bookmarkStart w:id="92" w:name="_Toc60586771"/>
      <w:bookmarkStart w:id="93" w:name="_Toc60586823"/>
      <w:bookmarkStart w:id="94" w:name="_Toc60586973"/>
      <w:bookmarkStart w:id="95" w:name="_Toc60587053"/>
      <w:bookmarkStart w:id="96" w:name="_Toc61548453"/>
      <w:bookmarkStart w:id="97" w:name="_Toc61549576"/>
      <w:bookmarkStart w:id="98" w:name="_Toc61549633"/>
      <w:bookmarkStart w:id="99" w:name="_Toc62040259"/>
      <w:bookmarkStart w:id="100" w:name="_Toc62051524"/>
      <w:bookmarkStart w:id="101" w:name="_Toc62051594"/>
      <w:bookmarkStart w:id="102" w:name="_Toc62055972"/>
      <w:bookmarkStart w:id="103" w:name="_Toc62056031"/>
      <w:bookmarkStart w:id="104" w:name="_Toc62057994"/>
      <w:bookmarkStart w:id="105" w:name="_Toc62460263"/>
      <w:bookmarkStart w:id="106" w:name="_Toc62826815"/>
      <w:bookmarkStart w:id="107" w:name="_Toc63015247"/>
      <w:bookmarkStart w:id="108" w:name="_Toc63015321"/>
      <w:bookmarkStart w:id="109" w:name="_Toc63254951"/>
      <w:bookmarkStart w:id="110" w:name="_Toc63326317"/>
      <w:bookmarkStart w:id="111" w:name="_Toc89673343"/>
      <w:bookmarkStart w:id="112" w:name="_Toc89673403"/>
      <w:bookmarkStart w:id="113" w:name="_Toc89687816"/>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F895CF3" w14:textId="1751C6E0" w:rsidR="00624BDF" w:rsidRPr="0045404F" w:rsidRDefault="00F4400B" w:rsidP="00AF5EB2">
      <w:pPr>
        <w:pStyle w:val="Naslov2"/>
        <w:tabs>
          <w:tab w:val="clear" w:pos="544"/>
          <w:tab w:val="left" w:pos="142"/>
        </w:tabs>
        <w:ind w:left="142" w:firstLine="0"/>
        <w:rPr>
          <w:lang w:val="sl-SI"/>
        </w:rPr>
      </w:pPr>
      <w:bookmarkStart w:id="114" w:name="_Toc89687817"/>
      <w:r w:rsidRPr="0045404F">
        <w:rPr>
          <w:lang w:val="sl-SI"/>
        </w:rPr>
        <w:t>Ponudb</w:t>
      </w:r>
      <w:r w:rsidR="00DD0A66" w:rsidRPr="0045404F">
        <w:rPr>
          <w:lang w:val="sl-SI"/>
        </w:rPr>
        <w:t>ena dokumentacija</w:t>
      </w:r>
      <w:bookmarkEnd w:id="114"/>
    </w:p>
    <w:p w14:paraId="43BFB343" w14:textId="77777777" w:rsidR="00624BDF" w:rsidRPr="0045404F" w:rsidRDefault="00624BDF">
      <w:pPr>
        <w:pStyle w:val="Telobesedila"/>
        <w:rPr>
          <w:b/>
          <w:sz w:val="23"/>
          <w:lang w:val="sl-SI"/>
        </w:rPr>
      </w:pPr>
    </w:p>
    <w:p w14:paraId="2C4CFB24" w14:textId="77777777" w:rsidR="00624BDF" w:rsidRPr="0045404F" w:rsidRDefault="00F4400B" w:rsidP="00AF5EB2">
      <w:pPr>
        <w:pStyle w:val="Telobesedila"/>
        <w:ind w:left="142"/>
        <w:jc w:val="both"/>
        <w:rPr>
          <w:lang w:val="sl-SI"/>
        </w:rPr>
      </w:pPr>
      <w:r w:rsidRPr="0045404F">
        <w:rPr>
          <w:lang w:val="sl-SI"/>
        </w:rPr>
        <w:t>Ponudbeno dokumentacijo sestavljajo naslednji dokumenti:</w:t>
      </w:r>
    </w:p>
    <w:p w14:paraId="204B59D7" w14:textId="77777777" w:rsidR="00624BDF" w:rsidRPr="0045404F" w:rsidRDefault="00624BDF" w:rsidP="00AF5EB2">
      <w:pPr>
        <w:pStyle w:val="Telobesedila"/>
        <w:spacing w:before="1"/>
        <w:ind w:left="142"/>
        <w:rPr>
          <w:lang w:val="sl-SI"/>
        </w:rPr>
      </w:pPr>
    </w:p>
    <w:p w14:paraId="05C244B5" w14:textId="57548B01" w:rsidR="00624BDF" w:rsidRPr="00C85A41" w:rsidRDefault="00F4400B" w:rsidP="00C85A41">
      <w:pPr>
        <w:pStyle w:val="Odstavekseznama"/>
        <w:numPr>
          <w:ilvl w:val="0"/>
          <w:numId w:val="16"/>
        </w:numPr>
        <w:tabs>
          <w:tab w:val="left" w:pos="822"/>
        </w:tabs>
        <w:rPr>
          <w:sz w:val="20"/>
          <w:lang w:val="sl-SI"/>
        </w:rPr>
      </w:pPr>
      <w:r w:rsidRPr="00C85A41">
        <w:rPr>
          <w:sz w:val="20"/>
          <w:lang w:val="sl-SI"/>
        </w:rPr>
        <w:t xml:space="preserve">izpolnjen obrazec </w:t>
      </w:r>
      <w:r w:rsidR="00B32BD6" w:rsidRPr="00C85A41">
        <w:rPr>
          <w:sz w:val="20"/>
          <w:szCs w:val="20"/>
          <w:lang w:val="sl-SI"/>
        </w:rPr>
        <w:t>»</w:t>
      </w:r>
      <w:r w:rsidRPr="00C85A41">
        <w:rPr>
          <w:sz w:val="20"/>
          <w:lang w:val="sl-SI"/>
        </w:rPr>
        <w:t>ESPD</w:t>
      </w:r>
      <w:r w:rsidR="00B32BD6" w:rsidRPr="00C85A41">
        <w:rPr>
          <w:sz w:val="20"/>
          <w:szCs w:val="20"/>
          <w:lang w:val="sl-SI"/>
        </w:rPr>
        <w:t>«</w:t>
      </w:r>
      <w:r w:rsidRPr="00C85A41">
        <w:rPr>
          <w:sz w:val="20"/>
          <w:lang w:val="sl-SI"/>
        </w:rPr>
        <w:t xml:space="preserve"> (za vse gospodarske subjekte v</w:t>
      </w:r>
      <w:r w:rsidRPr="00C85A41">
        <w:rPr>
          <w:spacing w:val="-7"/>
          <w:sz w:val="20"/>
          <w:lang w:val="sl-SI"/>
        </w:rPr>
        <w:t xml:space="preserve"> </w:t>
      </w:r>
      <w:r w:rsidRPr="00C85A41">
        <w:rPr>
          <w:sz w:val="20"/>
          <w:lang w:val="sl-SI"/>
        </w:rPr>
        <w:t>ponudbi)</w:t>
      </w:r>
    </w:p>
    <w:p w14:paraId="08D27EB1" w14:textId="1D37819A" w:rsidR="00624BDF" w:rsidRPr="00C85A41" w:rsidRDefault="00F4400B" w:rsidP="00C85A41">
      <w:pPr>
        <w:pStyle w:val="Odstavekseznama"/>
        <w:numPr>
          <w:ilvl w:val="0"/>
          <w:numId w:val="16"/>
        </w:numPr>
        <w:tabs>
          <w:tab w:val="left" w:pos="822"/>
        </w:tabs>
        <w:rPr>
          <w:sz w:val="20"/>
          <w:lang w:val="sl-SI"/>
        </w:rPr>
      </w:pPr>
      <w:r w:rsidRPr="00C85A41">
        <w:rPr>
          <w:sz w:val="20"/>
          <w:lang w:val="sl-SI"/>
        </w:rPr>
        <w:t>izpolnjen obrazec</w:t>
      </w:r>
      <w:r w:rsidRPr="00C85A41">
        <w:rPr>
          <w:spacing w:val="-5"/>
          <w:sz w:val="20"/>
          <w:lang w:val="sl-SI"/>
        </w:rPr>
        <w:t xml:space="preserve"> </w:t>
      </w:r>
      <w:r w:rsidR="00B32BD6" w:rsidRPr="00C85A41">
        <w:rPr>
          <w:sz w:val="20"/>
          <w:szCs w:val="20"/>
          <w:lang w:val="sl-SI"/>
        </w:rPr>
        <w:t>»</w:t>
      </w:r>
      <w:r w:rsidRPr="00C85A41">
        <w:rPr>
          <w:sz w:val="20"/>
          <w:lang w:val="sl-SI"/>
        </w:rPr>
        <w:t>Predračun</w:t>
      </w:r>
      <w:r w:rsidR="00B32BD6" w:rsidRPr="00C85A41">
        <w:rPr>
          <w:sz w:val="20"/>
          <w:szCs w:val="20"/>
          <w:lang w:val="sl-SI"/>
        </w:rPr>
        <w:t>«</w:t>
      </w:r>
    </w:p>
    <w:p w14:paraId="7573A2C5" w14:textId="5CE05147" w:rsidR="00FD6FA3" w:rsidRPr="00C85A41" w:rsidRDefault="00A15AE7" w:rsidP="002F6673">
      <w:pPr>
        <w:pStyle w:val="Odstavekseznama"/>
        <w:numPr>
          <w:ilvl w:val="0"/>
          <w:numId w:val="16"/>
        </w:numPr>
        <w:tabs>
          <w:tab w:val="left" w:pos="822"/>
        </w:tabs>
        <w:ind w:left="1145" w:hanging="357"/>
        <w:rPr>
          <w:sz w:val="20"/>
          <w:lang w:val="sl-SI"/>
        </w:rPr>
      </w:pPr>
      <w:r w:rsidRPr="00C85A41">
        <w:rPr>
          <w:sz w:val="20"/>
          <w:szCs w:val="20"/>
          <w:lang w:val="sl-SI"/>
        </w:rPr>
        <w:t>izpolnjen obrazec »</w:t>
      </w:r>
      <w:r w:rsidR="00FD6FA3" w:rsidRPr="00C85A41">
        <w:rPr>
          <w:sz w:val="20"/>
          <w:szCs w:val="20"/>
          <w:lang w:val="sl-SI"/>
        </w:rPr>
        <w:t>Ponudba</w:t>
      </w:r>
      <w:r w:rsidRPr="00C85A41">
        <w:rPr>
          <w:sz w:val="20"/>
          <w:szCs w:val="20"/>
          <w:lang w:val="sl-SI"/>
        </w:rPr>
        <w:t xml:space="preserve"> s predračunom«</w:t>
      </w:r>
    </w:p>
    <w:p w14:paraId="39F201BA" w14:textId="2D815A2F" w:rsidR="004177BC" w:rsidRPr="00C85A41" w:rsidRDefault="004177BC" w:rsidP="00C85A41">
      <w:pPr>
        <w:pStyle w:val="Odstavekseznama"/>
        <w:numPr>
          <w:ilvl w:val="0"/>
          <w:numId w:val="16"/>
        </w:numPr>
        <w:tabs>
          <w:tab w:val="left" w:pos="822"/>
        </w:tabs>
        <w:rPr>
          <w:sz w:val="20"/>
          <w:lang w:val="sl-SI"/>
        </w:rPr>
      </w:pPr>
      <w:r w:rsidRPr="00C85A41">
        <w:rPr>
          <w:sz w:val="20"/>
          <w:lang w:val="sl-SI"/>
        </w:rPr>
        <w:t>pooblastilo za pridobitev potrdila iz kazenske evidence za gospodarske subjekte</w:t>
      </w:r>
    </w:p>
    <w:p w14:paraId="1319DE5F" w14:textId="5E57AF89" w:rsidR="004177BC" w:rsidRPr="00C85A41" w:rsidRDefault="004177BC" w:rsidP="00C85A41">
      <w:pPr>
        <w:pStyle w:val="Odstavekseznama"/>
        <w:numPr>
          <w:ilvl w:val="0"/>
          <w:numId w:val="16"/>
        </w:numPr>
        <w:tabs>
          <w:tab w:val="left" w:pos="822"/>
        </w:tabs>
        <w:rPr>
          <w:sz w:val="20"/>
          <w:lang w:val="sl-SI"/>
        </w:rPr>
      </w:pPr>
      <w:r w:rsidRPr="00C85A41">
        <w:rPr>
          <w:sz w:val="20"/>
          <w:lang w:val="sl-SI"/>
        </w:rPr>
        <w:t>pooblastilo za pridobitev potrdila iz kazenske evidence za fizične osebe</w:t>
      </w:r>
    </w:p>
    <w:p w14:paraId="111B5E3C" w14:textId="4F66A70F" w:rsidR="00B735E1" w:rsidRPr="00C85A41" w:rsidRDefault="00B735E1" w:rsidP="00C85A41">
      <w:pPr>
        <w:pStyle w:val="Odstavekseznama"/>
        <w:numPr>
          <w:ilvl w:val="0"/>
          <w:numId w:val="16"/>
        </w:numPr>
        <w:tabs>
          <w:tab w:val="left" w:pos="822"/>
        </w:tabs>
        <w:spacing w:before="1" w:line="228" w:lineRule="exact"/>
        <w:rPr>
          <w:sz w:val="20"/>
          <w:lang w:val="sl-SI"/>
        </w:rPr>
      </w:pPr>
      <w:r w:rsidRPr="00C85A41">
        <w:rPr>
          <w:sz w:val="20"/>
          <w:lang w:val="sl-SI"/>
        </w:rPr>
        <w:t xml:space="preserve">izpolnjen obrazec </w:t>
      </w:r>
      <w:r w:rsidR="00FF7771" w:rsidRPr="00C85A41">
        <w:rPr>
          <w:sz w:val="20"/>
          <w:szCs w:val="20"/>
          <w:lang w:val="sl-SI"/>
        </w:rPr>
        <w:t>»</w:t>
      </w:r>
      <w:r w:rsidRPr="00C85A41">
        <w:rPr>
          <w:sz w:val="20"/>
          <w:lang w:val="sl-SI"/>
        </w:rPr>
        <w:t>Seznam kadrov</w:t>
      </w:r>
      <w:r w:rsidR="00FF7771" w:rsidRPr="00C85A41">
        <w:rPr>
          <w:sz w:val="20"/>
          <w:szCs w:val="20"/>
          <w:lang w:val="sl-SI"/>
        </w:rPr>
        <w:t>«</w:t>
      </w:r>
    </w:p>
    <w:p w14:paraId="55E20006" w14:textId="3620803D"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izpolnjen obrazec »Izjava o razpolaganju z materialnimi avtorskimi pravicami«</w:t>
      </w:r>
    </w:p>
    <w:p w14:paraId="5A27B8C0" w14:textId="1733EDAD"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 xml:space="preserve">osnutek pogodbe </w:t>
      </w:r>
    </w:p>
    <w:p w14:paraId="40E77E08" w14:textId="500CC07E" w:rsidR="007C7685"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izpolnjen obrazec »Spisek referenc ponudnika«</w:t>
      </w:r>
    </w:p>
    <w:p w14:paraId="144177DE" w14:textId="15B4E7EC" w:rsidR="00061B77" w:rsidRPr="00C85A41" w:rsidRDefault="00061B77" w:rsidP="00C85A41">
      <w:pPr>
        <w:pStyle w:val="Odstavekseznama"/>
        <w:numPr>
          <w:ilvl w:val="0"/>
          <w:numId w:val="16"/>
        </w:numPr>
        <w:tabs>
          <w:tab w:val="left" w:pos="822"/>
        </w:tabs>
        <w:spacing w:before="1" w:line="228" w:lineRule="exact"/>
        <w:rPr>
          <w:sz w:val="20"/>
          <w:lang w:val="sl-SI"/>
        </w:rPr>
      </w:pPr>
      <w:r>
        <w:rPr>
          <w:sz w:val="20"/>
          <w:lang w:val="sl-SI"/>
        </w:rPr>
        <w:t>obrazec »Referenčno potrdilo«</w:t>
      </w:r>
      <w:r w:rsidR="00887BD4">
        <w:rPr>
          <w:sz w:val="20"/>
          <w:lang w:val="sl-SI"/>
        </w:rPr>
        <w:t>*</w:t>
      </w:r>
      <w:r>
        <w:rPr>
          <w:sz w:val="20"/>
          <w:lang w:val="sl-SI"/>
        </w:rPr>
        <w:t xml:space="preserve"> </w:t>
      </w:r>
    </w:p>
    <w:p w14:paraId="0BDAE269" w14:textId="052ADB82"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 xml:space="preserve">izpolnjen obrazec »Izjava o </w:t>
      </w:r>
      <w:proofErr w:type="spellStart"/>
      <w:r w:rsidRPr="00C85A41">
        <w:rPr>
          <w:sz w:val="20"/>
          <w:lang w:val="sl-SI"/>
        </w:rPr>
        <w:t>nenastopanju</w:t>
      </w:r>
      <w:proofErr w:type="spellEnd"/>
      <w:r w:rsidRPr="00C85A41">
        <w:rPr>
          <w:sz w:val="20"/>
          <w:lang w:val="sl-SI"/>
        </w:rPr>
        <w:t xml:space="preserve"> s podizvajalci«</w:t>
      </w:r>
    </w:p>
    <w:p w14:paraId="672C8007" w14:textId="688CD380"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izpolnjen obrazec »Podizvajalci«</w:t>
      </w:r>
    </w:p>
    <w:p w14:paraId="31387AFD" w14:textId="52008A99"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izpolnjen obrazec »Soglasje podizvajalca za neposredna plačila«</w:t>
      </w:r>
    </w:p>
    <w:p w14:paraId="5ED30BB5" w14:textId="3D7B3C15"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izpolnjen obrazec »Izjava o dolžnosti varovanja podatkov«</w:t>
      </w:r>
    </w:p>
    <w:p w14:paraId="617509C0" w14:textId="2348D5CE"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izpolnjen obrazec »Pisna izjava glede omejitev poslovanja«</w:t>
      </w:r>
    </w:p>
    <w:p w14:paraId="6203F346" w14:textId="6D18EA84" w:rsidR="007C7685" w:rsidRPr="00C85A41" w:rsidRDefault="007C7685" w:rsidP="00C85A41">
      <w:pPr>
        <w:pStyle w:val="Odstavekseznama"/>
        <w:numPr>
          <w:ilvl w:val="0"/>
          <w:numId w:val="16"/>
        </w:numPr>
        <w:tabs>
          <w:tab w:val="left" w:pos="822"/>
        </w:tabs>
        <w:spacing w:before="1" w:line="228" w:lineRule="exact"/>
        <w:rPr>
          <w:sz w:val="20"/>
          <w:lang w:val="sl-SI"/>
        </w:rPr>
      </w:pPr>
      <w:r w:rsidRPr="00C85A41">
        <w:rPr>
          <w:sz w:val="20"/>
          <w:lang w:val="sl-SI"/>
        </w:rPr>
        <w:t>izpolnjen obrazec »Zavarovanje za resnost ponudbe«</w:t>
      </w:r>
    </w:p>
    <w:p w14:paraId="6345A615" w14:textId="32CCD6C6" w:rsidR="00445BCC" w:rsidRPr="0045404F" w:rsidRDefault="00445BCC" w:rsidP="0043017B">
      <w:pPr>
        <w:pStyle w:val="Telobesedila"/>
        <w:spacing w:before="1"/>
        <w:ind w:right="1373"/>
        <w:jc w:val="both"/>
        <w:rPr>
          <w:lang w:val="sl-SI"/>
        </w:rPr>
      </w:pPr>
    </w:p>
    <w:p w14:paraId="3D4ABD64" w14:textId="77777777" w:rsidR="00445BCC" w:rsidRPr="0045404F" w:rsidRDefault="00445BCC" w:rsidP="00AF5EB2">
      <w:pPr>
        <w:pStyle w:val="Telobesedila"/>
        <w:spacing w:before="1"/>
        <w:ind w:left="142" w:right="1373"/>
        <w:jc w:val="both"/>
        <w:rPr>
          <w:lang w:val="sl-SI"/>
        </w:rPr>
      </w:pPr>
    </w:p>
    <w:p w14:paraId="0CAB9B67" w14:textId="019F9395" w:rsidR="00624BDF" w:rsidRPr="0045404F" w:rsidRDefault="00F4400B" w:rsidP="00AF5EB2">
      <w:pPr>
        <w:pStyle w:val="Telobesedila"/>
        <w:spacing w:before="1"/>
        <w:ind w:left="142" w:right="1373"/>
        <w:jc w:val="both"/>
        <w:rPr>
          <w:lang w:val="sl-SI"/>
        </w:rPr>
      </w:pPr>
      <w:r w:rsidRPr="0045404F">
        <w:rPr>
          <w:lang w:val="sl-SI"/>
        </w:rPr>
        <w:t>Ponudnik v ponudbi priloži le dokumente, ki so navedeni v tej točki. V času pregleda ponudb bo moral ponudnik na poziv naročnika ponudbo dopolniti z dokazili, kot je navedeno za posameznim zahtevanim pogojem oziroma razlogom za izključitev.</w:t>
      </w:r>
    </w:p>
    <w:p w14:paraId="2E757903" w14:textId="77777777" w:rsidR="00624BDF" w:rsidRPr="0045404F" w:rsidRDefault="00624BDF" w:rsidP="00AF5EB2">
      <w:pPr>
        <w:pStyle w:val="Telobesedila"/>
        <w:spacing w:before="1"/>
        <w:ind w:left="142"/>
        <w:rPr>
          <w:lang w:val="sl-SI"/>
        </w:rPr>
      </w:pPr>
    </w:p>
    <w:p w14:paraId="6BB04393" w14:textId="09DA6EF4" w:rsidR="00624BDF" w:rsidRPr="0045404F" w:rsidRDefault="00F4400B" w:rsidP="00AF5EB2">
      <w:pPr>
        <w:pStyle w:val="Telobesedila"/>
        <w:ind w:left="142" w:right="1368"/>
        <w:jc w:val="both"/>
        <w:rPr>
          <w:lang w:val="sl-SI"/>
        </w:rPr>
      </w:pPr>
      <w:r w:rsidRPr="0045404F">
        <w:rPr>
          <w:lang w:val="sl-SI"/>
        </w:rPr>
        <w:t xml:space="preserve">Obrazci izjav, </w:t>
      </w:r>
      <w:r w:rsidRPr="0045404F">
        <w:rPr>
          <w:spacing w:val="-3"/>
          <w:lang w:val="sl-SI"/>
        </w:rPr>
        <w:t xml:space="preserve">ki </w:t>
      </w:r>
      <w:r w:rsidRPr="0045404F">
        <w:rPr>
          <w:lang w:val="sl-SI"/>
        </w:rPr>
        <w:t xml:space="preserve">jih mora predložiti ponudnik, </w:t>
      </w:r>
      <w:r w:rsidRPr="0045404F">
        <w:rPr>
          <w:spacing w:val="-3"/>
          <w:lang w:val="sl-SI"/>
        </w:rPr>
        <w:t xml:space="preserve">so </w:t>
      </w:r>
      <w:r w:rsidRPr="0045404F">
        <w:rPr>
          <w:lang w:val="sl-SI"/>
        </w:rPr>
        <w:t xml:space="preserve">del dokumentacije predmetnega naročila. Izjave </w:t>
      </w:r>
      <w:r w:rsidRPr="0045404F">
        <w:rPr>
          <w:spacing w:val="-3"/>
          <w:lang w:val="sl-SI"/>
        </w:rPr>
        <w:t xml:space="preserve">so </w:t>
      </w:r>
      <w:r w:rsidRPr="0045404F">
        <w:rPr>
          <w:lang w:val="sl-SI"/>
        </w:rPr>
        <w:t xml:space="preserve">lahko predložene na teh obrazcih ali na ponudnikovih, ki pa vsebinsko bistveno ne smejo odstopati od priloženih obrazcev. Šteje </w:t>
      </w:r>
      <w:r w:rsidRPr="0045404F">
        <w:rPr>
          <w:spacing w:val="-3"/>
          <w:lang w:val="sl-SI"/>
        </w:rPr>
        <w:t xml:space="preserve">se, </w:t>
      </w:r>
      <w:r w:rsidRPr="0045404F">
        <w:rPr>
          <w:lang w:val="sl-SI"/>
        </w:rPr>
        <w:t>da je s podpisom ponudbe podpis</w:t>
      </w:r>
      <w:r w:rsidR="00555E0D" w:rsidRPr="0045404F">
        <w:rPr>
          <w:lang w:val="sl-SI"/>
        </w:rPr>
        <w:t>a</w:t>
      </w:r>
      <w:r w:rsidRPr="0045404F">
        <w:rPr>
          <w:lang w:val="sl-SI"/>
        </w:rPr>
        <w:t xml:space="preserve">na vsa dokumentacija, </w:t>
      </w:r>
      <w:r w:rsidRPr="0045404F">
        <w:rPr>
          <w:spacing w:val="-3"/>
          <w:lang w:val="sl-SI"/>
        </w:rPr>
        <w:t xml:space="preserve">ki </w:t>
      </w:r>
      <w:r w:rsidRPr="0045404F">
        <w:rPr>
          <w:lang w:val="sl-SI"/>
        </w:rPr>
        <w:t xml:space="preserve">jo je ponudnik predložil v </w:t>
      </w:r>
      <w:r w:rsidRPr="0045404F">
        <w:rPr>
          <w:spacing w:val="-3"/>
          <w:lang w:val="sl-SI"/>
        </w:rPr>
        <w:t xml:space="preserve">sistem </w:t>
      </w:r>
      <w:r w:rsidRPr="0045404F">
        <w:rPr>
          <w:lang w:val="sl-SI"/>
        </w:rPr>
        <w:t>e-JN, razen dokumentov, kjer je to izrecno navedeno in zahtevano. Za potrebe preverjanj v uradni evidenci morajo biti pooblastila podpisana lastnoročno ali</w:t>
      </w:r>
      <w:r w:rsidRPr="0045404F">
        <w:rPr>
          <w:spacing w:val="-13"/>
          <w:lang w:val="sl-SI"/>
        </w:rPr>
        <w:t xml:space="preserve"> </w:t>
      </w:r>
      <w:r w:rsidRPr="0045404F">
        <w:rPr>
          <w:lang w:val="sl-SI"/>
        </w:rPr>
        <w:t>elektronsko.</w:t>
      </w:r>
    </w:p>
    <w:p w14:paraId="0970D7DE" w14:textId="00C2203B" w:rsidR="005D58E5" w:rsidRPr="0045404F" w:rsidRDefault="005D58E5">
      <w:pPr>
        <w:jc w:val="both"/>
        <w:rPr>
          <w:lang w:val="sl-SI"/>
        </w:rPr>
      </w:pPr>
    </w:p>
    <w:p w14:paraId="0B5A430A" w14:textId="583212D6" w:rsidR="005D58E5" w:rsidRDefault="005D58E5" w:rsidP="005D58E5">
      <w:pPr>
        <w:pStyle w:val="Telobesedila"/>
        <w:ind w:left="115" w:right="1368"/>
        <w:jc w:val="both"/>
        <w:rPr>
          <w:lang w:val="sl-SI"/>
        </w:rPr>
      </w:pPr>
      <w:r w:rsidRPr="0045404F">
        <w:rPr>
          <w:lang w:val="sl-SI"/>
        </w:rPr>
        <w:t xml:space="preserve">Ponudnik, ki odda ponudbo, pod kazensko in materialno odgovornostjo jamči, da </w:t>
      </w:r>
      <w:r w:rsidRPr="0045404F">
        <w:rPr>
          <w:spacing w:val="-3"/>
          <w:lang w:val="sl-SI"/>
        </w:rPr>
        <w:t xml:space="preserve">so </w:t>
      </w:r>
      <w:r w:rsidRPr="0045404F">
        <w:rPr>
          <w:lang w:val="sl-SI"/>
        </w:rPr>
        <w:t>vsi podatki in dokumenti, podani v ponudbi, resnični, in da datoteke priloženih listin ustrezajo originalu. V nasprotnem primeru ponudnik naročniku odgovarja za vso škodo, ki mu je</w:t>
      </w:r>
      <w:r w:rsidRPr="0045404F">
        <w:rPr>
          <w:spacing w:val="-18"/>
          <w:lang w:val="sl-SI"/>
        </w:rPr>
        <w:t xml:space="preserve"> </w:t>
      </w:r>
      <w:r w:rsidRPr="0045404F">
        <w:rPr>
          <w:lang w:val="sl-SI"/>
        </w:rPr>
        <w:t>nastala.</w:t>
      </w:r>
    </w:p>
    <w:p w14:paraId="411B0239" w14:textId="77777777" w:rsidR="00887BD4" w:rsidRDefault="00887BD4" w:rsidP="005D58E5">
      <w:pPr>
        <w:pStyle w:val="Telobesedila"/>
        <w:ind w:left="115" w:right="1368"/>
        <w:jc w:val="both"/>
        <w:rPr>
          <w:lang w:val="sl-SI"/>
        </w:rPr>
      </w:pPr>
    </w:p>
    <w:p w14:paraId="14098E3C" w14:textId="63984467" w:rsidR="00887BD4" w:rsidRPr="005144A8" w:rsidRDefault="00887BD4" w:rsidP="005D58E5">
      <w:pPr>
        <w:pStyle w:val="Telobesedila"/>
        <w:ind w:left="115" w:right="1368"/>
        <w:jc w:val="both"/>
        <w:rPr>
          <w:sz w:val="18"/>
          <w:szCs w:val="18"/>
          <w:lang w:val="sl-SI"/>
        </w:rPr>
      </w:pPr>
      <w:r w:rsidRPr="005144A8">
        <w:rPr>
          <w:sz w:val="18"/>
          <w:szCs w:val="18"/>
          <w:lang w:val="sl-SI"/>
        </w:rPr>
        <w:t xml:space="preserve">*Obrazec je v fazi postopka oddaje ponudb neobvezen. </w:t>
      </w:r>
    </w:p>
    <w:p w14:paraId="674C0C79" w14:textId="77777777" w:rsidR="001A1F2D" w:rsidRPr="0045404F" w:rsidRDefault="001A1F2D" w:rsidP="00E03692">
      <w:pPr>
        <w:pStyle w:val="Telobesedila"/>
        <w:ind w:right="1368"/>
        <w:jc w:val="both"/>
        <w:rPr>
          <w:lang w:val="sl-SI"/>
        </w:rPr>
      </w:pPr>
    </w:p>
    <w:p w14:paraId="20CA8E02" w14:textId="77777777" w:rsidR="005D58E5" w:rsidRPr="0045404F" w:rsidRDefault="005D58E5" w:rsidP="005D58E5">
      <w:pPr>
        <w:pStyle w:val="Telobesedila"/>
        <w:spacing w:before="8"/>
        <w:rPr>
          <w:sz w:val="19"/>
          <w:lang w:val="sl-SI"/>
        </w:rPr>
      </w:pPr>
    </w:p>
    <w:p w14:paraId="15B69F1F" w14:textId="77777777" w:rsidR="005D58E5" w:rsidRPr="0045404F" w:rsidRDefault="005D58E5" w:rsidP="005D58E5">
      <w:pPr>
        <w:pStyle w:val="Naslov2"/>
        <w:tabs>
          <w:tab w:val="clear" w:pos="544"/>
          <w:tab w:val="left" w:pos="142"/>
        </w:tabs>
        <w:ind w:left="142" w:firstLine="0"/>
        <w:rPr>
          <w:lang w:val="sl-SI"/>
        </w:rPr>
      </w:pPr>
      <w:bookmarkStart w:id="115" w:name="_TOC_250017"/>
      <w:bookmarkStart w:id="116" w:name="_Toc89687818"/>
      <w:r w:rsidRPr="0045404F">
        <w:rPr>
          <w:lang w:val="sl-SI"/>
        </w:rPr>
        <w:t>Sestavljanje</w:t>
      </w:r>
      <w:r w:rsidRPr="0045404F">
        <w:rPr>
          <w:spacing w:val="-2"/>
          <w:lang w:val="sl-SI"/>
        </w:rPr>
        <w:t xml:space="preserve"> </w:t>
      </w:r>
      <w:bookmarkEnd w:id="115"/>
      <w:r w:rsidRPr="0045404F">
        <w:rPr>
          <w:lang w:val="sl-SI"/>
        </w:rPr>
        <w:t>ponudbe</w:t>
      </w:r>
      <w:bookmarkEnd w:id="116"/>
    </w:p>
    <w:p w14:paraId="1A032B2D" w14:textId="77777777" w:rsidR="005D58E5" w:rsidRPr="0045404F" w:rsidRDefault="005D58E5" w:rsidP="005D58E5">
      <w:pPr>
        <w:pStyle w:val="Telobesedila"/>
        <w:spacing w:before="7"/>
        <w:rPr>
          <w:b/>
          <w:sz w:val="22"/>
          <w:lang w:val="sl-SI"/>
        </w:rPr>
      </w:pPr>
    </w:p>
    <w:p w14:paraId="069C18B2" w14:textId="77777777" w:rsidR="005D58E5" w:rsidRPr="0045404F" w:rsidRDefault="005D58E5" w:rsidP="007C7685">
      <w:pPr>
        <w:pStyle w:val="Odstavekseznama"/>
        <w:numPr>
          <w:ilvl w:val="0"/>
          <w:numId w:val="5"/>
        </w:numPr>
        <w:tabs>
          <w:tab w:val="left" w:pos="821"/>
          <w:tab w:val="left" w:pos="822"/>
        </w:tabs>
        <w:outlineLvl w:val="2"/>
        <w:rPr>
          <w:b/>
          <w:bCs/>
          <w:vanish/>
          <w:sz w:val="20"/>
          <w:szCs w:val="20"/>
          <w:lang w:val="sl-SI"/>
        </w:rPr>
      </w:pPr>
      <w:bookmarkStart w:id="117" w:name="_Toc60586249"/>
      <w:bookmarkStart w:id="118" w:name="_Toc60586507"/>
      <w:bookmarkStart w:id="119" w:name="_Toc60586774"/>
      <w:bookmarkStart w:id="120" w:name="_Toc60586826"/>
      <w:bookmarkStart w:id="121" w:name="_Toc60586976"/>
      <w:bookmarkStart w:id="122" w:name="_Toc60587056"/>
      <w:bookmarkStart w:id="123" w:name="_Toc61548456"/>
      <w:bookmarkStart w:id="124" w:name="_Toc61549579"/>
      <w:bookmarkStart w:id="125" w:name="_Toc61549636"/>
      <w:bookmarkStart w:id="126" w:name="_Toc62040262"/>
      <w:bookmarkStart w:id="127" w:name="_Toc62051527"/>
      <w:bookmarkStart w:id="128" w:name="_Toc62051597"/>
      <w:bookmarkStart w:id="129" w:name="_Toc62055975"/>
      <w:bookmarkStart w:id="130" w:name="_Toc62056034"/>
      <w:bookmarkStart w:id="131" w:name="_Toc62057997"/>
      <w:bookmarkStart w:id="132" w:name="_Toc62460266"/>
      <w:bookmarkStart w:id="133" w:name="_Toc62826818"/>
      <w:bookmarkStart w:id="134" w:name="_Toc63015250"/>
      <w:bookmarkStart w:id="135" w:name="_Toc63015324"/>
      <w:bookmarkStart w:id="136" w:name="_Toc63254954"/>
      <w:bookmarkStart w:id="137" w:name="_Toc63326320"/>
      <w:bookmarkStart w:id="138" w:name="_Toc89673346"/>
      <w:bookmarkStart w:id="139" w:name="_Toc89673406"/>
      <w:bookmarkStart w:id="140" w:name="_Toc89687819"/>
      <w:bookmarkStart w:id="141" w:name="_TOC_2500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D6C12BF" w14:textId="77777777" w:rsidR="005D58E5" w:rsidRPr="0045404F" w:rsidRDefault="005D58E5" w:rsidP="007C7685">
      <w:pPr>
        <w:pStyle w:val="Odstavekseznama"/>
        <w:numPr>
          <w:ilvl w:val="0"/>
          <w:numId w:val="5"/>
        </w:numPr>
        <w:tabs>
          <w:tab w:val="left" w:pos="821"/>
          <w:tab w:val="left" w:pos="822"/>
        </w:tabs>
        <w:outlineLvl w:val="2"/>
        <w:rPr>
          <w:b/>
          <w:bCs/>
          <w:vanish/>
          <w:sz w:val="20"/>
          <w:szCs w:val="20"/>
          <w:lang w:val="sl-SI"/>
        </w:rPr>
      </w:pPr>
      <w:bookmarkStart w:id="142" w:name="_Toc60586250"/>
      <w:bookmarkStart w:id="143" w:name="_Toc60586508"/>
      <w:bookmarkStart w:id="144" w:name="_Toc60586775"/>
      <w:bookmarkStart w:id="145" w:name="_Toc60586827"/>
      <w:bookmarkStart w:id="146" w:name="_Toc60586977"/>
      <w:bookmarkStart w:id="147" w:name="_Toc60587057"/>
      <w:bookmarkStart w:id="148" w:name="_Toc61548457"/>
      <w:bookmarkStart w:id="149" w:name="_Toc61549580"/>
      <w:bookmarkStart w:id="150" w:name="_Toc61549637"/>
      <w:bookmarkStart w:id="151" w:name="_Toc62040263"/>
      <w:bookmarkStart w:id="152" w:name="_Toc62051528"/>
      <w:bookmarkStart w:id="153" w:name="_Toc62051598"/>
      <w:bookmarkStart w:id="154" w:name="_Toc62055976"/>
      <w:bookmarkStart w:id="155" w:name="_Toc62056035"/>
      <w:bookmarkStart w:id="156" w:name="_Toc62057998"/>
      <w:bookmarkStart w:id="157" w:name="_Toc62460267"/>
      <w:bookmarkStart w:id="158" w:name="_Toc62826819"/>
      <w:bookmarkStart w:id="159" w:name="_Toc63015251"/>
      <w:bookmarkStart w:id="160" w:name="_Toc63015325"/>
      <w:bookmarkStart w:id="161" w:name="_Toc63254955"/>
      <w:bookmarkStart w:id="162" w:name="_Toc63326321"/>
      <w:bookmarkStart w:id="163" w:name="_Toc89673347"/>
      <w:bookmarkStart w:id="164" w:name="_Toc89673407"/>
      <w:bookmarkStart w:id="165" w:name="_Toc89687820"/>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617F810" w14:textId="77777777" w:rsidR="005D58E5" w:rsidRPr="0045404F" w:rsidRDefault="005D58E5" w:rsidP="007C7685">
      <w:pPr>
        <w:pStyle w:val="Odstavekseznama"/>
        <w:numPr>
          <w:ilvl w:val="1"/>
          <w:numId w:val="5"/>
        </w:numPr>
        <w:tabs>
          <w:tab w:val="left" w:pos="821"/>
          <w:tab w:val="left" w:pos="822"/>
        </w:tabs>
        <w:outlineLvl w:val="2"/>
        <w:rPr>
          <w:b/>
          <w:bCs/>
          <w:vanish/>
          <w:sz w:val="20"/>
          <w:szCs w:val="20"/>
          <w:lang w:val="sl-SI"/>
        </w:rPr>
      </w:pPr>
      <w:bookmarkStart w:id="166" w:name="_Toc60586251"/>
      <w:bookmarkStart w:id="167" w:name="_Toc60586509"/>
      <w:bookmarkStart w:id="168" w:name="_Toc60586776"/>
      <w:bookmarkStart w:id="169" w:name="_Toc60586828"/>
      <w:bookmarkStart w:id="170" w:name="_Toc60586978"/>
      <w:bookmarkStart w:id="171" w:name="_Toc60587058"/>
      <w:bookmarkStart w:id="172" w:name="_Toc61548458"/>
      <w:bookmarkStart w:id="173" w:name="_Toc61549581"/>
      <w:bookmarkStart w:id="174" w:name="_Toc61549638"/>
      <w:bookmarkStart w:id="175" w:name="_Toc62040264"/>
      <w:bookmarkStart w:id="176" w:name="_Toc62051529"/>
      <w:bookmarkStart w:id="177" w:name="_Toc62051599"/>
      <w:bookmarkStart w:id="178" w:name="_Toc62055977"/>
      <w:bookmarkStart w:id="179" w:name="_Toc62056036"/>
      <w:bookmarkStart w:id="180" w:name="_Toc62057999"/>
      <w:bookmarkStart w:id="181" w:name="_Toc62460268"/>
      <w:bookmarkStart w:id="182" w:name="_Toc62826820"/>
      <w:bookmarkStart w:id="183" w:name="_Toc63015252"/>
      <w:bookmarkStart w:id="184" w:name="_Toc63015326"/>
      <w:bookmarkStart w:id="185" w:name="_Toc63254956"/>
      <w:bookmarkStart w:id="186" w:name="_Toc63326322"/>
      <w:bookmarkStart w:id="187" w:name="_Toc89673348"/>
      <w:bookmarkStart w:id="188" w:name="_Toc89673408"/>
      <w:bookmarkStart w:id="189" w:name="_Toc8968782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0944D04" w14:textId="77777777" w:rsidR="005D58E5" w:rsidRPr="0045404F" w:rsidRDefault="005D58E5" w:rsidP="007C7685">
      <w:pPr>
        <w:pStyle w:val="Odstavekseznama"/>
        <w:numPr>
          <w:ilvl w:val="1"/>
          <w:numId w:val="5"/>
        </w:numPr>
        <w:tabs>
          <w:tab w:val="left" w:pos="821"/>
          <w:tab w:val="left" w:pos="822"/>
        </w:tabs>
        <w:outlineLvl w:val="2"/>
        <w:rPr>
          <w:b/>
          <w:bCs/>
          <w:vanish/>
          <w:sz w:val="20"/>
          <w:szCs w:val="20"/>
          <w:lang w:val="sl-SI"/>
        </w:rPr>
      </w:pPr>
      <w:bookmarkStart w:id="190" w:name="_Toc60586252"/>
      <w:bookmarkStart w:id="191" w:name="_Toc60586510"/>
      <w:bookmarkStart w:id="192" w:name="_Toc60586777"/>
      <w:bookmarkStart w:id="193" w:name="_Toc60586829"/>
      <w:bookmarkStart w:id="194" w:name="_Toc60586979"/>
      <w:bookmarkStart w:id="195" w:name="_Toc60587059"/>
      <w:bookmarkStart w:id="196" w:name="_Toc61548459"/>
      <w:bookmarkStart w:id="197" w:name="_Toc61549582"/>
      <w:bookmarkStart w:id="198" w:name="_Toc61549639"/>
      <w:bookmarkStart w:id="199" w:name="_Toc62040265"/>
      <w:bookmarkStart w:id="200" w:name="_Toc62051530"/>
      <w:bookmarkStart w:id="201" w:name="_Toc62051600"/>
      <w:bookmarkStart w:id="202" w:name="_Toc62055978"/>
      <w:bookmarkStart w:id="203" w:name="_Toc62056037"/>
      <w:bookmarkStart w:id="204" w:name="_Toc62058000"/>
      <w:bookmarkStart w:id="205" w:name="_Toc62460269"/>
      <w:bookmarkStart w:id="206" w:name="_Toc62826821"/>
      <w:bookmarkStart w:id="207" w:name="_Toc63015253"/>
      <w:bookmarkStart w:id="208" w:name="_Toc63015327"/>
      <w:bookmarkStart w:id="209" w:name="_Toc63254957"/>
      <w:bookmarkStart w:id="210" w:name="_Toc63326323"/>
      <w:bookmarkStart w:id="211" w:name="_Toc89673349"/>
      <w:bookmarkStart w:id="212" w:name="_Toc89673409"/>
      <w:bookmarkStart w:id="213" w:name="_Toc8968782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45B45B4" w14:textId="77777777" w:rsidR="005D58E5" w:rsidRPr="0045404F" w:rsidRDefault="005D58E5" w:rsidP="005D58E5">
      <w:pPr>
        <w:pStyle w:val="Naslov3"/>
        <w:rPr>
          <w:lang w:val="sl-SI"/>
        </w:rPr>
      </w:pPr>
      <w:r w:rsidRPr="0045404F">
        <w:rPr>
          <w:lang w:val="sl-SI"/>
        </w:rPr>
        <w:t xml:space="preserve">    </w:t>
      </w:r>
      <w:bookmarkStart w:id="214" w:name="_Toc89687823"/>
      <w:r w:rsidRPr="0045404F">
        <w:rPr>
          <w:lang w:val="sl-SI"/>
        </w:rPr>
        <w:t>Obrazec ESPD – za vse gospodarske</w:t>
      </w:r>
      <w:r w:rsidRPr="0045404F">
        <w:rPr>
          <w:spacing w:val="-9"/>
          <w:lang w:val="sl-SI"/>
        </w:rPr>
        <w:t xml:space="preserve"> </w:t>
      </w:r>
      <w:bookmarkEnd w:id="141"/>
      <w:r w:rsidRPr="0045404F">
        <w:rPr>
          <w:lang w:val="sl-SI"/>
        </w:rPr>
        <w:t>subjekte</w:t>
      </w:r>
      <w:bookmarkEnd w:id="214"/>
    </w:p>
    <w:p w14:paraId="4C8DED85" w14:textId="77777777" w:rsidR="005D58E5" w:rsidRPr="0045404F" w:rsidRDefault="005D58E5" w:rsidP="005D58E5">
      <w:pPr>
        <w:pStyle w:val="Telobesedila"/>
        <w:rPr>
          <w:b/>
          <w:sz w:val="23"/>
          <w:lang w:val="sl-SI"/>
        </w:rPr>
      </w:pPr>
    </w:p>
    <w:p w14:paraId="7BDDF888" w14:textId="77777777" w:rsidR="005D58E5" w:rsidRPr="0045404F" w:rsidRDefault="005D58E5" w:rsidP="005D58E5">
      <w:pPr>
        <w:pStyle w:val="Telobesedila"/>
        <w:ind w:left="142" w:right="1368"/>
        <w:jc w:val="both"/>
        <w:rPr>
          <w:lang w:val="sl-SI"/>
        </w:rPr>
      </w:pPr>
      <w:r w:rsidRPr="0045404F">
        <w:rPr>
          <w:lang w:val="sl-SI"/>
        </w:rPr>
        <w:t>Obrazec ESPD predstavlja uradno izjavo gospodarskega subjekta, da zanj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D9464DB" w14:textId="77777777" w:rsidR="005D58E5" w:rsidRPr="0045404F" w:rsidRDefault="005D58E5" w:rsidP="005D58E5">
      <w:pPr>
        <w:pStyle w:val="Telobesedila"/>
        <w:spacing w:before="9"/>
        <w:ind w:left="142"/>
        <w:rPr>
          <w:sz w:val="19"/>
          <w:lang w:val="sl-SI"/>
        </w:rPr>
      </w:pPr>
    </w:p>
    <w:p w14:paraId="10EDEB52" w14:textId="77777777" w:rsidR="005D58E5" w:rsidRPr="0045404F" w:rsidRDefault="005D58E5" w:rsidP="005D58E5">
      <w:pPr>
        <w:pStyle w:val="Telobesedila"/>
        <w:ind w:left="142"/>
        <w:jc w:val="both"/>
        <w:rPr>
          <w:lang w:val="sl-SI"/>
        </w:rPr>
      </w:pPr>
      <w:r w:rsidRPr="0045404F">
        <w:rPr>
          <w:lang w:val="sl-SI"/>
        </w:rPr>
        <w:t>Navedbe v ESPD in/ali dokazila, ki ji predloži gospodarski subjekt, morajo biti veljavni.</w:t>
      </w:r>
    </w:p>
    <w:p w14:paraId="12696064" w14:textId="77777777" w:rsidR="005D58E5" w:rsidRPr="0045404F" w:rsidRDefault="005D58E5" w:rsidP="005D58E5">
      <w:pPr>
        <w:pStyle w:val="Telobesedila"/>
        <w:spacing w:before="1"/>
        <w:ind w:left="142"/>
        <w:rPr>
          <w:lang w:val="sl-SI"/>
        </w:rPr>
      </w:pPr>
    </w:p>
    <w:p w14:paraId="6FA38742" w14:textId="77777777" w:rsidR="005D58E5" w:rsidRPr="0045404F" w:rsidRDefault="005D58E5" w:rsidP="005D58E5">
      <w:pPr>
        <w:pStyle w:val="Telobesedila"/>
        <w:ind w:left="142" w:right="1373"/>
        <w:jc w:val="both"/>
        <w:rPr>
          <w:lang w:val="sl-SI"/>
        </w:rPr>
      </w:pPr>
      <w:r w:rsidRPr="0045404F">
        <w:rPr>
          <w:lang w:val="sl-SI"/>
        </w:rPr>
        <w:t>S predložitvijo obrazca ESPD gospodarski subjekt potrdi, da izpolnjuje vse zahteve in pogoje naročnika in sprejema vsebino osnutka okvirnega sporazuma in zahteve iz dokumentacije v zvezi z oddajo naročila.</w:t>
      </w:r>
    </w:p>
    <w:p w14:paraId="159BB507" w14:textId="3D6033D2" w:rsidR="00DE5BAB" w:rsidRPr="0045404F" w:rsidRDefault="00DE5BAB" w:rsidP="00B41FAF">
      <w:pPr>
        <w:pStyle w:val="Telobesedila"/>
        <w:spacing w:before="1"/>
        <w:rPr>
          <w:lang w:val="sl-SI"/>
        </w:rPr>
      </w:pPr>
    </w:p>
    <w:p w14:paraId="33E08EE8" w14:textId="77777777" w:rsidR="00DE5BAB" w:rsidRPr="0045404F" w:rsidRDefault="00DE5BAB" w:rsidP="005D58E5">
      <w:pPr>
        <w:pStyle w:val="Telobesedila"/>
        <w:spacing w:before="1"/>
        <w:ind w:left="142"/>
        <w:rPr>
          <w:lang w:val="sl-SI"/>
        </w:rPr>
      </w:pPr>
    </w:p>
    <w:p w14:paraId="73C26414" w14:textId="77777777" w:rsidR="005D58E5" w:rsidRPr="0045404F" w:rsidRDefault="005D58E5" w:rsidP="005D58E5">
      <w:pPr>
        <w:pStyle w:val="Telobesedila"/>
        <w:spacing w:before="1"/>
        <w:ind w:left="142" w:right="1368"/>
        <w:jc w:val="both"/>
        <w:rPr>
          <w:lang w:val="sl-SI"/>
        </w:rPr>
      </w:pPr>
      <w:r w:rsidRPr="0045404F">
        <w:rPr>
          <w:lang w:val="sl-SI"/>
        </w:rPr>
        <w:t xml:space="preserve">Gospodarski subjekt naročnikov obrazec ESPD (datoteka XML) uvozi na spletni strani Portala javnih naročil/ESPD: </w:t>
      </w:r>
      <w:hyperlink r:id="rId11">
        <w:r w:rsidRPr="0045404F">
          <w:rPr>
            <w:color w:val="0000FF"/>
            <w:u w:val="single" w:color="0000FF"/>
            <w:lang w:val="sl-SI"/>
          </w:rPr>
          <w:t>http://www.enarocanje.si/_ESPD/</w:t>
        </w:r>
        <w:r w:rsidRPr="0045404F">
          <w:rPr>
            <w:color w:val="0000FF"/>
            <w:lang w:val="sl-SI"/>
          </w:rPr>
          <w:t xml:space="preserve"> </w:t>
        </w:r>
      </w:hyperlink>
      <w:r w:rsidRPr="0045404F">
        <w:rPr>
          <w:lang w:val="sl-SI"/>
        </w:rPr>
        <w:t>in vanj neposredno vnese zahtevane podatke.</w:t>
      </w:r>
    </w:p>
    <w:p w14:paraId="03864396" w14:textId="77777777" w:rsidR="005D58E5" w:rsidRPr="0045404F" w:rsidRDefault="005D58E5" w:rsidP="005D58E5">
      <w:pPr>
        <w:pStyle w:val="Telobesedila"/>
        <w:spacing w:before="1"/>
        <w:ind w:left="142"/>
        <w:rPr>
          <w:lang w:val="sl-SI"/>
        </w:rPr>
      </w:pPr>
    </w:p>
    <w:p w14:paraId="50DB8FC2" w14:textId="400DC079" w:rsidR="005D58E5" w:rsidRPr="0045404F" w:rsidRDefault="005D58E5" w:rsidP="005D58E5">
      <w:pPr>
        <w:pStyle w:val="Telobesedila"/>
        <w:ind w:left="142" w:right="4198"/>
        <w:rPr>
          <w:lang w:val="sl-SI"/>
        </w:rPr>
      </w:pPr>
      <w:r w:rsidRPr="0045404F">
        <w:rPr>
          <w:lang w:val="sl-SI"/>
        </w:rPr>
        <w:t xml:space="preserve">Navodila za izpolnjevanje obrazca ESPD so dostopna na povezavi: </w:t>
      </w:r>
      <w:hyperlink r:id="rId12" w:history="1">
        <w:r w:rsidR="00B90CF7" w:rsidRPr="006F4B7A">
          <w:rPr>
            <w:rStyle w:val="Hiperpovezava"/>
            <w:lang w:val="sl-SI"/>
          </w:rPr>
          <w:t>http://www.enarocanje.si/Dokumenti/Navodila_za_uporabo_ESP</w:t>
        </w:r>
        <w:r w:rsidR="00B90CF7" w:rsidRPr="006F4B7A">
          <w:rPr>
            <w:rStyle w:val="Hiperpovezava"/>
            <w:lang w:val="sl-SI"/>
          </w:rPr>
          <w:lastRenderedPageBreak/>
          <w:t>D.pdf.</w:t>
        </w:r>
      </w:hyperlink>
    </w:p>
    <w:p w14:paraId="1226DD25" w14:textId="77777777" w:rsidR="005D58E5" w:rsidRPr="0045404F" w:rsidRDefault="005D58E5" w:rsidP="005D58E5">
      <w:pPr>
        <w:pStyle w:val="Telobesedila"/>
        <w:spacing w:before="8"/>
        <w:ind w:left="142"/>
        <w:rPr>
          <w:sz w:val="19"/>
          <w:lang w:val="sl-SI"/>
        </w:rPr>
      </w:pPr>
    </w:p>
    <w:p w14:paraId="77FE9BD8" w14:textId="77777777" w:rsidR="005D58E5" w:rsidRPr="0045404F" w:rsidRDefault="005D58E5" w:rsidP="005D58E5">
      <w:pPr>
        <w:pStyle w:val="Telobesedila"/>
        <w:ind w:left="142" w:right="1373"/>
        <w:jc w:val="both"/>
        <w:rPr>
          <w:lang w:val="sl-SI"/>
        </w:rPr>
      </w:pPr>
      <w:r w:rsidRPr="0045404F">
        <w:rPr>
          <w:lang w:val="sl-SI"/>
        </w:rPr>
        <w:t>Izpolnjen obrazec ESPD mora biti v ponudbi priložen za vse gospodarske subjekte, ki v kakršnikoli vlogi sodelujejo v ponudbi (ponudnik, ponudnik v skupni ponudbi, podizvajalec, subjekt, na katerega zmogljivosti se ponudnik sklicuje).</w:t>
      </w:r>
    </w:p>
    <w:p w14:paraId="7DADB1A4" w14:textId="77777777" w:rsidR="005D58E5" w:rsidRPr="0045404F" w:rsidRDefault="005D58E5" w:rsidP="005D58E5">
      <w:pPr>
        <w:pStyle w:val="Telobesedila"/>
        <w:spacing w:before="1"/>
        <w:ind w:left="142"/>
        <w:rPr>
          <w:lang w:val="sl-SI"/>
        </w:rPr>
      </w:pPr>
    </w:p>
    <w:p w14:paraId="0B84CA4E" w14:textId="1A1C6EF7" w:rsidR="005D58E5" w:rsidRPr="0045404F" w:rsidRDefault="005D58E5" w:rsidP="005D58E5">
      <w:pPr>
        <w:pStyle w:val="Telobesedila"/>
        <w:spacing w:before="1"/>
        <w:ind w:left="142" w:right="1376"/>
        <w:jc w:val="both"/>
        <w:rPr>
          <w:lang w:val="sl-SI"/>
        </w:rPr>
      </w:pPr>
      <w:r w:rsidRPr="0045404F">
        <w:rPr>
          <w:lang w:val="sl-SI"/>
        </w:rPr>
        <w:t>Ponudnik naloži svoj ESPD v razdelek »ESPD – ponudnik«, ESPD ostalih sodelujočih pa naloži v razdelek »ESPD – ostali sodelujoči«. Ponudnik naloži elektronsko podpisan ESPD v .</w:t>
      </w:r>
      <w:proofErr w:type="spellStart"/>
      <w:r w:rsidRPr="0045404F">
        <w:rPr>
          <w:lang w:val="sl-SI"/>
        </w:rPr>
        <w:t>xml</w:t>
      </w:r>
      <w:proofErr w:type="spellEnd"/>
      <w:r w:rsidRPr="0045404F">
        <w:rPr>
          <w:lang w:val="sl-SI"/>
        </w:rPr>
        <w:t xml:space="preserve"> obliki ali nepodpisan ESPD v .</w:t>
      </w:r>
      <w:proofErr w:type="spellStart"/>
      <w:r w:rsidRPr="0045404F">
        <w:rPr>
          <w:lang w:val="sl-SI"/>
        </w:rPr>
        <w:t>xml</w:t>
      </w:r>
      <w:proofErr w:type="spellEnd"/>
      <w:r w:rsidRPr="0045404F">
        <w:rPr>
          <w:lang w:val="sl-SI"/>
        </w:rPr>
        <w:t xml:space="preserve"> obliki, pri čemer se v slednjem primeru v skladu s Splošnimi pogoji uporabe informacijskega sistema e-JN šteje, da je oddan pravno zavezujoč dokument, ki ima enako veljavnost kot podpisan.</w:t>
      </w:r>
    </w:p>
    <w:p w14:paraId="0051D134" w14:textId="77777777" w:rsidR="005D58E5" w:rsidRPr="0045404F" w:rsidRDefault="005D58E5" w:rsidP="005D58E5">
      <w:pPr>
        <w:pStyle w:val="Telobesedila"/>
        <w:spacing w:before="9"/>
        <w:ind w:left="142"/>
        <w:rPr>
          <w:sz w:val="19"/>
          <w:lang w:val="sl-SI"/>
        </w:rPr>
      </w:pPr>
    </w:p>
    <w:p w14:paraId="5DD37A93" w14:textId="77777777" w:rsidR="005D58E5" w:rsidRPr="0045404F" w:rsidRDefault="005D58E5" w:rsidP="005D58E5">
      <w:pPr>
        <w:pStyle w:val="Telobesedila"/>
        <w:ind w:left="142"/>
        <w:rPr>
          <w:lang w:val="sl-SI"/>
        </w:rPr>
      </w:pPr>
      <w:r w:rsidRPr="0045404F">
        <w:rPr>
          <w:lang w:val="sl-SI"/>
        </w:rPr>
        <w:t>Za ostale sodelujoče ponudnik v razdelek »ESPD – ostali sodelujoči« priloži podpisane ESPD.</w:t>
      </w:r>
    </w:p>
    <w:p w14:paraId="15124C92" w14:textId="77777777" w:rsidR="005D58E5" w:rsidRPr="0045404F" w:rsidRDefault="005D58E5" w:rsidP="005D58E5">
      <w:pPr>
        <w:pStyle w:val="Telobesedila"/>
        <w:spacing w:before="7"/>
        <w:ind w:left="142"/>
        <w:rPr>
          <w:sz w:val="19"/>
          <w:lang w:val="sl-SI"/>
        </w:rPr>
      </w:pPr>
    </w:p>
    <w:p w14:paraId="66111B20" w14:textId="662DE4C3" w:rsidR="005D58E5" w:rsidRPr="0045404F" w:rsidRDefault="005D58E5">
      <w:pPr>
        <w:jc w:val="both"/>
        <w:rPr>
          <w:lang w:val="sl-SI"/>
        </w:rPr>
      </w:pPr>
    </w:p>
    <w:p w14:paraId="420EA4FE" w14:textId="01AA2827" w:rsidR="00CB5F18" w:rsidRPr="0045404F" w:rsidRDefault="00CB5F18" w:rsidP="00CB5F18">
      <w:pPr>
        <w:pStyle w:val="Naslov3"/>
        <w:rPr>
          <w:lang w:val="sl-SI"/>
        </w:rPr>
      </w:pPr>
      <w:bookmarkStart w:id="215" w:name="_Toc89687824"/>
      <w:r w:rsidRPr="0045404F">
        <w:rPr>
          <w:lang w:val="sl-SI"/>
        </w:rPr>
        <w:t>Predračun</w:t>
      </w:r>
      <w:bookmarkEnd w:id="215"/>
    </w:p>
    <w:p w14:paraId="46DC8648" w14:textId="77777777" w:rsidR="00CB5F18" w:rsidRPr="0045404F" w:rsidRDefault="00CB5F18" w:rsidP="00CB5F18">
      <w:pPr>
        <w:pStyle w:val="Naslov1"/>
        <w:tabs>
          <w:tab w:val="left" w:pos="822"/>
        </w:tabs>
        <w:ind w:left="142" w:firstLine="0"/>
        <w:rPr>
          <w:lang w:val="sl-SI"/>
        </w:rPr>
      </w:pPr>
    </w:p>
    <w:p w14:paraId="1518421D" w14:textId="147147F0" w:rsidR="00CB5F18" w:rsidRPr="0045404F" w:rsidRDefault="00CB5F18" w:rsidP="005144A8">
      <w:pPr>
        <w:pStyle w:val="Telobesedila"/>
        <w:ind w:left="142" w:right="1251"/>
        <w:jc w:val="both"/>
        <w:rPr>
          <w:lang w:val="sl-SI"/>
        </w:rPr>
      </w:pPr>
      <w:r w:rsidRPr="0045404F">
        <w:rPr>
          <w:lang w:val="sl-SI"/>
        </w:rPr>
        <w:t>Ponudnik mora v Predračunu ponujati vse pozicije, ob upoštevanju tehničnih specifikacij, ki so del razpisne dokumentacije.</w:t>
      </w:r>
    </w:p>
    <w:p w14:paraId="5EAD10B9" w14:textId="77777777" w:rsidR="00CB5F18" w:rsidRPr="0045404F" w:rsidRDefault="00CB5F18" w:rsidP="005144A8">
      <w:pPr>
        <w:ind w:left="142" w:right="1251"/>
        <w:jc w:val="both"/>
        <w:rPr>
          <w:sz w:val="20"/>
          <w:szCs w:val="20"/>
          <w:lang w:val="sl-SI"/>
        </w:rPr>
      </w:pPr>
    </w:p>
    <w:p w14:paraId="30678045" w14:textId="40D654E6" w:rsidR="00CB5F18" w:rsidRPr="0045404F" w:rsidRDefault="00CB5F18" w:rsidP="005144A8">
      <w:pPr>
        <w:ind w:left="142" w:right="1251"/>
        <w:jc w:val="both"/>
        <w:rPr>
          <w:sz w:val="20"/>
          <w:szCs w:val="20"/>
          <w:lang w:val="sl-SI"/>
        </w:rPr>
      </w:pPr>
      <w:r w:rsidRPr="0045404F">
        <w:rPr>
          <w:sz w:val="20"/>
          <w:szCs w:val="20"/>
          <w:lang w:val="sl-SI"/>
        </w:rPr>
        <w:t xml:space="preserve">Ponudnik izpolni vse postavke v Predračunu, in sicer na največ dve decimalni mesti.  </w:t>
      </w:r>
    </w:p>
    <w:p w14:paraId="0DB0A299" w14:textId="1E9728F0" w:rsidR="00CB5F18" w:rsidRPr="0045404F" w:rsidRDefault="00CB5F18" w:rsidP="005144A8">
      <w:pPr>
        <w:ind w:left="142" w:right="1251"/>
        <w:jc w:val="both"/>
        <w:rPr>
          <w:sz w:val="20"/>
          <w:szCs w:val="20"/>
          <w:lang w:val="sl-SI"/>
        </w:rPr>
      </w:pPr>
      <w:r w:rsidRPr="0045404F">
        <w:rPr>
          <w:sz w:val="20"/>
          <w:szCs w:val="20"/>
          <w:lang w:val="sl-SI"/>
        </w:rPr>
        <w:t>Ponudnik mora izpolniti vse postavke v predračunu. V kolikor ponudnik cene v posamezno postavko ne vpiše, se šteje, da predmetne postavke ne ponuja in tako ne izpolnjuje vseh zahtev naročnika iz predmetne razpisne dokumentacije.</w:t>
      </w:r>
      <w:r w:rsidR="005C31FD" w:rsidRPr="0045404F">
        <w:rPr>
          <w:sz w:val="20"/>
          <w:szCs w:val="20"/>
          <w:lang w:val="sl-SI"/>
        </w:rPr>
        <w:t xml:space="preserve"> V kolikor ponudnik ni zavezanec za plačilo davka, v vse postavke predračuna vpiše svoje neto cene.</w:t>
      </w:r>
    </w:p>
    <w:p w14:paraId="4C5A7EA7" w14:textId="77777777" w:rsidR="00CB5F18" w:rsidRPr="0045404F" w:rsidRDefault="00CB5F18" w:rsidP="005144A8">
      <w:pPr>
        <w:ind w:left="142" w:right="1251"/>
        <w:jc w:val="both"/>
        <w:rPr>
          <w:sz w:val="20"/>
          <w:szCs w:val="20"/>
          <w:lang w:val="sl-SI"/>
        </w:rPr>
      </w:pPr>
    </w:p>
    <w:p w14:paraId="46B9B9EA" w14:textId="77777777" w:rsidR="00CB5F18" w:rsidRPr="0045404F" w:rsidRDefault="00CB5F18" w:rsidP="005144A8">
      <w:pPr>
        <w:ind w:left="142" w:right="1251"/>
        <w:jc w:val="both"/>
        <w:rPr>
          <w:sz w:val="20"/>
          <w:szCs w:val="20"/>
          <w:lang w:val="sl-SI"/>
        </w:rPr>
      </w:pPr>
      <w:r w:rsidRPr="0045404F">
        <w:rPr>
          <w:sz w:val="20"/>
          <w:szCs w:val="20"/>
          <w:lang w:val="sl-SI"/>
        </w:rPr>
        <w:t>V kolikor ponudnik vpiše ceno nič (0) EUR, se šteje, da ponuja postavko brezplačno.</w:t>
      </w:r>
    </w:p>
    <w:p w14:paraId="5E1E1967" w14:textId="77777777" w:rsidR="00CB5F18" w:rsidRPr="0045404F" w:rsidRDefault="00CB5F18" w:rsidP="005144A8">
      <w:pPr>
        <w:ind w:left="142" w:right="1251"/>
        <w:jc w:val="both"/>
        <w:rPr>
          <w:sz w:val="20"/>
          <w:szCs w:val="20"/>
          <w:lang w:val="sl-SI"/>
        </w:rPr>
      </w:pPr>
    </w:p>
    <w:p w14:paraId="43C164A0" w14:textId="224B8262" w:rsidR="00CB5F18" w:rsidRPr="0045404F" w:rsidRDefault="00CB5F18" w:rsidP="005144A8">
      <w:pPr>
        <w:ind w:left="142" w:right="1251"/>
        <w:jc w:val="both"/>
        <w:rPr>
          <w:sz w:val="20"/>
          <w:szCs w:val="20"/>
          <w:lang w:val="sl-SI"/>
        </w:rPr>
      </w:pPr>
      <w:r w:rsidRPr="0045404F">
        <w:rPr>
          <w:sz w:val="20"/>
          <w:szCs w:val="20"/>
          <w:lang w:val="sl-SI"/>
        </w:rPr>
        <w:t>Ponudnik ne sme spreminjati vsebine predračuna.</w:t>
      </w:r>
    </w:p>
    <w:p w14:paraId="6D3E30A7" w14:textId="77777777" w:rsidR="00CB5F18" w:rsidRPr="0045404F" w:rsidRDefault="00CB5F18" w:rsidP="005144A8">
      <w:pPr>
        <w:ind w:left="142" w:right="1251"/>
        <w:jc w:val="both"/>
        <w:rPr>
          <w:sz w:val="20"/>
          <w:szCs w:val="20"/>
          <w:lang w:val="sl-SI"/>
        </w:rPr>
      </w:pPr>
    </w:p>
    <w:p w14:paraId="05DD7168" w14:textId="77777777" w:rsidR="00CB5F18" w:rsidRPr="0045404F" w:rsidRDefault="00CB5F18" w:rsidP="005144A8">
      <w:pPr>
        <w:ind w:left="142" w:right="1251"/>
        <w:jc w:val="both"/>
        <w:rPr>
          <w:sz w:val="20"/>
          <w:szCs w:val="20"/>
          <w:lang w:val="sl-SI"/>
        </w:rPr>
      </w:pPr>
      <w:r w:rsidRPr="0045404F">
        <w:rPr>
          <w:sz w:val="20"/>
          <w:szCs w:val="20"/>
          <w:lang w:val="sl-SI"/>
        </w:rPr>
        <w:t xml:space="preserve">Ponujena cena z DDV mora zajemati vse popuste in stroške. </w:t>
      </w:r>
    </w:p>
    <w:p w14:paraId="1B544447" w14:textId="77777777" w:rsidR="00CB5F18" w:rsidRPr="0045404F" w:rsidRDefault="00CB5F18" w:rsidP="005144A8">
      <w:pPr>
        <w:ind w:left="142" w:right="1251"/>
        <w:jc w:val="both"/>
        <w:rPr>
          <w:sz w:val="20"/>
          <w:szCs w:val="20"/>
          <w:lang w:val="sl-SI"/>
        </w:rPr>
      </w:pPr>
    </w:p>
    <w:p w14:paraId="0ACC12B1" w14:textId="77777777" w:rsidR="00CB5F18" w:rsidRPr="0045404F" w:rsidRDefault="00CB5F18" w:rsidP="005144A8">
      <w:pPr>
        <w:ind w:left="142" w:right="1251"/>
        <w:jc w:val="both"/>
        <w:rPr>
          <w:sz w:val="20"/>
          <w:szCs w:val="20"/>
          <w:lang w:val="sl-SI"/>
        </w:rPr>
      </w:pPr>
      <w:r w:rsidRPr="0045404F">
        <w:rPr>
          <w:sz w:val="20"/>
          <w:szCs w:val="20"/>
          <w:lang w:val="sl-SI"/>
        </w:rPr>
        <w:t>V primeru, da bo naročnik pri pregledu in ocenjevanju ponudb odkril očitne računske napake, bo ravnal v skladu s sedmim odstavkom 89. člena ZJN-3.</w:t>
      </w:r>
    </w:p>
    <w:p w14:paraId="51F5BAEF" w14:textId="3B320363" w:rsidR="00CB5F18" w:rsidRPr="0045404F" w:rsidRDefault="00CB5F18" w:rsidP="005144A8">
      <w:pPr>
        <w:pStyle w:val="Naslov1"/>
        <w:tabs>
          <w:tab w:val="left" w:pos="822"/>
        </w:tabs>
        <w:ind w:left="142" w:right="1251" w:firstLine="0"/>
        <w:jc w:val="both"/>
        <w:rPr>
          <w:lang w:val="sl-SI"/>
        </w:rPr>
      </w:pPr>
    </w:p>
    <w:p w14:paraId="08B8B7F9" w14:textId="1212A723" w:rsidR="00D476B1" w:rsidRPr="0045404F" w:rsidRDefault="00D476B1" w:rsidP="005144A8">
      <w:pPr>
        <w:pStyle w:val="Naslov1"/>
        <w:tabs>
          <w:tab w:val="left" w:pos="822"/>
        </w:tabs>
        <w:ind w:left="142" w:right="1251" w:firstLine="0"/>
        <w:jc w:val="both"/>
        <w:rPr>
          <w:b w:val="0"/>
          <w:lang w:val="sl-SI"/>
        </w:rPr>
      </w:pPr>
      <w:bookmarkStart w:id="216" w:name="_Toc89687825"/>
      <w:r w:rsidRPr="0045404F">
        <w:rPr>
          <w:b w:val="0"/>
          <w:lang w:val="sl-SI"/>
        </w:rPr>
        <w:t xml:space="preserve">Ponudnik skladno z zgornjimi zahtevami izpolni tudi obrazec </w:t>
      </w:r>
      <w:r w:rsidRPr="0045404F">
        <w:rPr>
          <w:lang w:val="sl-SI"/>
        </w:rPr>
        <w:t>»</w:t>
      </w:r>
      <w:r w:rsidRPr="0045404F">
        <w:rPr>
          <w:b w:val="0"/>
          <w:lang w:val="sl-SI"/>
        </w:rPr>
        <w:t>Ponudba</w:t>
      </w:r>
      <w:r w:rsidR="001824D2" w:rsidRPr="0045404F">
        <w:rPr>
          <w:b w:val="0"/>
          <w:lang w:val="sl-SI"/>
        </w:rPr>
        <w:t xml:space="preserve"> s predračunom</w:t>
      </w:r>
      <w:r w:rsidRPr="0045404F">
        <w:rPr>
          <w:lang w:val="sl-SI"/>
        </w:rPr>
        <w:t>«</w:t>
      </w:r>
      <w:r w:rsidRPr="0045404F">
        <w:rPr>
          <w:b w:val="0"/>
          <w:lang w:val="sl-SI"/>
        </w:rPr>
        <w:t>.</w:t>
      </w:r>
      <w:bookmarkEnd w:id="216"/>
    </w:p>
    <w:p w14:paraId="15D226BF" w14:textId="77777777" w:rsidR="00D476B1" w:rsidRPr="0045404F" w:rsidRDefault="00D476B1" w:rsidP="005144A8">
      <w:pPr>
        <w:pStyle w:val="Naslov1"/>
        <w:tabs>
          <w:tab w:val="left" w:pos="822"/>
        </w:tabs>
        <w:ind w:left="142" w:right="1251" w:firstLine="0"/>
        <w:jc w:val="both"/>
        <w:rPr>
          <w:lang w:val="sl-SI"/>
        </w:rPr>
      </w:pPr>
    </w:p>
    <w:p w14:paraId="5B114A39" w14:textId="517ACDD1" w:rsidR="00CB5F18" w:rsidRPr="0045404F" w:rsidRDefault="00CB5F18" w:rsidP="005144A8">
      <w:pPr>
        <w:ind w:left="142" w:right="1251"/>
        <w:jc w:val="both"/>
        <w:rPr>
          <w:sz w:val="20"/>
          <w:szCs w:val="20"/>
          <w:lang w:val="sl-SI"/>
        </w:rPr>
      </w:pPr>
      <w:r w:rsidRPr="0045404F">
        <w:rPr>
          <w:b/>
          <w:sz w:val="20"/>
          <w:szCs w:val="20"/>
          <w:lang w:val="sl-SI"/>
        </w:rPr>
        <w:t>Ponudnik v sistemu e-JN predračun naloži v razdelek »Predračun« v .</w:t>
      </w:r>
      <w:proofErr w:type="spellStart"/>
      <w:r w:rsidRPr="0045404F">
        <w:rPr>
          <w:b/>
          <w:sz w:val="20"/>
          <w:szCs w:val="20"/>
          <w:lang w:val="sl-SI"/>
        </w:rPr>
        <w:t>pdf</w:t>
      </w:r>
      <w:proofErr w:type="spellEnd"/>
      <w:r w:rsidRPr="0045404F">
        <w:rPr>
          <w:b/>
          <w:sz w:val="20"/>
          <w:szCs w:val="20"/>
          <w:lang w:val="sl-SI"/>
        </w:rPr>
        <w:t xml:space="preserve"> datoteki</w:t>
      </w:r>
      <w:r w:rsidR="00BC2196" w:rsidRPr="0045404F">
        <w:rPr>
          <w:sz w:val="20"/>
          <w:szCs w:val="20"/>
          <w:lang w:val="sl-SI"/>
        </w:rPr>
        <w:t>, ki bo dostopen na javnem odpiranju ponudb</w:t>
      </w:r>
      <w:r w:rsidRPr="0045404F">
        <w:rPr>
          <w:sz w:val="20"/>
          <w:szCs w:val="20"/>
          <w:lang w:val="sl-SI"/>
        </w:rPr>
        <w:t xml:space="preserve">. </w:t>
      </w:r>
    </w:p>
    <w:p w14:paraId="0F440D5B" w14:textId="3C574670" w:rsidR="00234707" w:rsidRPr="0045404F" w:rsidRDefault="00234707" w:rsidP="005144A8">
      <w:pPr>
        <w:ind w:left="142" w:right="1251"/>
        <w:jc w:val="both"/>
        <w:rPr>
          <w:sz w:val="20"/>
          <w:szCs w:val="20"/>
          <w:lang w:val="sl-SI"/>
        </w:rPr>
      </w:pPr>
    </w:p>
    <w:p w14:paraId="7B361937" w14:textId="3958E8C6" w:rsidR="00234707" w:rsidRPr="0045404F" w:rsidRDefault="00234707" w:rsidP="005144A8">
      <w:pPr>
        <w:pStyle w:val="Brezrazmikov"/>
        <w:ind w:left="142" w:right="1251"/>
        <w:jc w:val="both"/>
        <w:rPr>
          <w:sz w:val="20"/>
          <w:szCs w:val="20"/>
          <w:lang w:val="sl-SI"/>
        </w:rPr>
      </w:pPr>
      <w:r w:rsidRPr="0045404F">
        <w:rPr>
          <w:sz w:val="20"/>
          <w:szCs w:val="20"/>
          <w:lang w:val="sl-SI"/>
        </w:rPr>
        <w:t>Ponudnik obrazec »Ponudba</w:t>
      </w:r>
      <w:r w:rsidR="001824D2" w:rsidRPr="0045404F">
        <w:rPr>
          <w:sz w:val="20"/>
          <w:szCs w:val="20"/>
          <w:lang w:val="sl-SI"/>
        </w:rPr>
        <w:t xml:space="preserve"> s predračunom</w:t>
      </w:r>
      <w:r w:rsidRPr="0045404F">
        <w:rPr>
          <w:sz w:val="20"/>
          <w:szCs w:val="20"/>
          <w:lang w:val="sl-SI"/>
        </w:rPr>
        <w:t>« naloži v razdelek »Drug</w:t>
      </w:r>
      <w:r w:rsidR="00F32834" w:rsidRPr="0045404F">
        <w:rPr>
          <w:sz w:val="20"/>
          <w:szCs w:val="20"/>
          <w:lang w:val="sl-SI"/>
        </w:rPr>
        <w:t>i</w:t>
      </w:r>
      <w:r w:rsidRPr="0045404F">
        <w:rPr>
          <w:sz w:val="20"/>
          <w:szCs w:val="20"/>
          <w:lang w:val="sl-SI"/>
        </w:rPr>
        <w:t xml:space="preserve"> </w:t>
      </w:r>
      <w:r w:rsidR="00F32834" w:rsidRPr="0045404F">
        <w:rPr>
          <w:sz w:val="20"/>
          <w:szCs w:val="20"/>
          <w:lang w:val="sl-SI"/>
        </w:rPr>
        <w:t>dokumenti</w:t>
      </w:r>
      <w:r w:rsidRPr="0045404F">
        <w:rPr>
          <w:sz w:val="20"/>
          <w:szCs w:val="20"/>
          <w:lang w:val="sl-SI"/>
        </w:rPr>
        <w:t>«</w:t>
      </w:r>
      <w:r w:rsidR="00F32834" w:rsidRPr="0045404F">
        <w:rPr>
          <w:sz w:val="20"/>
          <w:szCs w:val="20"/>
          <w:lang w:val="sl-SI"/>
        </w:rPr>
        <w:t xml:space="preserve"> v skladu s točko 11.2.3. teh navodil</w:t>
      </w:r>
      <w:r w:rsidRPr="0045404F">
        <w:rPr>
          <w:sz w:val="20"/>
          <w:szCs w:val="20"/>
          <w:lang w:val="sl-SI"/>
        </w:rPr>
        <w:t xml:space="preserve">. V primeru razhajanj med podatki v Predračunu - naloženim v razdelek »Predračun«, in celotno Ponudbo </w:t>
      </w:r>
      <w:r w:rsidR="001824D2" w:rsidRPr="0045404F">
        <w:rPr>
          <w:sz w:val="20"/>
          <w:szCs w:val="20"/>
          <w:lang w:val="sl-SI"/>
        </w:rPr>
        <w:t xml:space="preserve">s predračunom </w:t>
      </w:r>
      <w:r w:rsidRPr="0045404F">
        <w:rPr>
          <w:sz w:val="20"/>
          <w:szCs w:val="20"/>
          <w:lang w:val="sl-SI"/>
        </w:rPr>
        <w:t>- naloženo v razdelek »Drugi dokumenti«, kot veljavni štejejo podatki v celotni ponudbi</w:t>
      </w:r>
      <w:r w:rsidR="001824D2" w:rsidRPr="0045404F">
        <w:rPr>
          <w:sz w:val="20"/>
          <w:szCs w:val="20"/>
          <w:lang w:val="sl-SI"/>
        </w:rPr>
        <w:t xml:space="preserve"> s predračunom</w:t>
      </w:r>
      <w:r w:rsidRPr="0045404F">
        <w:rPr>
          <w:sz w:val="20"/>
          <w:szCs w:val="20"/>
          <w:lang w:val="sl-SI"/>
        </w:rPr>
        <w:t>, naloženi v razdelku »Drugi dokumenti«.</w:t>
      </w:r>
    </w:p>
    <w:p w14:paraId="41596006" w14:textId="77777777" w:rsidR="00CB5F18" w:rsidRPr="0045404F" w:rsidRDefault="00CB5F18" w:rsidP="00CB5F18">
      <w:pPr>
        <w:pStyle w:val="Telobesedila"/>
        <w:spacing w:before="3"/>
        <w:rPr>
          <w:sz w:val="19"/>
          <w:lang w:val="sl-SI"/>
        </w:rPr>
      </w:pPr>
    </w:p>
    <w:p w14:paraId="1CC58E90" w14:textId="77777777" w:rsidR="00CB5F18" w:rsidRPr="0045404F" w:rsidRDefault="00CB5F18" w:rsidP="00CB5F18">
      <w:pPr>
        <w:pStyle w:val="Telobesedila"/>
        <w:spacing w:before="3"/>
        <w:rPr>
          <w:sz w:val="19"/>
          <w:lang w:val="sl-SI"/>
        </w:rPr>
      </w:pPr>
    </w:p>
    <w:p w14:paraId="61FAEF9F" w14:textId="77777777" w:rsidR="00CB5F18" w:rsidRPr="0045404F" w:rsidRDefault="00CB5F18" w:rsidP="00CB5F18">
      <w:pPr>
        <w:pStyle w:val="Telobesedila"/>
        <w:spacing w:before="3"/>
        <w:rPr>
          <w:sz w:val="19"/>
          <w:lang w:val="sl-SI"/>
        </w:rPr>
      </w:pPr>
    </w:p>
    <w:p w14:paraId="72C78146" w14:textId="77777777" w:rsidR="00CB5F18" w:rsidRPr="0045404F" w:rsidRDefault="00CB5F18" w:rsidP="00CB5F18">
      <w:pPr>
        <w:pStyle w:val="Naslov3"/>
        <w:rPr>
          <w:lang w:val="sl-SI"/>
        </w:rPr>
      </w:pPr>
      <w:bookmarkStart w:id="217" w:name="_TOC_250014"/>
      <w:bookmarkEnd w:id="217"/>
      <w:r w:rsidRPr="0045404F">
        <w:rPr>
          <w:lang w:val="sl-SI"/>
        </w:rPr>
        <w:t xml:space="preserve">   </w:t>
      </w:r>
      <w:bookmarkStart w:id="218" w:name="_Toc89687826"/>
      <w:r w:rsidRPr="0045404F">
        <w:rPr>
          <w:lang w:val="sl-SI"/>
        </w:rPr>
        <w:t>Drugi dokumenti ponudbe</w:t>
      </w:r>
      <w:bookmarkEnd w:id="218"/>
    </w:p>
    <w:p w14:paraId="6AB74473" w14:textId="77777777" w:rsidR="00CB5F18" w:rsidRPr="0045404F" w:rsidRDefault="00CB5F18" w:rsidP="00CB5F18">
      <w:pPr>
        <w:pStyle w:val="Telobesedila"/>
        <w:tabs>
          <w:tab w:val="left" w:pos="142"/>
        </w:tabs>
        <w:spacing w:before="5"/>
        <w:ind w:left="142"/>
        <w:rPr>
          <w:b/>
          <w:lang w:val="sl-SI"/>
        </w:rPr>
      </w:pPr>
    </w:p>
    <w:p w14:paraId="13C9F0E2" w14:textId="77777777" w:rsidR="00CB5F18" w:rsidRPr="0045404F" w:rsidRDefault="00CB5F18" w:rsidP="00CB5F18">
      <w:pPr>
        <w:pStyle w:val="Telobesedila"/>
        <w:tabs>
          <w:tab w:val="left" w:pos="142"/>
        </w:tabs>
        <w:ind w:left="142" w:right="1373"/>
        <w:jc w:val="both"/>
        <w:rPr>
          <w:lang w:val="sl-SI"/>
        </w:rPr>
      </w:pPr>
      <w:r w:rsidRPr="0045404F">
        <w:rPr>
          <w:lang w:val="sl-SI"/>
        </w:rPr>
        <w:t>Ponudnik mora druge dokumente ponudbe naložiti v informacijski sistem e-JN v razdelek »Drugi dokumenti«.</w:t>
      </w:r>
    </w:p>
    <w:p w14:paraId="452AC04E" w14:textId="77777777" w:rsidR="00CB5F18" w:rsidRPr="0045404F" w:rsidRDefault="00CB5F18" w:rsidP="00CB5F18">
      <w:pPr>
        <w:pStyle w:val="Telobesedila"/>
        <w:tabs>
          <w:tab w:val="left" w:pos="142"/>
        </w:tabs>
        <w:spacing w:before="2"/>
        <w:ind w:left="142"/>
        <w:rPr>
          <w:lang w:val="sl-SI"/>
        </w:rPr>
      </w:pPr>
    </w:p>
    <w:p w14:paraId="14203EA4" w14:textId="77777777" w:rsidR="00CB5F18" w:rsidRPr="0045404F" w:rsidRDefault="00CB5F18" w:rsidP="00CB5F18">
      <w:pPr>
        <w:pStyle w:val="Telobesedila"/>
        <w:tabs>
          <w:tab w:val="left" w:pos="142"/>
        </w:tabs>
        <w:ind w:left="142" w:right="1373"/>
        <w:jc w:val="both"/>
        <w:rPr>
          <w:lang w:val="sl-SI"/>
        </w:rPr>
      </w:pPr>
      <w:r w:rsidRPr="0045404F">
        <w:rPr>
          <w:lang w:val="sl-SI"/>
        </w:rPr>
        <w:t xml:space="preserve">Dokumenti, </w:t>
      </w:r>
      <w:r w:rsidRPr="0045404F">
        <w:rPr>
          <w:spacing w:val="-3"/>
          <w:lang w:val="sl-SI"/>
        </w:rPr>
        <w:t xml:space="preserve">ki se </w:t>
      </w:r>
      <w:r w:rsidRPr="0045404F">
        <w:rPr>
          <w:lang w:val="sl-SI"/>
        </w:rPr>
        <w:t xml:space="preserve">naložijo v razdelek »Drugi dokumenti« </w:t>
      </w:r>
      <w:r w:rsidRPr="0045404F">
        <w:rPr>
          <w:spacing w:val="-3"/>
          <w:lang w:val="sl-SI"/>
        </w:rPr>
        <w:t xml:space="preserve">so </w:t>
      </w:r>
      <w:r w:rsidRPr="0045404F">
        <w:rPr>
          <w:lang w:val="sl-SI"/>
        </w:rPr>
        <w:t xml:space="preserve">lahko (če </w:t>
      </w:r>
      <w:r w:rsidRPr="0045404F">
        <w:rPr>
          <w:spacing w:val="-3"/>
          <w:lang w:val="sl-SI"/>
        </w:rPr>
        <w:t xml:space="preserve">se </w:t>
      </w:r>
      <w:r w:rsidRPr="0045404F">
        <w:rPr>
          <w:lang w:val="sl-SI"/>
        </w:rPr>
        <w:t>zahteva podpis) podpisani fizično in skenirani kot .</w:t>
      </w:r>
      <w:proofErr w:type="spellStart"/>
      <w:r w:rsidRPr="0045404F">
        <w:rPr>
          <w:lang w:val="sl-SI"/>
        </w:rPr>
        <w:t>pdf</w:t>
      </w:r>
      <w:proofErr w:type="spellEnd"/>
      <w:r w:rsidRPr="0045404F">
        <w:rPr>
          <w:lang w:val="sl-SI"/>
        </w:rPr>
        <w:t xml:space="preserve"> dokument </w:t>
      </w:r>
      <w:r w:rsidRPr="0045404F">
        <w:rPr>
          <w:spacing w:val="-3"/>
          <w:lang w:val="sl-SI"/>
        </w:rPr>
        <w:t xml:space="preserve">ali </w:t>
      </w:r>
      <w:r w:rsidRPr="0045404F">
        <w:rPr>
          <w:lang w:val="sl-SI"/>
        </w:rPr>
        <w:t>drug format, ki omogoča shranjevanje skeniranega dokumenta (npr. .</w:t>
      </w:r>
      <w:proofErr w:type="spellStart"/>
      <w:r w:rsidRPr="0045404F">
        <w:rPr>
          <w:lang w:val="sl-SI"/>
        </w:rPr>
        <w:t>tif</w:t>
      </w:r>
      <w:proofErr w:type="spellEnd"/>
      <w:r w:rsidRPr="0045404F">
        <w:rPr>
          <w:lang w:val="sl-SI"/>
        </w:rPr>
        <w:t>, .</w:t>
      </w:r>
      <w:proofErr w:type="spellStart"/>
      <w:r w:rsidRPr="0045404F">
        <w:rPr>
          <w:lang w:val="sl-SI"/>
        </w:rPr>
        <w:t>jpg</w:t>
      </w:r>
      <w:proofErr w:type="spellEnd"/>
      <w:r w:rsidRPr="0045404F">
        <w:rPr>
          <w:lang w:val="sl-SI"/>
        </w:rPr>
        <w:t xml:space="preserve">), lahko pa </w:t>
      </w:r>
      <w:r w:rsidRPr="0045404F">
        <w:rPr>
          <w:spacing w:val="-3"/>
          <w:lang w:val="sl-SI"/>
        </w:rPr>
        <w:t xml:space="preserve">so </w:t>
      </w:r>
      <w:r w:rsidRPr="0045404F">
        <w:rPr>
          <w:lang w:val="sl-SI"/>
        </w:rPr>
        <w:t>podpisani elektronsko in naloženi kot .</w:t>
      </w:r>
      <w:proofErr w:type="spellStart"/>
      <w:r w:rsidRPr="0045404F">
        <w:rPr>
          <w:lang w:val="sl-SI"/>
        </w:rPr>
        <w:t>pdf</w:t>
      </w:r>
      <w:proofErr w:type="spellEnd"/>
      <w:r w:rsidRPr="0045404F">
        <w:rPr>
          <w:spacing w:val="1"/>
          <w:lang w:val="sl-SI"/>
        </w:rPr>
        <w:t xml:space="preserve"> </w:t>
      </w:r>
      <w:r w:rsidRPr="0045404F">
        <w:rPr>
          <w:lang w:val="sl-SI"/>
        </w:rPr>
        <w:t>dokument.</w:t>
      </w:r>
    </w:p>
    <w:p w14:paraId="340FC5F0" w14:textId="77777777" w:rsidR="00CB5F18" w:rsidRPr="0045404F" w:rsidRDefault="00CB5F18" w:rsidP="00CB5F18">
      <w:pPr>
        <w:pStyle w:val="Telobesedila"/>
        <w:tabs>
          <w:tab w:val="left" w:pos="142"/>
        </w:tabs>
        <w:ind w:left="142" w:right="1373"/>
        <w:jc w:val="both"/>
        <w:rPr>
          <w:lang w:val="sl-SI"/>
        </w:rPr>
      </w:pPr>
    </w:p>
    <w:p w14:paraId="5C29500B" w14:textId="77777777" w:rsidR="00CB5F18" w:rsidRPr="0045404F" w:rsidRDefault="00CB5F18" w:rsidP="007C7685">
      <w:pPr>
        <w:pStyle w:val="Odstavekseznama"/>
        <w:numPr>
          <w:ilvl w:val="0"/>
          <w:numId w:val="2"/>
        </w:numPr>
        <w:tabs>
          <w:tab w:val="left" w:pos="142"/>
          <w:tab w:val="left" w:pos="1109"/>
          <w:tab w:val="left" w:pos="1110"/>
        </w:tabs>
        <w:ind w:left="142" w:firstLine="0"/>
        <w:outlineLvl w:val="3"/>
        <w:rPr>
          <w:rStyle w:val="Naslov4Znak"/>
          <w:b w:val="0"/>
          <w:bCs w:val="0"/>
          <w:vanish/>
          <w:lang w:val="sl-SI"/>
        </w:rPr>
      </w:pPr>
      <w:bookmarkStart w:id="219" w:name="_Toc62040269"/>
      <w:bookmarkStart w:id="220" w:name="_Toc62051534"/>
      <w:bookmarkStart w:id="221" w:name="_Toc62051604"/>
      <w:bookmarkStart w:id="222" w:name="_Toc62055982"/>
      <w:bookmarkStart w:id="223" w:name="_Toc62056041"/>
      <w:bookmarkStart w:id="224" w:name="_Toc62058004"/>
      <w:bookmarkStart w:id="225" w:name="_Toc62460273"/>
      <w:bookmarkStart w:id="226" w:name="_Toc62826825"/>
      <w:bookmarkStart w:id="227" w:name="_Toc63015257"/>
      <w:bookmarkStart w:id="228" w:name="_Toc63015331"/>
      <w:bookmarkStart w:id="229" w:name="_Toc63254962"/>
      <w:bookmarkStart w:id="230" w:name="_Toc63326328"/>
      <w:bookmarkStart w:id="231" w:name="_Toc89673354"/>
      <w:bookmarkStart w:id="232" w:name="_Toc89673414"/>
      <w:bookmarkStart w:id="233" w:name="_Toc89687827"/>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7F09741" w14:textId="77777777" w:rsidR="00CB5F18" w:rsidRPr="0045404F" w:rsidRDefault="00CB5F18" w:rsidP="007C7685">
      <w:pPr>
        <w:pStyle w:val="Odstavekseznama"/>
        <w:numPr>
          <w:ilvl w:val="2"/>
          <w:numId w:val="2"/>
        </w:numPr>
        <w:tabs>
          <w:tab w:val="left" w:pos="142"/>
          <w:tab w:val="left" w:pos="1109"/>
          <w:tab w:val="left" w:pos="1110"/>
        </w:tabs>
        <w:ind w:left="142" w:firstLine="0"/>
        <w:outlineLvl w:val="3"/>
        <w:rPr>
          <w:rStyle w:val="Naslov4Znak"/>
          <w:b w:val="0"/>
          <w:bCs w:val="0"/>
          <w:vanish/>
          <w:lang w:val="sl-SI"/>
        </w:rPr>
      </w:pPr>
      <w:bookmarkStart w:id="234" w:name="_Toc62040270"/>
      <w:bookmarkStart w:id="235" w:name="_Toc62051535"/>
      <w:bookmarkStart w:id="236" w:name="_Toc62051605"/>
      <w:bookmarkStart w:id="237" w:name="_Toc62055983"/>
      <w:bookmarkStart w:id="238" w:name="_Toc62056042"/>
      <w:bookmarkStart w:id="239" w:name="_Toc62058005"/>
      <w:bookmarkStart w:id="240" w:name="_Toc62460274"/>
      <w:bookmarkStart w:id="241" w:name="_Toc62826826"/>
      <w:bookmarkStart w:id="242" w:name="_Toc63015258"/>
      <w:bookmarkStart w:id="243" w:name="_Toc63015332"/>
      <w:bookmarkStart w:id="244" w:name="_Toc63254963"/>
      <w:bookmarkStart w:id="245" w:name="_Toc63326329"/>
      <w:bookmarkStart w:id="246" w:name="_Toc89673355"/>
      <w:bookmarkStart w:id="247" w:name="_Toc89673415"/>
      <w:bookmarkStart w:id="248" w:name="_Toc8968782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3E7699D" w14:textId="77777777" w:rsidR="00CB5F18" w:rsidRPr="0045404F" w:rsidRDefault="00CB5F18" w:rsidP="007C7685">
      <w:pPr>
        <w:pStyle w:val="Odstavekseznama"/>
        <w:numPr>
          <w:ilvl w:val="2"/>
          <w:numId w:val="2"/>
        </w:numPr>
        <w:tabs>
          <w:tab w:val="left" w:pos="142"/>
          <w:tab w:val="left" w:pos="1109"/>
          <w:tab w:val="left" w:pos="1110"/>
        </w:tabs>
        <w:ind w:left="142" w:firstLine="0"/>
        <w:outlineLvl w:val="3"/>
        <w:rPr>
          <w:rStyle w:val="Naslov4Znak"/>
          <w:b w:val="0"/>
          <w:bCs w:val="0"/>
          <w:vanish/>
          <w:lang w:val="sl-SI"/>
        </w:rPr>
      </w:pPr>
      <w:bookmarkStart w:id="249" w:name="_Toc62040271"/>
      <w:bookmarkStart w:id="250" w:name="_Toc62051536"/>
      <w:bookmarkStart w:id="251" w:name="_Toc62051606"/>
      <w:bookmarkStart w:id="252" w:name="_Toc62055984"/>
      <w:bookmarkStart w:id="253" w:name="_Toc62056043"/>
      <w:bookmarkStart w:id="254" w:name="_Toc62058006"/>
      <w:bookmarkStart w:id="255" w:name="_Toc62460275"/>
      <w:bookmarkStart w:id="256" w:name="_Toc62826827"/>
      <w:bookmarkStart w:id="257" w:name="_Toc63015259"/>
      <w:bookmarkStart w:id="258" w:name="_Toc63015333"/>
      <w:bookmarkStart w:id="259" w:name="_Toc63254964"/>
      <w:bookmarkStart w:id="260" w:name="_Toc63326330"/>
      <w:bookmarkStart w:id="261" w:name="_Toc89673356"/>
      <w:bookmarkStart w:id="262" w:name="_Toc89673416"/>
      <w:bookmarkStart w:id="263" w:name="_Toc89687829"/>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FCB6D12" w14:textId="77777777" w:rsidR="00CB5F18" w:rsidRPr="0045404F" w:rsidRDefault="00CB5F18" w:rsidP="007C7685">
      <w:pPr>
        <w:pStyle w:val="Odstavekseznama"/>
        <w:numPr>
          <w:ilvl w:val="2"/>
          <w:numId w:val="2"/>
        </w:numPr>
        <w:tabs>
          <w:tab w:val="left" w:pos="142"/>
          <w:tab w:val="left" w:pos="1109"/>
          <w:tab w:val="left" w:pos="1110"/>
        </w:tabs>
        <w:ind w:left="142" w:firstLine="0"/>
        <w:outlineLvl w:val="3"/>
        <w:rPr>
          <w:rStyle w:val="Naslov4Znak"/>
          <w:b w:val="0"/>
          <w:bCs w:val="0"/>
          <w:vanish/>
          <w:lang w:val="sl-SI"/>
        </w:rPr>
      </w:pPr>
      <w:bookmarkStart w:id="264" w:name="_Toc62040272"/>
      <w:bookmarkStart w:id="265" w:name="_Toc62051537"/>
      <w:bookmarkStart w:id="266" w:name="_Toc62051607"/>
      <w:bookmarkStart w:id="267" w:name="_Toc62055985"/>
      <w:bookmarkStart w:id="268" w:name="_Toc62056044"/>
      <w:bookmarkStart w:id="269" w:name="_Toc62058007"/>
      <w:bookmarkStart w:id="270" w:name="_Toc62460276"/>
      <w:bookmarkStart w:id="271" w:name="_Toc62826828"/>
      <w:bookmarkStart w:id="272" w:name="_Toc63015260"/>
      <w:bookmarkStart w:id="273" w:name="_Toc63015334"/>
      <w:bookmarkStart w:id="274" w:name="_Toc63254965"/>
      <w:bookmarkStart w:id="275" w:name="_Toc63326331"/>
      <w:bookmarkStart w:id="276" w:name="_Toc89673357"/>
      <w:bookmarkStart w:id="277" w:name="_Toc89673417"/>
      <w:bookmarkStart w:id="278" w:name="_Toc89687830"/>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0A9AD53" w14:textId="77777777" w:rsidR="00CB5F18" w:rsidRPr="0045404F" w:rsidRDefault="00CB5F18" w:rsidP="00CB5F18">
      <w:pPr>
        <w:pStyle w:val="Telobesedila"/>
        <w:tabs>
          <w:tab w:val="left" w:pos="142"/>
        </w:tabs>
        <w:spacing w:before="8"/>
        <w:ind w:left="142"/>
        <w:rPr>
          <w:sz w:val="19"/>
          <w:lang w:val="sl-SI"/>
        </w:rPr>
      </w:pPr>
    </w:p>
    <w:p w14:paraId="686B338C" w14:textId="77777777" w:rsidR="00CB5F18" w:rsidRPr="0045404F" w:rsidRDefault="00CB5F18" w:rsidP="00CB5F18">
      <w:pPr>
        <w:pStyle w:val="Naslov4"/>
        <w:tabs>
          <w:tab w:val="clear" w:pos="1109"/>
          <w:tab w:val="clear" w:pos="1110"/>
          <w:tab w:val="left" w:pos="142"/>
        </w:tabs>
        <w:ind w:left="142" w:firstLine="0"/>
        <w:rPr>
          <w:lang w:val="sl-SI"/>
        </w:rPr>
      </w:pPr>
      <w:bookmarkStart w:id="279" w:name="_Toc60586256"/>
      <w:bookmarkStart w:id="280" w:name="_Toc60586514"/>
      <w:bookmarkStart w:id="281" w:name="_Toc60586781"/>
      <w:bookmarkStart w:id="282" w:name="_Toc60586833"/>
      <w:bookmarkStart w:id="283" w:name="_Toc60586983"/>
      <w:bookmarkStart w:id="284" w:name="_Toc60587063"/>
      <w:bookmarkStart w:id="285" w:name="_Toc61548463"/>
      <w:bookmarkStart w:id="286" w:name="_Toc61549586"/>
      <w:bookmarkStart w:id="287" w:name="_Toc61549643"/>
      <w:bookmarkStart w:id="288" w:name="_Toc89687832"/>
      <w:bookmarkEnd w:id="279"/>
      <w:bookmarkEnd w:id="280"/>
      <w:bookmarkEnd w:id="281"/>
      <w:bookmarkEnd w:id="282"/>
      <w:bookmarkEnd w:id="283"/>
      <w:bookmarkEnd w:id="284"/>
      <w:bookmarkEnd w:id="285"/>
      <w:bookmarkEnd w:id="286"/>
      <w:bookmarkEnd w:id="287"/>
      <w:r w:rsidRPr="0045404F">
        <w:rPr>
          <w:rStyle w:val="Naslov4Znak"/>
          <w:b/>
          <w:bCs/>
          <w:lang w:val="sl-SI"/>
        </w:rPr>
        <w:t>Obrazec</w:t>
      </w:r>
      <w:r w:rsidRPr="0045404F">
        <w:rPr>
          <w:lang w:val="sl-SI"/>
        </w:rPr>
        <w:t xml:space="preserve"> Seznam kadrov</w:t>
      </w:r>
      <w:bookmarkEnd w:id="288"/>
    </w:p>
    <w:p w14:paraId="73A57F5D" w14:textId="77777777" w:rsidR="00CB5F18" w:rsidRPr="0045404F" w:rsidRDefault="00CB5F18" w:rsidP="00CB5F18">
      <w:pPr>
        <w:pStyle w:val="Telobesedila"/>
        <w:tabs>
          <w:tab w:val="left" w:pos="142"/>
        </w:tabs>
        <w:spacing w:before="1"/>
        <w:ind w:left="142"/>
        <w:rPr>
          <w:b/>
          <w:lang w:val="sl-SI"/>
        </w:rPr>
      </w:pPr>
    </w:p>
    <w:p w14:paraId="2F13F624" w14:textId="34BE2506" w:rsidR="00CB5F18" w:rsidRPr="0045404F" w:rsidRDefault="00CB5F18" w:rsidP="00CB5F18">
      <w:pPr>
        <w:pStyle w:val="Telobesedila"/>
        <w:tabs>
          <w:tab w:val="left" w:pos="142"/>
        </w:tabs>
        <w:ind w:left="142" w:right="1379"/>
        <w:jc w:val="both"/>
        <w:rPr>
          <w:lang w:val="sl-SI"/>
        </w:rPr>
      </w:pPr>
      <w:r w:rsidRPr="0045404F">
        <w:rPr>
          <w:lang w:val="sl-SI"/>
        </w:rPr>
        <w:t>Ponudnik v obrazec »Seznam kadrov« vpiše in izpolni zahtevane podatke na način, kot je to določeno v obrazcu.</w:t>
      </w:r>
    </w:p>
    <w:p w14:paraId="015064FD" w14:textId="77777777" w:rsidR="00CB5F18" w:rsidRPr="0045404F" w:rsidRDefault="00CB5F18" w:rsidP="00CB5F18">
      <w:pPr>
        <w:rPr>
          <w:lang w:val="sl-SI"/>
        </w:rPr>
      </w:pPr>
    </w:p>
    <w:p w14:paraId="09ADF6CB" w14:textId="67C5B736" w:rsidR="00CB5F18" w:rsidRPr="0045404F" w:rsidRDefault="00CB5F18">
      <w:pPr>
        <w:jc w:val="both"/>
        <w:rPr>
          <w:lang w:val="sl-SI"/>
        </w:rPr>
      </w:pPr>
    </w:p>
    <w:p w14:paraId="5DC4BDF0" w14:textId="77777777" w:rsidR="002D051C" w:rsidRPr="0045404F" w:rsidRDefault="002D051C" w:rsidP="002D051C">
      <w:pPr>
        <w:pStyle w:val="Naslov4"/>
        <w:rPr>
          <w:lang w:val="sl-SI"/>
        </w:rPr>
      </w:pPr>
      <w:bookmarkStart w:id="289" w:name="_Toc89687833"/>
      <w:r w:rsidRPr="0045404F">
        <w:rPr>
          <w:lang w:val="sl-SI"/>
        </w:rPr>
        <w:t>Soglasje podizvajalca za neposredna plačila</w:t>
      </w:r>
      <w:bookmarkEnd w:id="289"/>
    </w:p>
    <w:p w14:paraId="5FB78171" w14:textId="77777777" w:rsidR="002D051C" w:rsidRPr="0045404F" w:rsidRDefault="002D051C" w:rsidP="002D051C">
      <w:pPr>
        <w:pStyle w:val="Telobesedila"/>
        <w:spacing w:before="5"/>
        <w:rPr>
          <w:b/>
          <w:lang w:val="sl-SI"/>
        </w:rPr>
      </w:pPr>
    </w:p>
    <w:p w14:paraId="1DEDC36A" w14:textId="3F2306D4" w:rsidR="002D051C" w:rsidRPr="0045404F" w:rsidRDefault="002D051C" w:rsidP="002D051C">
      <w:pPr>
        <w:pStyle w:val="Telobesedila"/>
        <w:spacing w:before="1"/>
        <w:ind w:left="115" w:right="1373"/>
        <w:jc w:val="both"/>
        <w:rPr>
          <w:lang w:val="sl-SI"/>
        </w:rPr>
      </w:pPr>
      <w:r w:rsidRPr="0045404F">
        <w:rPr>
          <w:lang w:val="sl-SI"/>
        </w:rPr>
        <w:lastRenderedPageBreak/>
        <w:t>Neposredna plačila podizvajalcu so obvezna v primeru, ko podizvajalec</w:t>
      </w:r>
      <w:r w:rsidR="004F6488" w:rsidRPr="0045404F">
        <w:rPr>
          <w:lang w:val="sl-SI"/>
        </w:rPr>
        <w:t>, s katerim nastopa ponudnik,</w:t>
      </w:r>
      <w:r w:rsidRPr="0045404F">
        <w:rPr>
          <w:lang w:val="sl-SI"/>
        </w:rPr>
        <w:t xml:space="preserve"> zahteva neposredno plačilo in je v ponudbi priložena zahteva podizvajalca za neposredno plačilo.</w:t>
      </w:r>
    </w:p>
    <w:p w14:paraId="456E7A8C" w14:textId="77777777" w:rsidR="002D051C" w:rsidRPr="0045404F" w:rsidRDefault="002D051C" w:rsidP="002D051C">
      <w:pPr>
        <w:pStyle w:val="Telobesedila"/>
        <w:spacing w:before="7"/>
        <w:rPr>
          <w:sz w:val="19"/>
          <w:lang w:val="sl-SI"/>
        </w:rPr>
      </w:pPr>
    </w:p>
    <w:p w14:paraId="3A6019D0" w14:textId="77777777" w:rsidR="002D051C" w:rsidRPr="0045404F" w:rsidRDefault="002D051C" w:rsidP="002D051C">
      <w:pPr>
        <w:pStyle w:val="Naslov4"/>
        <w:rPr>
          <w:lang w:val="sl-SI"/>
        </w:rPr>
      </w:pPr>
      <w:bookmarkStart w:id="290" w:name="_Toc89687834"/>
      <w:r w:rsidRPr="0045404F">
        <w:rPr>
          <w:lang w:val="sl-SI"/>
        </w:rPr>
        <w:t>Finančna zavarovanja</w:t>
      </w:r>
      <w:bookmarkEnd w:id="290"/>
    </w:p>
    <w:p w14:paraId="13CB08F2" w14:textId="77777777" w:rsidR="002D051C" w:rsidRPr="0045404F" w:rsidRDefault="002D051C" w:rsidP="002D051C">
      <w:pPr>
        <w:pStyle w:val="Telobesedila"/>
        <w:spacing w:before="8"/>
        <w:rPr>
          <w:b/>
          <w:lang w:val="sl-SI"/>
        </w:rPr>
      </w:pPr>
    </w:p>
    <w:p w14:paraId="6F22F138" w14:textId="77777777" w:rsidR="002D051C" w:rsidRPr="0045404F" w:rsidRDefault="002D051C" w:rsidP="002D051C">
      <w:pPr>
        <w:pStyle w:val="Telobesedila"/>
        <w:spacing w:line="237" w:lineRule="auto"/>
        <w:ind w:left="115" w:right="1373"/>
        <w:jc w:val="both"/>
        <w:rPr>
          <w:lang w:val="sl-SI"/>
        </w:rPr>
      </w:pPr>
      <w:r w:rsidRPr="0045404F">
        <w:rPr>
          <w:lang w:val="sl-SI"/>
        </w:rPr>
        <w:t>Ponudnik mora za zavarovanje predložiti finančna zavarovanja (v nadaljevanju: zavarovanja). Zavarovanja morajo biti brezpogojna in plačljiva na prvi poziv. Ponudnik lahko predloži bančno garancijo ali kavcijsko zavarovanje.</w:t>
      </w:r>
    </w:p>
    <w:p w14:paraId="2A8CF239" w14:textId="77777777" w:rsidR="002D051C" w:rsidRPr="0045404F" w:rsidRDefault="002D051C" w:rsidP="002D051C">
      <w:pPr>
        <w:pStyle w:val="Telobesedila"/>
        <w:spacing w:before="2"/>
        <w:rPr>
          <w:lang w:val="sl-SI"/>
        </w:rPr>
      </w:pPr>
    </w:p>
    <w:p w14:paraId="7C35385D" w14:textId="77777777" w:rsidR="002D051C" w:rsidRPr="0045404F" w:rsidRDefault="002D051C" w:rsidP="002D051C">
      <w:pPr>
        <w:pStyle w:val="Telobesedila"/>
        <w:ind w:left="115" w:right="1368"/>
        <w:jc w:val="both"/>
        <w:rPr>
          <w:lang w:val="sl-SI"/>
        </w:rPr>
      </w:pPr>
      <w:r w:rsidRPr="0045404F">
        <w:rPr>
          <w:lang w:val="sl-SI"/>
        </w:rPr>
        <w:t>Uporabljena valuta finančnega zavarovanja mora biti enaka valuti javnega naročila. Finančno zavarovanje, ki ga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0C048D0" w14:textId="77777777" w:rsidR="002D051C" w:rsidRPr="0045404F" w:rsidRDefault="002D051C" w:rsidP="002D051C">
      <w:pPr>
        <w:pStyle w:val="Telobesedila"/>
        <w:spacing w:before="9"/>
        <w:rPr>
          <w:sz w:val="19"/>
          <w:lang w:val="sl-SI"/>
        </w:rPr>
      </w:pPr>
    </w:p>
    <w:p w14:paraId="0BB62550" w14:textId="77777777" w:rsidR="002D051C" w:rsidRPr="0045404F" w:rsidRDefault="002D051C" w:rsidP="002D051C">
      <w:pPr>
        <w:pStyle w:val="Naslov5"/>
        <w:tabs>
          <w:tab w:val="clear" w:pos="1110"/>
          <w:tab w:val="left" w:pos="142"/>
        </w:tabs>
        <w:ind w:left="142" w:firstLine="0"/>
        <w:rPr>
          <w:lang w:val="sl-SI"/>
        </w:rPr>
      </w:pPr>
      <w:bookmarkStart w:id="291" w:name="_Toc89687835"/>
      <w:r w:rsidRPr="0045404F">
        <w:rPr>
          <w:lang w:val="sl-SI"/>
        </w:rPr>
        <w:t>Zavarovanje za resnost ponudbe</w:t>
      </w:r>
      <w:bookmarkEnd w:id="291"/>
    </w:p>
    <w:p w14:paraId="65C2280E" w14:textId="77777777" w:rsidR="002D051C" w:rsidRPr="0045404F" w:rsidRDefault="002D051C" w:rsidP="002D051C">
      <w:pPr>
        <w:rPr>
          <w:lang w:val="sl-SI"/>
        </w:rPr>
      </w:pPr>
    </w:p>
    <w:p w14:paraId="6487918D" w14:textId="77777777" w:rsidR="002D051C" w:rsidRPr="0045404F" w:rsidRDefault="002D051C" w:rsidP="002D051C">
      <w:pPr>
        <w:pStyle w:val="Telobesedila"/>
        <w:spacing w:before="1"/>
        <w:ind w:left="142" w:right="1368"/>
        <w:jc w:val="both"/>
        <w:rPr>
          <w:lang w:val="sl-SI"/>
        </w:rPr>
      </w:pPr>
      <w:r w:rsidRPr="0045404F">
        <w:rPr>
          <w:lang w:val="sl-SI"/>
        </w:rPr>
        <w:t>Ponudnik mora, kot zavarovanje za resnost ponudbe, v ponudbi predložiti finančno zavarovanje za resnost ponudbe, izdano s strani banke (bančna garancija za resnost ponudbe) ali zavarovalnice (kavcijsko zavarovanje) v višini najmanj 10.000,00 EUR.</w:t>
      </w:r>
    </w:p>
    <w:p w14:paraId="3FE7C0B7" w14:textId="77777777" w:rsidR="002D051C" w:rsidRPr="0045404F" w:rsidRDefault="002D051C" w:rsidP="002D051C">
      <w:pPr>
        <w:pStyle w:val="Telobesedila"/>
        <w:spacing w:before="1"/>
        <w:ind w:left="142"/>
        <w:rPr>
          <w:lang w:val="sl-SI"/>
        </w:rPr>
      </w:pPr>
    </w:p>
    <w:p w14:paraId="38D8F4F0" w14:textId="77777777" w:rsidR="002D051C" w:rsidRPr="0045404F" w:rsidRDefault="002D051C" w:rsidP="002D051C">
      <w:pPr>
        <w:pStyle w:val="Telobesedila"/>
        <w:ind w:left="142"/>
        <w:rPr>
          <w:lang w:val="sl-SI"/>
        </w:rPr>
      </w:pPr>
      <w:r w:rsidRPr="0045404F">
        <w:rPr>
          <w:lang w:val="sl-SI"/>
        </w:rPr>
        <w:t>Naročnik bo zavarovanje za resnost ponudbe unovčil v naslednjih primerih:</w:t>
      </w:r>
    </w:p>
    <w:p w14:paraId="76396776" w14:textId="77777777" w:rsidR="002D051C" w:rsidRPr="0045404F" w:rsidRDefault="002D051C" w:rsidP="007C7685">
      <w:pPr>
        <w:pStyle w:val="Odstavekseznama"/>
        <w:numPr>
          <w:ilvl w:val="5"/>
          <w:numId w:val="2"/>
        </w:numPr>
        <w:tabs>
          <w:tab w:val="left" w:pos="821"/>
          <w:tab w:val="left" w:pos="822"/>
        </w:tabs>
        <w:spacing w:before="1"/>
        <w:ind w:left="142" w:right="1378" w:firstLine="0"/>
        <w:rPr>
          <w:sz w:val="20"/>
          <w:lang w:val="sl-SI"/>
        </w:rPr>
      </w:pPr>
      <w:r w:rsidRPr="0045404F">
        <w:rPr>
          <w:sz w:val="20"/>
          <w:lang w:val="sl-SI"/>
        </w:rPr>
        <w:t>če bo ponudnik umaknil ponudbo po poteku roka za prejem ponudb ali nedopustno spremenil</w:t>
      </w:r>
    </w:p>
    <w:p w14:paraId="134316A0" w14:textId="77777777" w:rsidR="002D051C" w:rsidRPr="0045404F" w:rsidRDefault="002D051C" w:rsidP="002D051C">
      <w:pPr>
        <w:pStyle w:val="Odstavekseznama"/>
        <w:tabs>
          <w:tab w:val="left" w:pos="821"/>
          <w:tab w:val="left" w:pos="822"/>
        </w:tabs>
        <w:spacing w:before="1"/>
        <w:ind w:left="142" w:right="1378" w:firstLine="0"/>
        <w:rPr>
          <w:sz w:val="20"/>
          <w:lang w:val="sl-SI"/>
        </w:rPr>
      </w:pPr>
      <w:r w:rsidRPr="0045404F">
        <w:rPr>
          <w:sz w:val="20"/>
          <w:lang w:val="sl-SI"/>
        </w:rPr>
        <w:t xml:space="preserve">            ponudbo v času njene veljavnosti ali</w:t>
      </w:r>
    </w:p>
    <w:p w14:paraId="0FC7BC3D" w14:textId="4B25732B" w:rsidR="002D051C" w:rsidRPr="0045404F" w:rsidRDefault="002D051C" w:rsidP="007C7685">
      <w:pPr>
        <w:pStyle w:val="Odstavekseznama"/>
        <w:numPr>
          <w:ilvl w:val="5"/>
          <w:numId w:val="2"/>
        </w:numPr>
        <w:tabs>
          <w:tab w:val="left" w:pos="821"/>
          <w:tab w:val="left" w:pos="822"/>
        </w:tabs>
        <w:ind w:left="142" w:firstLine="0"/>
        <w:rPr>
          <w:sz w:val="20"/>
          <w:lang w:val="sl-SI"/>
        </w:rPr>
      </w:pPr>
      <w:r w:rsidRPr="0045404F">
        <w:rPr>
          <w:sz w:val="20"/>
          <w:lang w:val="sl-SI"/>
        </w:rPr>
        <w:t xml:space="preserve">če ponudnik na </w:t>
      </w:r>
      <w:r w:rsidRPr="0045404F">
        <w:rPr>
          <w:spacing w:val="-3"/>
          <w:sz w:val="20"/>
          <w:lang w:val="sl-SI"/>
        </w:rPr>
        <w:t xml:space="preserve">poziv </w:t>
      </w:r>
      <w:r w:rsidRPr="0045404F">
        <w:rPr>
          <w:sz w:val="20"/>
          <w:lang w:val="sl-SI"/>
        </w:rPr>
        <w:t xml:space="preserve">naročnika ne bo podpisal </w:t>
      </w:r>
      <w:r w:rsidR="00001C5A">
        <w:rPr>
          <w:sz w:val="20"/>
          <w:lang w:val="sl-SI"/>
        </w:rPr>
        <w:t>pogodbe</w:t>
      </w:r>
      <w:r w:rsidRPr="0045404F">
        <w:rPr>
          <w:spacing w:val="14"/>
          <w:sz w:val="20"/>
          <w:lang w:val="sl-SI"/>
        </w:rPr>
        <w:t xml:space="preserve"> </w:t>
      </w:r>
      <w:r w:rsidRPr="0045404F">
        <w:rPr>
          <w:sz w:val="20"/>
          <w:lang w:val="sl-SI"/>
        </w:rPr>
        <w:t>ali</w:t>
      </w:r>
    </w:p>
    <w:p w14:paraId="7C8D27E7" w14:textId="77777777" w:rsidR="002D051C" w:rsidRPr="0045404F" w:rsidRDefault="002D051C" w:rsidP="007C7685">
      <w:pPr>
        <w:pStyle w:val="Odstavekseznama"/>
        <w:numPr>
          <w:ilvl w:val="5"/>
          <w:numId w:val="2"/>
        </w:numPr>
        <w:tabs>
          <w:tab w:val="left" w:pos="821"/>
          <w:tab w:val="left" w:pos="822"/>
        </w:tabs>
        <w:spacing w:before="5" w:line="235" w:lineRule="auto"/>
        <w:ind w:left="142" w:right="1375" w:firstLine="0"/>
        <w:rPr>
          <w:sz w:val="20"/>
          <w:lang w:val="sl-SI"/>
        </w:rPr>
      </w:pPr>
      <w:r w:rsidRPr="0045404F">
        <w:rPr>
          <w:sz w:val="20"/>
          <w:lang w:val="sl-SI"/>
        </w:rPr>
        <w:t>če ponudnik ne bo predložil zavarovanja za dobro izvedbo pogodbenih obveznosti v skladu s pogoji</w:t>
      </w:r>
      <w:r w:rsidRPr="0045404F">
        <w:rPr>
          <w:spacing w:val="4"/>
          <w:sz w:val="20"/>
          <w:lang w:val="sl-SI"/>
        </w:rPr>
        <w:t xml:space="preserve"> </w:t>
      </w:r>
      <w:r w:rsidRPr="0045404F">
        <w:rPr>
          <w:sz w:val="20"/>
          <w:lang w:val="sl-SI"/>
        </w:rPr>
        <w:t>naročila.</w:t>
      </w:r>
    </w:p>
    <w:p w14:paraId="4E40CE84" w14:textId="77777777" w:rsidR="002D051C" w:rsidRPr="0045404F" w:rsidRDefault="002D051C" w:rsidP="002D051C">
      <w:pPr>
        <w:pStyle w:val="Telobesedila"/>
        <w:spacing w:before="1"/>
        <w:ind w:left="142"/>
        <w:rPr>
          <w:lang w:val="sl-SI"/>
        </w:rPr>
      </w:pPr>
    </w:p>
    <w:p w14:paraId="273F72B3" w14:textId="77777777" w:rsidR="002D051C" w:rsidRPr="0045404F" w:rsidRDefault="002D051C" w:rsidP="002D051C">
      <w:pPr>
        <w:pStyle w:val="Telobesedila"/>
        <w:spacing w:before="1"/>
        <w:ind w:left="142"/>
        <w:rPr>
          <w:lang w:val="sl-SI"/>
        </w:rPr>
      </w:pPr>
      <w:r w:rsidRPr="0045404F">
        <w:rPr>
          <w:lang w:val="sl-SI"/>
        </w:rPr>
        <w:t>Zavarovanje za resnost ponudbe mora veljati najmanj do izteka roka veljavnosti ponudbe iz točke</w:t>
      </w:r>
    </w:p>
    <w:p w14:paraId="48200136" w14:textId="1E02F5FD" w:rsidR="002D051C" w:rsidRPr="0045404F" w:rsidRDefault="002D051C" w:rsidP="002D051C">
      <w:pPr>
        <w:pStyle w:val="Telobesedila"/>
        <w:ind w:left="142"/>
        <w:rPr>
          <w:lang w:val="sl-SI"/>
        </w:rPr>
      </w:pPr>
      <w:r w:rsidRPr="0045404F">
        <w:rPr>
          <w:lang w:val="sl-SI"/>
        </w:rPr>
        <w:t>11.3.</w:t>
      </w:r>
      <w:r w:rsidR="00FF22F3">
        <w:rPr>
          <w:lang w:val="sl-SI"/>
        </w:rPr>
        <w:t>5</w:t>
      </w:r>
      <w:r w:rsidRPr="0045404F">
        <w:rPr>
          <w:lang w:val="sl-SI"/>
        </w:rPr>
        <w:t xml:space="preserve"> teh navodil.</w:t>
      </w:r>
    </w:p>
    <w:p w14:paraId="0EDB59B3" w14:textId="77777777" w:rsidR="002D051C" w:rsidRPr="0045404F" w:rsidRDefault="002D051C" w:rsidP="002D051C">
      <w:pPr>
        <w:pStyle w:val="Telobesedila"/>
        <w:spacing w:before="1"/>
        <w:ind w:left="142"/>
        <w:rPr>
          <w:lang w:val="sl-SI"/>
        </w:rPr>
      </w:pPr>
    </w:p>
    <w:p w14:paraId="100CDCC8" w14:textId="324C8CF5" w:rsidR="002D051C" w:rsidRPr="0045404F" w:rsidRDefault="002D051C" w:rsidP="002D051C">
      <w:pPr>
        <w:pStyle w:val="Telobesedila"/>
        <w:ind w:left="142" w:right="1370"/>
        <w:jc w:val="both"/>
        <w:rPr>
          <w:lang w:val="sl-SI"/>
        </w:rPr>
      </w:pPr>
      <w:r w:rsidRPr="0045404F">
        <w:rPr>
          <w:lang w:val="sl-SI"/>
        </w:rPr>
        <w:t>V primeru, da ponudnik poda veljavnost ponudbe, ki je daljša od zahtevane, mora veljavnost ponudbe pokriti z ustrezno daljšo veljavnostjo zavarovanja za resnost ponudbe. V nasprotnem primeru naročnik razlike nad zahtevano veljavnostjo ponudbe ne bo upošteval.</w:t>
      </w:r>
    </w:p>
    <w:p w14:paraId="3DC85192" w14:textId="77777777" w:rsidR="00EA135A" w:rsidRPr="0045404F" w:rsidRDefault="00EA135A" w:rsidP="002D051C">
      <w:pPr>
        <w:pStyle w:val="Telobesedila"/>
        <w:ind w:left="142" w:right="1370"/>
        <w:jc w:val="both"/>
        <w:rPr>
          <w:lang w:val="sl-SI"/>
        </w:rPr>
      </w:pPr>
    </w:p>
    <w:p w14:paraId="207DE35B" w14:textId="2592667A" w:rsidR="00EA135A" w:rsidRPr="0045404F" w:rsidRDefault="00EA135A" w:rsidP="00B51ACC">
      <w:pPr>
        <w:pStyle w:val="Telobesedila"/>
        <w:ind w:left="142" w:right="1370"/>
        <w:jc w:val="both"/>
        <w:rPr>
          <w:lang w:val="sl-SI"/>
        </w:rPr>
      </w:pPr>
      <w:r w:rsidRPr="0045404F">
        <w:rPr>
          <w:lang w:val="sl-SI"/>
        </w:rPr>
        <w:t xml:space="preserve">Ponudnik mora predložiti zavarovanje za resnost, skladno z zgoraj navedenimi zahtevami in vzorcem zavarovanja, ki je sestavni del razpisne dokumentacije. Ponudbi predloži zavarovanje v elektronsko podpisani </w:t>
      </w:r>
      <w:proofErr w:type="spellStart"/>
      <w:r w:rsidRPr="0045404F">
        <w:rPr>
          <w:lang w:val="sl-SI"/>
        </w:rPr>
        <w:t>pdf</w:t>
      </w:r>
      <w:proofErr w:type="spellEnd"/>
      <w:r w:rsidRPr="0045404F">
        <w:rPr>
          <w:lang w:val="sl-SI"/>
        </w:rPr>
        <w:t xml:space="preserve"> obliki ali skeniran izvod originala izdane bančne garancije oziroma kavcijskega zavarovanja. V primeru, da ponudnik zavarovanja ne bo predložil ali bo predložil zavarovanje, ki ni skladno z zahtevami naročnika in zato ni v celoti unovčljivo skladno z navedenimi zahtevami, bo naročnik takšno ponudbo zavrnil.</w:t>
      </w:r>
    </w:p>
    <w:p w14:paraId="5D00E437" w14:textId="2C6CA9DF" w:rsidR="00EA135A" w:rsidRPr="0045404F" w:rsidRDefault="00EA135A">
      <w:pPr>
        <w:jc w:val="both"/>
        <w:rPr>
          <w:lang w:val="sl-SI"/>
        </w:rPr>
      </w:pPr>
    </w:p>
    <w:p w14:paraId="5FBD9DC9" w14:textId="07412030" w:rsidR="004F6488" w:rsidRPr="0045404F" w:rsidRDefault="004F6488">
      <w:pPr>
        <w:jc w:val="both"/>
        <w:rPr>
          <w:lang w:val="sl-SI"/>
        </w:rPr>
      </w:pPr>
    </w:p>
    <w:p w14:paraId="687C9073" w14:textId="6025C5A8" w:rsidR="004F6488" w:rsidRPr="0045404F" w:rsidRDefault="004F6488">
      <w:pPr>
        <w:jc w:val="both"/>
        <w:rPr>
          <w:lang w:val="sl-SI"/>
        </w:rPr>
      </w:pPr>
    </w:p>
    <w:p w14:paraId="0AD67610" w14:textId="25F63F0A" w:rsidR="004F6488" w:rsidRPr="0045404F" w:rsidRDefault="004F6488" w:rsidP="007C7685">
      <w:pPr>
        <w:pStyle w:val="Naslov4"/>
        <w:numPr>
          <w:ilvl w:val="3"/>
          <w:numId w:val="11"/>
        </w:numPr>
        <w:rPr>
          <w:lang w:val="sl-SI"/>
        </w:rPr>
      </w:pPr>
      <w:bookmarkStart w:id="292" w:name="_Toc89687836"/>
      <w:r w:rsidRPr="0045404F">
        <w:rPr>
          <w:lang w:val="sl-SI"/>
        </w:rPr>
        <w:t xml:space="preserve">Izjava o </w:t>
      </w:r>
      <w:proofErr w:type="spellStart"/>
      <w:r w:rsidRPr="0045404F">
        <w:rPr>
          <w:lang w:val="sl-SI"/>
        </w:rPr>
        <w:t>nenastopanju</w:t>
      </w:r>
      <w:proofErr w:type="spellEnd"/>
      <w:r w:rsidRPr="0045404F">
        <w:rPr>
          <w:lang w:val="sl-SI"/>
        </w:rPr>
        <w:t xml:space="preserve"> s podizvajalci</w:t>
      </w:r>
      <w:bookmarkEnd w:id="292"/>
    </w:p>
    <w:p w14:paraId="72DD1F19" w14:textId="51278A82" w:rsidR="004F6488" w:rsidRPr="0045404F" w:rsidRDefault="004F6488" w:rsidP="009F4852">
      <w:pPr>
        <w:rPr>
          <w:lang w:val="sl-SI"/>
        </w:rPr>
      </w:pPr>
    </w:p>
    <w:p w14:paraId="74F98C6B" w14:textId="7FB691AF" w:rsidR="004F6488" w:rsidRPr="0045404F" w:rsidRDefault="004F6488" w:rsidP="00C577A2">
      <w:pPr>
        <w:ind w:left="142" w:right="1393"/>
        <w:rPr>
          <w:sz w:val="20"/>
          <w:szCs w:val="20"/>
          <w:lang w:val="sl-SI"/>
        </w:rPr>
      </w:pPr>
      <w:r w:rsidRPr="0045404F">
        <w:rPr>
          <w:sz w:val="20"/>
          <w:szCs w:val="20"/>
          <w:lang w:val="sl-SI"/>
        </w:rPr>
        <w:t>Ponudnik izpolni izjavo le, če ne nastopa s podizvajalcem. V kolikor ponudnik izpolni slednjo izjavo, ne izpolni obrazcev »Podizvajalci« in »Soglasje podizvajalca za neposredna plačila«.</w:t>
      </w:r>
    </w:p>
    <w:p w14:paraId="241CB685" w14:textId="77777777" w:rsidR="004F6488" w:rsidRPr="0045404F" w:rsidRDefault="004F6488">
      <w:pPr>
        <w:jc w:val="both"/>
        <w:rPr>
          <w:lang w:val="sl-SI"/>
        </w:rPr>
        <w:sectPr w:rsidR="004F6488" w:rsidRPr="0045404F" w:rsidSect="005144A8">
          <w:headerReference w:type="default" r:id="rId13"/>
          <w:footerReference w:type="default" r:id="rId14"/>
          <w:pgSz w:w="11910" w:h="16840"/>
          <w:pgMar w:top="920" w:right="428" w:bottom="880" w:left="1300" w:header="714" w:footer="685" w:gutter="0"/>
          <w:cols w:space="708"/>
        </w:sectPr>
      </w:pPr>
    </w:p>
    <w:p w14:paraId="5C26B0D6" w14:textId="3CF8B54C" w:rsidR="00AC2AD9" w:rsidRPr="0045404F" w:rsidRDefault="00AC2AD9" w:rsidP="004811F0">
      <w:pPr>
        <w:pStyle w:val="Telobesedila"/>
        <w:ind w:right="1370"/>
        <w:jc w:val="both"/>
        <w:rPr>
          <w:lang w:val="sl-SI"/>
        </w:rPr>
      </w:pPr>
      <w:bookmarkStart w:id="293" w:name="_TOC_250015"/>
      <w:bookmarkEnd w:id="293"/>
    </w:p>
    <w:p w14:paraId="6AA54471" w14:textId="77777777" w:rsidR="00AC2AD9" w:rsidRPr="0045404F" w:rsidRDefault="00AC2AD9" w:rsidP="00AC2AD9">
      <w:pPr>
        <w:rPr>
          <w:lang w:val="sl-SI"/>
        </w:rPr>
      </w:pPr>
    </w:p>
    <w:p w14:paraId="6911A8F2" w14:textId="77777777" w:rsidR="00AC2AD9" w:rsidRPr="0045404F" w:rsidRDefault="00AC2AD9" w:rsidP="00AC2AD9">
      <w:pPr>
        <w:pStyle w:val="Naslov2"/>
        <w:rPr>
          <w:lang w:val="sl-SI"/>
        </w:rPr>
      </w:pPr>
      <w:bookmarkStart w:id="294" w:name="_Toc89687837"/>
      <w:r w:rsidRPr="0045404F">
        <w:rPr>
          <w:lang w:val="sl-SI"/>
        </w:rPr>
        <w:t>Druga določila za pripravo</w:t>
      </w:r>
      <w:r w:rsidRPr="0045404F">
        <w:rPr>
          <w:spacing w:val="-6"/>
          <w:lang w:val="sl-SI"/>
        </w:rPr>
        <w:t xml:space="preserve"> </w:t>
      </w:r>
      <w:r w:rsidRPr="0045404F">
        <w:rPr>
          <w:lang w:val="sl-SI"/>
        </w:rPr>
        <w:t>ponudbe</w:t>
      </w:r>
      <w:bookmarkEnd w:id="294"/>
    </w:p>
    <w:p w14:paraId="658B3171" w14:textId="77777777" w:rsidR="00AC2AD9" w:rsidRPr="0045404F" w:rsidRDefault="00AC2AD9" w:rsidP="00AC2AD9">
      <w:pPr>
        <w:pStyle w:val="Telobesedila"/>
        <w:spacing w:before="7"/>
        <w:rPr>
          <w:b/>
          <w:sz w:val="22"/>
          <w:lang w:val="sl-SI"/>
        </w:rPr>
      </w:pPr>
    </w:p>
    <w:p w14:paraId="27F49A9D" w14:textId="77777777" w:rsidR="00AC2AD9" w:rsidRPr="0045404F" w:rsidRDefault="00AC2AD9" w:rsidP="007C7685">
      <w:pPr>
        <w:pStyle w:val="Odstavekseznama"/>
        <w:numPr>
          <w:ilvl w:val="1"/>
          <w:numId w:val="5"/>
        </w:numPr>
        <w:tabs>
          <w:tab w:val="left" w:pos="821"/>
          <w:tab w:val="left" w:pos="822"/>
        </w:tabs>
        <w:outlineLvl w:val="2"/>
        <w:rPr>
          <w:b/>
          <w:bCs/>
          <w:vanish/>
          <w:sz w:val="20"/>
          <w:szCs w:val="20"/>
          <w:lang w:val="sl-SI"/>
        </w:rPr>
      </w:pPr>
      <w:bookmarkStart w:id="295" w:name="_Toc60586265"/>
      <w:bookmarkStart w:id="296" w:name="_Toc60586520"/>
      <w:bookmarkStart w:id="297" w:name="_Toc60586787"/>
      <w:bookmarkStart w:id="298" w:name="_Toc60586839"/>
      <w:bookmarkStart w:id="299" w:name="_Toc60586988"/>
      <w:bookmarkStart w:id="300" w:name="_Toc60587073"/>
      <w:bookmarkStart w:id="301" w:name="_Toc61548473"/>
      <w:bookmarkStart w:id="302" w:name="_Toc61549596"/>
      <w:bookmarkStart w:id="303" w:name="_Toc61549653"/>
      <w:bookmarkStart w:id="304" w:name="_Toc62040281"/>
      <w:bookmarkStart w:id="305" w:name="_Toc62051546"/>
      <w:bookmarkStart w:id="306" w:name="_Toc62051615"/>
      <w:bookmarkStart w:id="307" w:name="_Toc62055993"/>
      <w:bookmarkStart w:id="308" w:name="_Toc62056052"/>
      <w:bookmarkStart w:id="309" w:name="_Toc62058015"/>
      <w:bookmarkStart w:id="310" w:name="_Toc62460284"/>
      <w:bookmarkStart w:id="311" w:name="_Toc62826836"/>
      <w:bookmarkStart w:id="312" w:name="_Toc63015268"/>
      <w:bookmarkStart w:id="313" w:name="_Toc63015342"/>
      <w:bookmarkStart w:id="314" w:name="_Toc63254974"/>
      <w:bookmarkStart w:id="315" w:name="_Toc63326340"/>
      <w:bookmarkStart w:id="316" w:name="_Toc89673365"/>
      <w:bookmarkStart w:id="317" w:name="_Toc89673425"/>
      <w:bookmarkStart w:id="318" w:name="_Toc89687838"/>
      <w:bookmarkStart w:id="319" w:name="_TOC_250012"/>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6DDC355A" w14:textId="77777777" w:rsidR="00AC2AD9" w:rsidRPr="0045404F" w:rsidRDefault="00AC2AD9" w:rsidP="00AC2AD9">
      <w:pPr>
        <w:pStyle w:val="Naslov3"/>
        <w:rPr>
          <w:lang w:val="sl-SI"/>
        </w:rPr>
      </w:pPr>
      <w:r w:rsidRPr="0045404F">
        <w:rPr>
          <w:lang w:val="sl-SI"/>
        </w:rPr>
        <w:t xml:space="preserve">    </w:t>
      </w:r>
      <w:bookmarkStart w:id="320" w:name="_Toc89687839"/>
      <w:r w:rsidRPr="0045404F">
        <w:rPr>
          <w:lang w:val="sl-SI"/>
        </w:rPr>
        <w:t>Skupna</w:t>
      </w:r>
      <w:r w:rsidRPr="0045404F">
        <w:rPr>
          <w:spacing w:val="-1"/>
          <w:lang w:val="sl-SI"/>
        </w:rPr>
        <w:t xml:space="preserve"> </w:t>
      </w:r>
      <w:bookmarkEnd w:id="319"/>
      <w:r w:rsidRPr="0045404F">
        <w:rPr>
          <w:lang w:val="sl-SI"/>
        </w:rPr>
        <w:t>ponudba</w:t>
      </w:r>
      <w:bookmarkEnd w:id="320"/>
    </w:p>
    <w:p w14:paraId="33F7A001" w14:textId="77777777" w:rsidR="00AC2AD9" w:rsidRPr="0045404F" w:rsidRDefault="00AC2AD9" w:rsidP="00AC2AD9">
      <w:pPr>
        <w:pStyle w:val="Telobesedila"/>
        <w:spacing w:before="1"/>
        <w:rPr>
          <w:b/>
          <w:sz w:val="23"/>
          <w:lang w:val="sl-SI"/>
        </w:rPr>
      </w:pPr>
    </w:p>
    <w:p w14:paraId="3DC205D4" w14:textId="77777777" w:rsidR="00AC2AD9" w:rsidRPr="0045404F" w:rsidRDefault="00AC2AD9" w:rsidP="00AC2AD9">
      <w:pPr>
        <w:pStyle w:val="Telobesedila"/>
        <w:spacing w:before="1" w:line="237" w:lineRule="auto"/>
        <w:ind w:left="115" w:right="1368"/>
        <w:jc w:val="both"/>
        <w:rPr>
          <w:i/>
          <w:lang w:val="sl-SI"/>
        </w:rPr>
      </w:pPr>
      <w:r w:rsidRPr="0045404F">
        <w:rPr>
          <w:lang w:val="sl-SI"/>
        </w:rPr>
        <w:t xml:space="preserve">Vsi ponudniki v skupni ponudbi morajo izpolniti obrazec ESPD posamično in v </w:t>
      </w:r>
      <w:r w:rsidRPr="0045404F">
        <w:rPr>
          <w:spacing w:val="-3"/>
          <w:lang w:val="sl-SI"/>
        </w:rPr>
        <w:t xml:space="preserve">njem </w:t>
      </w:r>
      <w:r w:rsidRPr="0045404F">
        <w:rPr>
          <w:lang w:val="sl-SI"/>
        </w:rPr>
        <w:t xml:space="preserve">navesti vse zahtevane podatke. Ponudnik v sistemu e-JN označi, da gre za skupno ponudbe ter navede ponudnike v skupni ponudbi. V primeru neskladja med vpisom ponudnikov v skupni ponudbi v informacijskem sistemu e-JN in vpisom ponudnikov v skupni ponudbi v ponudbeni dokumentaciji, </w:t>
      </w:r>
      <w:r w:rsidRPr="0045404F">
        <w:rPr>
          <w:spacing w:val="-3"/>
          <w:lang w:val="sl-SI"/>
        </w:rPr>
        <w:t xml:space="preserve">se </w:t>
      </w:r>
      <w:r w:rsidRPr="0045404F">
        <w:rPr>
          <w:lang w:val="sl-SI"/>
        </w:rPr>
        <w:t>bo štelo, da velja vpis v ponudbeni</w:t>
      </w:r>
      <w:r w:rsidRPr="0045404F">
        <w:rPr>
          <w:spacing w:val="-5"/>
          <w:lang w:val="sl-SI"/>
        </w:rPr>
        <w:t xml:space="preserve"> </w:t>
      </w:r>
      <w:r w:rsidRPr="0045404F">
        <w:rPr>
          <w:lang w:val="sl-SI"/>
        </w:rPr>
        <w:t>dokumentaciji</w:t>
      </w:r>
      <w:r w:rsidRPr="0045404F">
        <w:rPr>
          <w:i/>
          <w:lang w:val="sl-SI"/>
        </w:rPr>
        <w:t>.</w:t>
      </w:r>
    </w:p>
    <w:p w14:paraId="57666A16" w14:textId="77777777" w:rsidR="00AC2AD9" w:rsidRPr="0045404F" w:rsidRDefault="00AC2AD9" w:rsidP="00AC2AD9">
      <w:pPr>
        <w:pStyle w:val="Telobesedila"/>
        <w:spacing w:before="7"/>
        <w:rPr>
          <w:i/>
          <w:lang w:val="sl-SI"/>
        </w:rPr>
      </w:pPr>
    </w:p>
    <w:p w14:paraId="0F00A031" w14:textId="77777777" w:rsidR="00AC2AD9" w:rsidRPr="0045404F" w:rsidRDefault="00AC2AD9" w:rsidP="00AC2AD9">
      <w:pPr>
        <w:pStyle w:val="Telobesedila"/>
        <w:ind w:left="115" w:right="1425"/>
        <w:rPr>
          <w:lang w:val="sl-SI"/>
        </w:rPr>
      </w:pPr>
      <w:r w:rsidRPr="0045404F">
        <w:rPr>
          <w:lang w:val="sl-SI"/>
        </w:rPr>
        <w:t>V primeru, da skupina ponudnikov predloži skupno ponudbo, mora vsak ponudnik izpolnjevati vse pogoje določene v točki 9.1.1 teh navodil.</w:t>
      </w:r>
    </w:p>
    <w:p w14:paraId="260E353E" w14:textId="77777777" w:rsidR="00AC2AD9" w:rsidRPr="0045404F" w:rsidRDefault="00AC2AD9" w:rsidP="00AC2AD9">
      <w:pPr>
        <w:pStyle w:val="Telobesedila"/>
        <w:spacing w:before="1"/>
        <w:rPr>
          <w:lang w:val="sl-SI"/>
        </w:rPr>
      </w:pPr>
    </w:p>
    <w:p w14:paraId="0A1D6345" w14:textId="77777777" w:rsidR="00AC2AD9" w:rsidRPr="0045404F" w:rsidRDefault="00AC2AD9" w:rsidP="00AC2AD9">
      <w:pPr>
        <w:pStyle w:val="Telobesedila"/>
        <w:ind w:left="115" w:right="1425"/>
        <w:rPr>
          <w:lang w:val="sl-SI"/>
        </w:rPr>
      </w:pPr>
      <w:r w:rsidRPr="0045404F">
        <w:rPr>
          <w:lang w:val="sl-SI"/>
        </w:rPr>
        <w:t>Pogoje, določene v točkah 9.1.2 in 9.1.3 ponudniki lahko izpolnjujejo kumulativno. Dokumente, ki se nanašajo na dokazovanje teh pogojev, poda katerikoli ponudnik v skupni ponudbi.</w:t>
      </w:r>
    </w:p>
    <w:p w14:paraId="2475F615" w14:textId="77777777" w:rsidR="00AC2AD9" w:rsidRPr="0045404F" w:rsidRDefault="00AC2AD9" w:rsidP="00AC2AD9">
      <w:pPr>
        <w:pStyle w:val="Telobesedila"/>
        <w:spacing w:before="1"/>
        <w:rPr>
          <w:lang w:val="sl-SI"/>
        </w:rPr>
      </w:pPr>
    </w:p>
    <w:p w14:paraId="5C6E36F4" w14:textId="77777777" w:rsidR="00AC2AD9" w:rsidRPr="0045404F" w:rsidRDefault="00AC2AD9" w:rsidP="00AC2AD9">
      <w:pPr>
        <w:pStyle w:val="Telobesedila"/>
        <w:ind w:left="115" w:right="1425"/>
        <w:rPr>
          <w:lang w:val="sl-SI"/>
        </w:rPr>
      </w:pPr>
      <w:r w:rsidRPr="0045404F">
        <w:rPr>
          <w:lang w:val="sl-SI"/>
        </w:rPr>
        <w:t>V primeru, da skupina ponudnikov predloži skupno ponudbo, v informacijski sistem e-JN naloži en obrazec Predračun.</w:t>
      </w:r>
    </w:p>
    <w:p w14:paraId="0B3F18BE" w14:textId="77777777" w:rsidR="00AC2AD9" w:rsidRPr="0045404F" w:rsidRDefault="00AC2AD9" w:rsidP="00AC2AD9">
      <w:pPr>
        <w:pStyle w:val="Telobesedila"/>
        <w:spacing w:before="8"/>
        <w:rPr>
          <w:sz w:val="19"/>
          <w:lang w:val="sl-SI"/>
        </w:rPr>
      </w:pPr>
    </w:p>
    <w:p w14:paraId="0EA4EC4C" w14:textId="77777777" w:rsidR="00AC2AD9" w:rsidRPr="0045404F" w:rsidRDefault="00AC2AD9" w:rsidP="00AC2AD9">
      <w:pPr>
        <w:pStyle w:val="Telobesedila"/>
        <w:ind w:left="115" w:right="1373"/>
        <w:jc w:val="both"/>
        <w:rPr>
          <w:lang w:val="sl-SI"/>
        </w:rPr>
      </w:pPr>
      <w:r w:rsidRPr="0045404F">
        <w:rPr>
          <w:lang w:val="sl-SI"/>
        </w:rPr>
        <w:t xml:space="preserve">V primeru, da skupina ponudnikov predloži skupno ponudbo, bo naročnik iz postopka javnega naročanja izločil skupno ponudbo, če </w:t>
      </w:r>
      <w:r w:rsidRPr="0045404F">
        <w:rPr>
          <w:spacing w:val="-3"/>
          <w:lang w:val="sl-SI"/>
        </w:rPr>
        <w:t xml:space="preserve">se </w:t>
      </w:r>
      <w:r w:rsidRPr="0045404F">
        <w:rPr>
          <w:lang w:val="sl-SI"/>
        </w:rPr>
        <w:t xml:space="preserve">izkaže, da je katerikoli izmed skupnih ponudnikov pred ali med postopkom javnega naročanja glede na storjena ali neizvedena dejanja v </w:t>
      </w:r>
      <w:r w:rsidRPr="0045404F">
        <w:rPr>
          <w:spacing w:val="-3"/>
          <w:lang w:val="sl-SI"/>
        </w:rPr>
        <w:t xml:space="preserve">enem </w:t>
      </w:r>
      <w:r w:rsidRPr="0045404F">
        <w:rPr>
          <w:lang w:val="sl-SI"/>
        </w:rPr>
        <w:t>izmed položajev iz točke 9.1.1 teh navodil. Če bo katerikoli izmed skupnih ponudnikov v položaju iz točke 9.1.1 teh navodil, bo naročnik ravnal v skladu z devetim, desetim in enajstim odstavkom 75. člena</w:t>
      </w:r>
      <w:r w:rsidRPr="0045404F">
        <w:rPr>
          <w:spacing w:val="-11"/>
          <w:lang w:val="sl-SI"/>
        </w:rPr>
        <w:t xml:space="preserve"> </w:t>
      </w:r>
      <w:r w:rsidRPr="0045404F">
        <w:rPr>
          <w:lang w:val="sl-SI"/>
        </w:rPr>
        <w:t>ZJN-3.</w:t>
      </w:r>
    </w:p>
    <w:p w14:paraId="6809C6B8" w14:textId="77777777" w:rsidR="00AC2AD9" w:rsidRPr="0045404F" w:rsidRDefault="00AC2AD9" w:rsidP="00AC2AD9">
      <w:pPr>
        <w:pStyle w:val="Telobesedila"/>
        <w:spacing w:before="3"/>
        <w:rPr>
          <w:lang w:val="sl-SI"/>
        </w:rPr>
      </w:pPr>
    </w:p>
    <w:p w14:paraId="5A197A00" w14:textId="77777777" w:rsidR="00AC2AD9" w:rsidRPr="0045404F" w:rsidRDefault="00AC2AD9" w:rsidP="00AC2AD9">
      <w:pPr>
        <w:pStyle w:val="Telobesedila"/>
        <w:ind w:left="115" w:right="1372"/>
        <w:jc w:val="both"/>
        <w:rPr>
          <w:lang w:val="sl-SI"/>
        </w:rPr>
      </w:pPr>
      <w:r w:rsidRPr="0045404F">
        <w:rPr>
          <w:lang w:val="sl-SI"/>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1E6A4731" w14:textId="77777777" w:rsidR="00AC2AD9" w:rsidRPr="0045404F" w:rsidRDefault="00AC2AD9" w:rsidP="00AC2AD9">
      <w:pPr>
        <w:pStyle w:val="Telobesedila"/>
        <w:spacing w:before="3"/>
        <w:rPr>
          <w:lang w:val="sl-SI"/>
        </w:rPr>
      </w:pPr>
    </w:p>
    <w:p w14:paraId="5D3689DA" w14:textId="596C909C" w:rsidR="00743CCF" w:rsidRPr="0045404F" w:rsidRDefault="00AC2AD9" w:rsidP="00FB3DCB">
      <w:pPr>
        <w:pStyle w:val="Default"/>
        <w:ind w:right="1356"/>
        <w:jc w:val="both"/>
        <w:rPr>
          <w:rFonts w:ascii="Arial" w:hAnsi="Arial" w:cs="Arial"/>
          <w:color w:val="auto"/>
          <w:sz w:val="20"/>
          <w:szCs w:val="20"/>
        </w:rPr>
      </w:pPr>
      <w:r w:rsidRPr="0045404F">
        <w:rPr>
          <w:rFonts w:ascii="Arial" w:hAnsi="Arial" w:cs="Arial"/>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45404F">
        <w:rPr>
          <w:rFonts w:ascii="Arial" w:hAnsi="Arial" w:cs="Arial"/>
          <w:color w:val="0000FF"/>
          <w:sz w:val="20"/>
          <w:szCs w:val="20"/>
        </w:rPr>
        <w:t>.</w:t>
      </w:r>
      <w:r w:rsidR="00743CCF" w:rsidRPr="0045404F">
        <w:rPr>
          <w:rFonts w:ascii="Arial" w:hAnsi="Arial" w:cs="Arial"/>
          <w:color w:val="0000FF"/>
          <w:sz w:val="20"/>
          <w:szCs w:val="20"/>
        </w:rPr>
        <w:t xml:space="preserve"> </w:t>
      </w:r>
    </w:p>
    <w:p w14:paraId="313E5DE0" w14:textId="77777777" w:rsidR="00FB3DCB" w:rsidRPr="0045404F" w:rsidRDefault="00FB3DCB" w:rsidP="00FB3DCB">
      <w:pPr>
        <w:pStyle w:val="Default"/>
        <w:ind w:right="1356"/>
        <w:jc w:val="both"/>
        <w:rPr>
          <w:rFonts w:ascii="Arial" w:hAnsi="Arial" w:cs="Arial"/>
          <w:b/>
          <w:bCs/>
          <w:sz w:val="20"/>
          <w:szCs w:val="20"/>
        </w:rPr>
      </w:pPr>
    </w:p>
    <w:p w14:paraId="6E39D992" w14:textId="6BFD64B4" w:rsidR="00AC2AD9" w:rsidRPr="0045404F" w:rsidRDefault="003B4149" w:rsidP="00FB3DCB">
      <w:pPr>
        <w:pStyle w:val="Default"/>
        <w:ind w:right="1356"/>
        <w:jc w:val="both"/>
        <w:rPr>
          <w:rFonts w:ascii="Arial" w:hAnsi="Arial" w:cs="Arial"/>
          <w:sz w:val="20"/>
          <w:szCs w:val="20"/>
        </w:rPr>
      </w:pPr>
      <w:r w:rsidRPr="0045404F">
        <w:rPr>
          <w:rFonts w:ascii="Arial" w:hAnsi="Arial" w:cs="Arial"/>
          <w:b/>
          <w:bCs/>
          <w:sz w:val="20"/>
          <w:szCs w:val="20"/>
        </w:rPr>
        <w:t xml:space="preserve">OPOMBA: </w:t>
      </w:r>
      <w:r w:rsidR="00743CCF" w:rsidRPr="0045404F">
        <w:rPr>
          <w:rFonts w:ascii="Arial" w:hAnsi="Arial" w:cs="Arial"/>
          <w:bCs/>
          <w:sz w:val="20"/>
          <w:szCs w:val="20"/>
        </w:rPr>
        <w:t xml:space="preserve">V primeru, da ponudnik nastopa s partnerji, lahko predloži pogodbo o izvedbi predmeta javnega naročila </w:t>
      </w:r>
      <w:r w:rsidR="00743CCF" w:rsidRPr="0045404F">
        <w:rPr>
          <w:rFonts w:ascii="Arial" w:hAnsi="Arial" w:cs="Arial"/>
          <w:sz w:val="20"/>
          <w:szCs w:val="20"/>
        </w:rPr>
        <w:t xml:space="preserve">(partnerska pogodba), v kateri se opredeli </w:t>
      </w:r>
      <w:proofErr w:type="spellStart"/>
      <w:r w:rsidR="00743CCF" w:rsidRPr="0045404F">
        <w:rPr>
          <w:rFonts w:ascii="Arial" w:hAnsi="Arial" w:cs="Arial"/>
          <w:sz w:val="20"/>
          <w:szCs w:val="20"/>
        </w:rPr>
        <w:t>poslovodečega</w:t>
      </w:r>
      <w:proofErr w:type="spellEnd"/>
      <w:r w:rsidR="00743CCF" w:rsidRPr="0045404F">
        <w:rPr>
          <w:rFonts w:ascii="Arial" w:hAnsi="Arial" w:cs="Arial"/>
          <w:sz w:val="20"/>
          <w:szCs w:val="20"/>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 solidarno.</w:t>
      </w:r>
    </w:p>
    <w:p w14:paraId="4C7585B4" w14:textId="77777777" w:rsidR="00624BDF" w:rsidRPr="0045404F" w:rsidRDefault="00624BDF">
      <w:pPr>
        <w:rPr>
          <w:lang w:val="sl-SI"/>
        </w:rPr>
        <w:sectPr w:rsidR="00624BDF" w:rsidRPr="0045404F">
          <w:pgSz w:w="11910" w:h="16840"/>
          <w:pgMar w:top="920" w:right="40" w:bottom="880" w:left="1300" w:header="714" w:footer="685" w:gutter="0"/>
          <w:cols w:space="708"/>
        </w:sectPr>
      </w:pPr>
    </w:p>
    <w:p w14:paraId="539737B6" w14:textId="77777777" w:rsidR="00624BDF" w:rsidRPr="0045404F" w:rsidRDefault="00624BDF">
      <w:pPr>
        <w:pStyle w:val="Telobesedila"/>
        <w:rPr>
          <w:b/>
          <w:lang w:val="sl-SI"/>
        </w:rPr>
      </w:pPr>
    </w:p>
    <w:p w14:paraId="48F2FF3B" w14:textId="06048C36" w:rsidR="00624BDF" w:rsidRPr="0045404F" w:rsidRDefault="00624BDF" w:rsidP="00AC2AD9">
      <w:pPr>
        <w:pStyle w:val="Naslov2"/>
        <w:numPr>
          <w:ilvl w:val="0"/>
          <w:numId w:val="0"/>
        </w:numPr>
        <w:rPr>
          <w:sz w:val="19"/>
          <w:lang w:val="sl-SI"/>
        </w:rPr>
      </w:pPr>
    </w:p>
    <w:p w14:paraId="2D365579" w14:textId="4E56EA97" w:rsidR="00624BDF" w:rsidRPr="0045404F" w:rsidRDefault="00F66066" w:rsidP="001A424F">
      <w:pPr>
        <w:pStyle w:val="Naslov3"/>
        <w:rPr>
          <w:lang w:val="sl-SI"/>
        </w:rPr>
      </w:pPr>
      <w:bookmarkStart w:id="321" w:name="_TOC_250011"/>
      <w:r w:rsidRPr="0045404F">
        <w:rPr>
          <w:lang w:val="sl-SI"/>
        </w:rPr>
        <w:t xml:space="preserve">    </w:t>
      </w:r>
      <w:bookmarkStart w:id="322" w:name="_Toc89687840"/>
      <w:r w:rsidR="00F4400B" w:rsidRPr="0045404F">
        <w:rPr>
          <w:lang w:val="sl-SI"/>
        </w:rPr>
        <w:t>Ponudba s</w:t>
      </w:r>
      <w:r w:rsidR="00F4400B" w:rsidRPr="0045404F">
        <w:rPr>
          <w:spacing w:val="-6"/>
          <w:lang w:val="sl-SI"/>
        </w:rPr>
        <w:t xml:space="preserve"> </w:t>
      </w:r>
      <w:bookmarkEnd w:id="321"/>
      <w:r w:rsidR="00F4400B" w:rsidRPr="0045404F">
        <w:rPr>
          <w:lang w:val="sl-SI"/>
        </w:rPr>
        <w:t>podizvajalci</w:t>
      </w:r>
      <w:bookmarkEnd w:id="322"/>
    </w:p>
    <w:p w14:paraId="1879D109" w14:textId="77777777" w:rsidR="00624BDF" w:rsidRPr="0045404F" w:rsidRDefault="00624BDF">
      <w:pPr>
        <w:pStyle w:val="Telobesedila"/>
        <w:rPr>
          <w:b/>
          <w:sz w:val="23"/>
          <w:lang w:val="sl-SI"/>
        </w:rPr>
      </w:pPr>
    </w:p>
    <w:p w14:paraId="1C8A9437" w14:textId="2772AAE8" w:rsidR="00624BDF" w:rsidRPr="0045404F" w:rsidRDefault="00F4400B" w:rsidP="005D78E7">
      <w:pPr>
        <w:pStyle w:val="Telobesedila"/>
        <w:ind w:left="115" w:right="1373"/>
        <w:jc w:val="both"/>
        <w:rPr>
          <w:lang w:val="sl-SI"/>
        </w:rPr>
      </w:pPr>
      <w:r w:rsidRPr="0045404F">
        <w:rPr>
          <w:lang w:val="sl-SI"/>
        </w:rPr>
        <w:t xml:space="preserve">V primeru, da bo ponudnik pri izvedbi naročila sodeloval s podizvajalci, mora v ponudbi navesti vse predlagane podizvajalce ter vsak del javnega naročila, ki ga namerava oddati v </w:t>
      </w:r>
      <w:proofErr w:type="spellStart"/>
      <w:r w:rsidRPr="0045404F">
        <w:rPr>
          <w:lang w:val="sl-SI"/>
        </w:rPr>
        <w:t>podizvajanje</w:t>
      </w:r>
      <w:proofErr w:type="spellEnd"/>
      <w:r w:rsidRPr="0045404F">
        <w:rPr>
          <w:lang w:val="sl-SI"/>
        </w:rPr>
        <w:t xml:space="preserve">. Če ponudnik nastopa v ponudbi z več kot enim podizvajalcem, mora napisati delež </w:t>
      </w:r>
      <w:proofErr w:type="spellStart"/>
      <w:r w:rsidRPr="0045404F">
        <w:rPr>
          <w:lang w:val="sl-SI"/>
        </w:rPr>
        <w:t>podizvajanja</w:t>
      </w:r>
      <w:proofErr w:type="spellEnd"/>
      <w:r w:rsidRPr="0045404F">
        <w:rPr>
          <w:lang w:val="sl-SI"/>
        </w:rPr>
        <w:t xml:space="preserve"> za vsakega prijavljenega podizvajalca posebej.</w:t>
      </w:r>
    </w:p>
    <w:p w14:paraId="2592C4EF" w14:textId="221419E4" w:rsidR="00E20E51" w:rsidRPr="0045404F" w:rsidRDefault="00E20E51">
      <w:pPr>
        <w:jc w:val="both"/>
        <w:rPr>
          <w:lang w:val="sl-SI"/>
        </w:rPr>
      </w:pPr>
    </w:p>
    <w:p w14:paraId="1CF02103" w14:textId="77777777" w:rsidR="00E20E51" w:rsidRPr="0045404F" w:rsidRDefault="00E20E51" w:rsidP="00E20E51">
      <w:pPr>
        <w:pStyle w:val="Telobesedila"/>
        <w:spacing w:before="1"/>
        <w:ind w:left="115" w:right="1373"/>
        <w:jc w:val="both"/>
        <w:rPr>
          <w:lang w:val="sl-SI"/>
        </w:rPr>
      </w:pPr>
      <w:r w:rsidRPr="0045404F">
        <w:rPr>
          <w:lang w:val="sl-SI"/>
        </w:rPr>
        <w:t>Ponudnik v informacijski sistem e-JN označi, da gre za ponudbo s podizvajalci in navede vse sodelujoče gospodarske subjekte.</w:t>
      </w:r>
    </w:p>
    <w:p w14:paraId="432F4043" w14:textId="77777777" w:rsidR="00E20E51" w:rsidRPr="0045404F" w:rsidRDefault="00E20E51" w:rsidP="00E20E51">
      <w:pPr>
        <w:pStyle w:val="Telobesedila"/>
        <w:spacing w:before="1"/>
        <w:rPr>
          <w:lang w:val="sl-SI"/>
        </w:rPr>
      </w:pPr>
    </w:p>
    <w:p w14:paraId="06C131D2" w14:textId="77777777" w:rsidR="00E20E51" w:rsidRPr="0045404F" w:rsidRDefault="00E20E51" w:rsidP="00E20E51">
      <w:pPr>
        <w:pStyle w:val="Telobesedila"/>
        <w:ind w:left="115" w:right="1368"/>
        <w:jc w:val="both"/>
        <w:rPr>
          <w:lang w:val="sl-SI"/>
        </w:rPr>
      </w:pPr>
      <w:r w:rsidRPr="0045404F">
        <w:rPr>
          <w:lang w:val="sl-SI"/>
        </w:rPr>
        <w:t>Ponudnik mora v ponudbi predložiti izpolnjene obrazce ESPD za vsakega podizvajalca, s katerim bo sodeloval pri naročilu.</w:t>
      </w:r>
    </w:p>
    <w:p w14:paraId="3CA0F2D9" w14:textId="77777777" w:rsidR="00E20E51" w:rsidRPr="0045404F" w:rsidRDefault="00E20E51" w:rsidP="00E20E51">
      <w:pPr>
        <w:pStyle w:val="Telobesedila"/>
        <w:spacing w:before="1"/>
        <w:rPr>
          <w:lang w:val="sl-SI"/>
        </w:rPr>
      </w:pPr>
    </w:p>
    <w:p w14:paraId="05913318" w14:textId="77777777" w:rsidR="00E20E51" w:rsidRPr="0045404F" w:rsidRDefault="00E20E51" w:rsidP="00E20E51">
      <w:pPr>
        <w:pStyle w:val="Telobesedila"/>
        <w:ind w:left="115" w:right="1375"/>
        <w:jc w:val="both"/>
        <w:rPr>
          <w:lang w:val="sl-SI"/>
        </w:rPr>
      </w:pPr>
      <w:r w:rsidRPr="0045404F">
        <w:rPr>
          <w:lang w:val="sl-SI"/>
        </w:rPr>
        <w:t>Če bodo pri podizvajalcu obstajali razlogi za izključitev iz točke 9.1.1 teh navodil, bo naročnik podizvajalca zavrnil.</w:t>
      </w:r>
    </w:p>
    <w:p w14:paraId="2E61E567" w14:textId="77777777" w:rsidR="00E20E51" w:rsidRPr="0045404F" w:rsidRDefault="00E20E51" w:rsidP="00E20E51">
      <w:pPr>
        <w:pStyle w:val="Telobesedila"/>
        <w:spacing w:before="8"/>
        <w:rPr>
          <w:sz w:val="19"/>
          <w:lang w:val="sl-SI"/>
        </w:rPr>
      </w:pPr>
    </w:p>
    <w:p w14:paraId="32B3CC90" w14:textId="62ABD6F2" w:rsidR="00E20E51" w:rsidRPr="0045404F" w:rsidRDefault="00E20E51" w:rsidP="00566593">
      <w:pPr>
        <w:pStyle w:val="Telobesedila"/>
        <w:ind w:left="115" w:right="1370"/>
        <w:jc w:val="both"/>
        <w:rPr>
          <w:highlight w:val="yellow"/>
          <w:lang w:val="sl-SI"/>
        </w:rPr>
      </w:pPr>
      <w:r w:rsidRPr="0045404F">
        <w:rPr>
          <w:lang w:val="sl-SI"/>
        </w:rPr>
        <w:t>Pogoje iz točk 9.1.2</w:t>
      </w:r>
      <w:r w:rsidR="00566593" w:rsidRPr="0045404F">
        <w:rPr>
          <w:lang w:val="sl-SI"/>
        </w:rPr>
        <w:t xml:space="preserve"> in 9.1.3 </w:t>
      </w:r>
      <w:r w:rsidRPr="0045404F">
        <w:rPr>
          <w:lang w:val="sl-SI"/>
        </w:rPr>
        <w:t xml:space="preserve"> (Tehnični pogoji  oziroma sposobnost</w:t>
      </w:r>
      <w:r w:rsidR="00566593" w:rsidRPr="0045404F">
        <w:rPr>
          <w:lang w:val="sl-SI"/>
        </w:rPr>
        <w:t xml:space="preserve"> in kadrovski pogoji oziroma sposobnost</w:t>
      </w:r>
      <w:r w:rsidRPr="0045404F">
        <w:rPr>
          <w:lang w:val="sl-SI"/>
        </w:rPr>
        <w:t>)</w:t>
      </w:r>
      <w:r w:rsidR="00BE5C43" w:rsidRPr="0045404F">
        <w:rPr>
          <w:lang w:val="sl-SI"/>
        </w:rPr>
        <w:t xml:space="preserve"> teh</w:t>
      </w:r>
      <w:r w:rsidRPr="0045404F">
        <w:rPr>
          <w:lang w:val="sl-SI"/>
        </w:rPr>
        <w:t xml:space="preserve"> navodil ponudnikom mora izpolnjevati tudi podizvajalec</w:t>
      </w:r>
      <w:r w:rsidR="00566593" w:rsidRPr="0045404F">
        <w:rPr>
          <w:lang w:val="sl-SI"/>
        </w:rPr>
        <w:t>.</w:t>
      </w:r>
    </w:p>
    <w:p w14:paraId="788BB4A6" w14:textId="77777777" w:rsidR="00566593" w:rsidRPr="0045404F" w:rsidRDefault="00566593" w:rsidP="00566593">
      <w:pPr>
        <w:pStyle w:val="Telobesedila"/>
        <w:ind w:left="115" w:right="1370"/>
        <w:jc w:val="both"/>
        <w:rPr>
          <w:lang w:val="sl-SI"/>
        </w:rPr>
      </w:pPr>
    </w:p>
    <w:p w14:paraId="36BB8CDA" w14:textId="77777777" w:rsidR="00E20E51" w:rsidRPr="0045404F" w:rsidRDefault="00E20E51" w:rsidP="00E20E51">
      <w:pPr>
        <w:pStyle w:val="Telobesedila"/>
        <w:ind w:left="115" w:right="1372"/>
        <w:jc w:val="both"/>
        <w:rPr>
          <w:lang w:val="sl-SI"/>
        </w:rPr>
      </w:pPr>
      <w:r w:rsidRPr="0045404F">
        <w:rPr>
          <w:lang w:val="sl-SI"/>
        </w:rPr>
        <w:t>Ponudnik mora za posameznega podizvajalca priložiti enaka dokazila za izpolnjevanje pogojev, določenih v prejšnjem stavku, kot jih mora priložiti zase.</w:t>
      </w:r>
    </w:p>
    <w:p w14:paraId="5417472F" w14:textId="77777777" w:rsidR="00E20E51" w:rsidRPr="0045404F" w:rsidRDefault="00E20E51" w:rsidP="00E20E51">
      <w:pPr>
        <w:pStyle w:val="Telobesedila"/>
        <w:spacing w:before="1"/>
        <w:rPr>
          <w:lang w:val="sl-SI"/>
        </w:rPr>
      </w:pPr>
    </w:p>
    <w:p w14:paraId="1C12B490" w14:textId="77777777" w:rsidR="00E20E51" w:rsidRPr="0045404F" w:rsidRDefault="00E20E51" w:rsidP="00E20E51">
      <w:pPr>
        <w:pStyle w:val="Telobesedila"/>
        <w:spacing w:before="1"/>
        <w:ind w:left="115"/>
        <w:jc w:val="both"/>
        <w:rPr>
          <w:lang w:val="sl-SI"/>
        </w:rPr>
      </w:pPr>
      <w:r w:rsidRPr="0045404F">
        <w:rPr>
          <w:lang w:val="sl-SI"/>
        </w:rPr>
        <w:t>Če ponudnik za izpolnjevanje tehnične sposobnosti iz točke 9.1.2 in kadrovske sposobnosti iz točke</w:t>
      </w:r>
    </w:p>
    <w:p w14:paraId="14A5ADAA" w14:textId="77777777" w:rsidR="00E20E51" w:rsidRPr="0045404F" w:rsidRDefault="00E20E51" w:rsidP="00E20E51">
      <w:pPr>
        <w:pStyle w:val="Telobesedila"/>
        <w:ind w:left="115" w:right="1425"/>
        <w:rPr>
          <w:lang w:val="sl-SI"/>
        </w:rPr>
      </w:pPr>
      <w:r w:rsidRPr="0045404F">
        <w:rPr>
          <w:lang w:val="sl-SI"/>
        </w:rPr>
        <w:t>9.1.3 teh navodil uporablja zmogljivosti podizvajalca, je poleg določenega v tej točki potrebno upoštevati še naslednjo točko teh navodil.</w:t>
      </w:r>
    </w:p>
    <w:p w14:paraId="330412D3" w14:textId="77777777" w:rsidR="00E20E51" w:rsidRPr="0045404F" w:rsidRDefault="00E20E51" w:rsidP="00E20E51">
      <w:pPr>
        <w:pStyle w:val="Telobesedila"/>
        <w:spacing w:before="3"/>
        <w:rPr>
          <w:lang w:val="sl-SI"/>
        </w:rPr>
      </w:pPr>
    </w:p>
    <w:p w14:paraId="3E52E7BE" w14:textId="77777777" w:rsidR="00E20E51" w:rsidRPr="0045404F" w:rsidRDefault="00E20E51" w:rsidP="00E20E51">
      <w:pPr>
        <w:pStyle w:val="Telobesedila"/>
        <w:spacing w:line="237" w:lineRule="auto"/>
        <w:ind w:left="115" w:right="1372"/>
        <w:jc w:val="both"/>
        <w:rPr>
          <w:lang w:val="sl-SI"/>
        </w:rPr>
      </w:pPr>
      <w:r w:rsidRPr="0045404F">
        <w:rPr>
          <w:lang w:val="sl-SI"/>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0D913B9E" w14:textId="77777777" w:rsidR="00E20E51" w:rsidRPr="0045404F" w:rsidRDefault="00E20E51" w:rsidP="00E20E51">
      <w:pPr>
        <w:pStyle w:val="Telobesedila"/>
        <w:spacing w:before="2"/>
        <w:rPr>
          <w:lang w:val="sl-SI"/>
        </w:rPr>
      </w:pPr>
    </w:p>
    <w:p w14:paraId="17A8DCD7" w14:textId="1A0DDF7C" w:rsidR="00E20E51" w:rsidRPr="0045404F" w:rsidRDefault="00E20E51" w:rsidP="00E20E51">
      <w:pPr>
        <w:pStyle w:val="Telobesedila"/>
        <w:ind w:left="115"/>
        <w:jc w:val="both"/>
        <w:rPr>
          <w:lang w:val="sl-SI"/>
        </w:rPr>
      </w:pPr>
      <w:r w:rsidRPr="0045404F">
        <w:rPr>
          <w:lang w:val="sl-SI"/>
        </w:rPr>
        <w:t>Izbrani ponudnik v razmerju do naročnika v celoti odgovarja za izvedbo</w:t>
      </w:r>
      <w:r w:rsidR="008354B8" w:rsidRPr="0045404F">
        <w:rPr>
          <w:lang w:val="sl-SI"/>
        </w:rPr>
        <w:t xml:space="preserve"> javnega</w:t>
      </w:r>
      <w:r w:rsidRPr="0045404F">
        <w:rPr>
          <w:lang w:val="sl-SI"/>
        </w:rPr>
        <w:t xml:space="preserve"> naročila.</w:t>
      </w:r>
    </w:p>
    <w:p w14:paraId="78320D00" w14:textId="2821B120" w:rsidR="00E20E51" w:rsidRPr="0045404F" w:rsidRDefault="00E20E51">
      <w:pPr>
        <w:jc w:val="both"/>
        <w:rPr>
          <w:lang w:val="sl-SI"/>
        </w:rPr>
      </w:pPr>
    </w:p>
    <w:p w14:paraId="2F94D77E" w14:textId="26358BF5" w:rsidR="005065F2" w:rsidRPr="0045404F" w:rsidRDefault="005065F2">
      <w:pPr>
        <w:jc w:val="both"/>
        <w:rPr>
          <w:lang w:val="sl-SI"/>
        </w:rPr>
      </w:pPr>
    </w:p>
    <w:p w14:paraId="6F46F1DE" w14:textId="3C994ECB" w:rsidR="005065F2" w:rsidRPr="0045404F" w:rsidRDefault="005065F2">
      <w:pPr>
        <w:jc w:val="both"/>
        <w:rPr>
          <w:lang w:val="sl-SI"/>
        </w:rPr>
      </w:pPr>
    </w:p>
    <w:p w14:paraId="5096BD06" w14:textId="77777777" w:rsidR="00BE6041" w:rsidRPr="0045404F" w:rsidRDefault="00BE6041" w:rsidP="005065F2">
      <w:pPr>
        <w:pStyle w:val="Telobesedila"/>
        <w:tabs>
          <w:tab w:val="left" w:pos="9197"/>
        </w:tabs>
        <w:ind w:left="115" w:right="1373"/>
        <w:jc w:val="both"/>
        <w:rPr>
          <w:lang w:val="sl-SI"/>
        </w:rPr>
      </w:pPr>
    </w:p>
    <w:p w14:paraId="60708D6C" w14:textId="77777777" w:rsidR="005065F2" w:rsidRPr="0045404F" w:rsidRDefault="005065F2">
      <w:pPr>
        <w:jc w:val="both"/>
        <w:rPr>
          <w:lang w:val="sl-SI"/>
        </w:rPr>
        <w:sectPr w:rsidR="005065F2" w:rsidRPr="0045404F">
          <w:pgSz w:w="11910" w:h="16840"/>
          <w:pgMar w:top="920" w:right="40" w:bottom="880" w:left="1300" w:header="714" w:footer="685" w:gutter="0"/>
          <w:cols w:space="708"/>
        </w:sectPr>
      </w:pPr>
    </w:p>
    <w:p w14:paraId="507D5A22" w14:textId="2D894BF4" w:rsidR="00624BDF" w:rsidRPr="0045404F" w:rsidRDefault="00624BDF">
      <w:pPr>
        <w:pStyle w:val="Telobesedila"/>
        <w:spacing w:before="7"/>
        <w:rPr>
          <w:sz w:val="19"/>
          <w:lang w:val="sl-SI"/>
        </w:rPr>
      </w:pPr>
    </w:p>
    <w:p w14:paraId="26ED0852" w14:textId="0F82F5D6" w:rsidR="00624BDF" w:rsidRPr="0045404F" w:rsidRDefault="00624BDF" w:rsidP="005065F2">
      <w:pPr>
        <w:pStyle w:val="Naslov3"/>
        <w:numPr>
          <w:ilvl w:val="0"/>
          <w:numId w:val="0"/>
        </w:numPr>
        <w:ind w:left="142"/>
        <w:rPr>
          <w:sz w:val="19"/>
          <w:lang w:val="sl-SI"/>
        </w:rPr>
      </w:pPr>
    </w:p>
    <w:p w14:paraId="6E64F885" w14:textId="2AC7DEDA" w:rsidR="00624BDF" w:rsidRPr="0045404F" w:rsidRDefault="00F66066" w:rsidP="001A424F">
      <w:pPr>
        <w:pStyle w:val="Naslov3"/>
        <w:rPr>
          <w:lang w:val="sl-SI"/>
        </w:rPr>
      </w:pPr>
      <w:bookmarkStart w:id="323" w:name="_TOC_250009"/>
      <w:r w:rsidRPr="0045404F">
        <w:rPr>
          <w:lang w:val="sl-SI"/>
        </w:rPr>
        <w:t xml:space="preserve">    </w:t>
      </w:r>
      <w:bookmarkStart w:id="324" w:name="_Toc89687842"/>
      <w:r w:rsidR="00F4400B" w:rsidRPr="0045404F">
        <w:rPr>
          <w:lang w:val="sl-SI"/>
        </w:rPr>
        <w:t>Variantne</w:t>
      </w:r>
      <w:r w:rsidR="00F4400B" w:rsidRPr="0045404F">
        <w:rPr>
          <w:spacing w:val="-7"/>
          <w:lang w:val="sl-SI"/>
        </w:rPr>
        <w:t xml:space="preserve"> </w:t>
      </w:r>
      <w:bookmarkEnd w:id="323"/>
      <w:r w:rsidR="00F4400B" w:rsidRPr="0045404F">
        <w:rPr>
          <w:lang w:val="sl-SI"/>
        </w:rPr>
        <w:t>ponudbe</w:t>
      </w:r>
      <w:bookmarkEnd w:id="324"/>
    </w:p>
    <w:p w14:paraId="329EF224" w14:textId="77777777" w:rsidR="00624BDF" w:rsidRPr="0045404F" w:rsidRDefault="00624BDF">
      <w:pPr>
        <w:pStyle w:val="Telobesedila"/>
        <w:rPr>
          <w:b/>
          <w:sz w:val="23"/>
          <w:lang w:val="sl-SI"/>
        </w:rPr>
      </w:pPr>
    </w:p>
    <w:p w14:paraId="16BC113E" w14:textId="77777777" w:rsidR="00624BDF" w:rsidRPr="0045404F" w:rsidRDefault="00F4400B">
      <w:pPr>
        <w:pStyle w:val="Telobesedila"/>
        <w:ind w:left="115"/>
        <w:jc w:val="both"/>
        <w:rPr>
          <w:lang w:val="sl-SI"/>
        </w:rPr>
      </w:pPr>
      <w:r w:rsidRPr="0045404F">
        <w:rPr>
          <w:lang w:val="sl-SI"/>
        </w:rPr>
        <w:t>Variantne ponudbe niso dopuščene.</w:t>
      </w:r>
    </w:p>
    <w:p w14:paraId="47EE39E9" w14:textId="77777777" w:rsidR="00624BDF" w:rsidRPr="0045404F" w:rsidRDefault="00624BDF">
      <w:pPr>
        <w:pStyle w:val="Telobesedila"/>
        <w:spacing w:before="8"/>
        <w:rPr>
          <w:sz w:val="19"/>
          <w:lang w:val="sl-SI"/>
        </w:rPr>
      </w:pPr>
    </w:p>
    <w:p w14:paraId="193076F0" w14:textId="76013104" w:rsidR="00624BDF" w:rsidRPr="0045404F" w:rsidRDefault="00F66066" w:rsidP="001A424F">
      <w:pPr>
        <w:pStyle w:val="Naslov3"/>
        <w:rPr>
          <w:lang w:val="sl-SI"/>
        </w:rPr>
      </w:pPr>
      <w:bookmarkStart w:id="325" w:name="_TOC_250008"/>
      <w:r w:rsidRPr="0045404F">
        <w:rPr>
          <w:lang w:val="sl-SI"/>
        </w:rPr>
        <w:t xml:space="preserve">    </w:t>
      </w:r>
      <w:bookmarkStart w:id="326" w:name="_Toc89687843"/>
      <w:r w:rsidR="00F4400B" w:rsidRPr="0045404F">
        <w:rPr>
          <w:lang w:val="sl-SI"/>
        </w:rPr>
        <w:t>Jezik</w:t>
      </w:r>
      <w:r w:rsidR="00F4400B" w:rsidRPr="0045404F">
        <w:rPr>
          <w:spacing w:val="1"/>
          <w:lang w:val="sl-SI"/>
        </w:rPr>
        <w:t xml:space="preserve"> </w:t>
      </w:r>
      <w:bookmarkEnd w:id="325"/>
      <w:r w:rsidR="00F4400B" w:rsidRPr="0045404F">
        <w:rPr>
          <w:lang w:val="sl-SI"/>
        </w:rPr>
        <w:t>ponudbe</w:t>
      </w:r>
      <w:bookmarkEnd w:id="326"/>
    </w:p>
    <w:p w14:paraId="734FA01D" w14:textId="77777777" w:rsidR="00624BDF" w:rsidRPr="0045404F" w:rsidRDefault="00624BDF">
      <w:pPr>
        <w:pStyle w:val="Telobesedila"/>
        <w:rPr>
          <w:b/>
          <w:sz w:val="23"/>
          <w:lang w:val="sl-SI"/>
        </w:rPr>
      </w:pPr>
    </w:p>
    <w:p w14:paraId="50BE6AF3" w14:textId="40F76FE1" w:rsidR="00624BDF" w:rsidRPr="0045404F" w:rsidRDefault="00F4400B">
      <w:pPr>
        <w:pStyle w:val="Telobesedila"/>
        <w:ind w:left="115" w:right="1378"/>
        <w:jc w:val="both"/>
        <w:rPr>
          <w:lang w:val="sl-SI"/>
        </w:rPr>
      </w:pPr>
      <w:r w:rsidRPr="0045404F">
        <w:rPr>
          <w:lang w:val="sl-SI"/>
        </w:rPr>
        <w:t xml:space="preserve">Postopek javnega naročanja poteka v slovenskem jeziku. Vsi dokumenti v zvezi s ponudbo morajo biti v slovenskem jeziku. </w:t>
      </w:r>
    </w:p>
    <w:p w14:paraId="3419D434" w14:textId="77777777" w:rsidR="00624BDF" w:rsidRPr="0045404F" w:rsidRDefault="00624BDF">
      <w:pPr>
        <w:pStyle w:val="Telobesedila"/>
        <w:spacing w:before="1"/>
        <w:rPr>
          <w:lang w:val="sl-SI"/>
        </w:rPr>
      </w:pPr>
    </w:p>
    <w:p w14:paraId="678E7FC8" w14:textId="495FFCA1" w:rsidR="005065F2" w:rsidRPr="0045404F" w:rsidRDefault="00F4400B" w:rsidP="0061015C">
      <w:pPr>
        <w:pStyle w:val="Telobesedila"/>
        <w:ind w:left="115" w:right="1368"/>
        <w:jc w:val="both"/>
        <w:rPr>
          <w:lang w:val="sl-SI"/>
        </w:rPr>
      </w:pPr>
      <w:r w:rsidRPr="0045404F">
        <w:rPr>
          <w:lang w:val="sl-SI"/>
        </w:rPr>
        <w:t xml:space="preserve">Naročnik </w:t>
      </w:r>
      <w:r w:rsidRPr="0045404F">
        <w:rPr>
          <w:spacing w:val="-3"/>
          <w:lang w:val="sl-SI"/>
        </w:rPr>
        <w:t xml:space="preserve">si </w:t>
      </w:r>
      <w:r w:rsidRPr="0045404F">
        <w:rPr>
          <w:lang w:val="sl-SI"/>
        </w:rPr>
        <w:t>pridružuje pravico, da od ponudnika zahteva, da del ponudbe, ki ni predložen v slovenskem jeziku, na lastne stroške uradno prevede v slovenski jezik, če ob pregledovanju</w:t>
      </w:r>
      <w:r w:rsidRPr="0045404F">
        <w:rPr>
          <w:spacing w:val="17"/>
          <w:lang w:val="sl-SI"/>
        </w:rPr>
        <w:t xml:space="preserve"> </w:t>
      </w:r>
      <w:r w:rsidRPr="0045404F">
        <w:rPr>
          <w:lang w:val="sl-SI"/>
        </w:rPr>
        <w:t>in</w:t>
      </w:r>
      <w:r w:rsidR="005065F2" w:rsidRPr="0045404F">
        <w:rPr>
          <w:sz w:val="22"/>
          <w:szCs w:val="22"/>
          <w:lang w:val="sl-SI"/>
        </w:rPr>
        <w:t xml:space="preserve"> </w:t>
      </w:r>
      <w:r w:rsidR="005065F2" w:rsidRPr="0045404F">
        <w:rPr>
          <w:lang w:val="sl-SI"/>
        </w:rPr>
        <w:t>ocenjevanju ponudb meni, da je to potrebno ter mu za to določi ustrezen rok. Za presojo spornih vprašanj se vedno uporablja ponudba oz. uradni prevod v slovenskem jeziku.</w:t>
      </w:r>
    </w:p>
    <w:p w14:paraId="60C910C4" w14:textId="77777777" w:rsidR="005065F2" w:rsidRPr="0045404F" w:rsidRDefault="005065F2" w:rsidP="005065F2">
      <w:pPr>
        <w:pStyle w:val="Telobesedila"/>
        <w:spacing w:before="7"/>
        <w:rPr>
          <w:sz w:val="19"/>
          <w:lang w:val="sl-SI"/>
        </w:rPr>
      </w:pPr>
    </w:p>
    <w:p w14:paraId="1C952BBD" w14:textId="77777777" w:rsidR="005065F2" w:rsidRPr="0045404F" w:rsidRDefault="005065F2" w:rsidP="005065F2">
      <w:pPr>
        <w:pStyle w:val="Naslov3"/>
        <w:rPr>
          <w:lang w:val="sl-SI"/>
        </w:rPr>
      </w:pPr>
      <w:bookmarkStart w:id="327" w:name="_TOC_250007"/>
      <w:r w:rsidRPr="0045404F">
        <w:rPr>
          <w:lang w:val="sl-SI"/>
        </w:rPr>
        <w:t xml:space="preserve">    </w:t>
      </w:r>
      <w:bookmarkStart w:id="328" w:name="_Toc89687844"/>
      <w:r w:rsidRPr="0045404F">
        <w:rPr>
          <w:lang w:val="sl-SI"/>
        </w:rPr>
        <w:t>Veljavnost</w:t>
      </w:r>
      <w:r w:rsidRPr="0045404F">
        <w:rPr>
          <w:spacing w:val="-3"/>
          <w:lang w:val="sl-SI"/>
        </w:rPr>
        <w:t xml:space="preserve"> </w:t>
      </w:r>
      <w:bookmarkEnd w:id="327"/>
      <w:r w:rsidRPr="0045404F">
        <w:rPr>
          <w:lang w:val="sl-SI"/>
        </w:rPr>
        <w:t>ponudbe</w:t>
      </w:r>
      <w:bookmarkEnd w:id="328"/>
    </w:p>
    <w:p w14:paraId="21BBA0CB" w14:textId="77777777" w:rsidR="005065F2" w:rsidRPr="0045404F" w:rsidRDefault="005065F2" w:rsidP="005065F2">
      <w:pPr>
        <w:pStyle w:val="Telobesedila"/>
        <w:rPr>
          <w:b/>
          <w:sz w:val="23"/>
          <w:lang w:val="sl-SI"/>
        </w:rPr>
      </w:pPr>
    </w:p>
    <w:p w14:paraId="361448E3" w14:textId="6A8FE412" w:rsidR="005065F2" w:rsidRPr="0045404F" w:rsidRDefault="005065F2" w:rsidP="005065F2">
      <w:pPr>
        <w:pStyle w:val="Telobesedila"/>
        <w:ind w:left="115"/>
        <w:jc w:val="both"/>
        <w:rPr>
          <w:lang w:val="sl-SI"/>
        </w:rPr>
      </w:pPr>
      <w:r w:rsidRPr="0045404F">
        <w:rPr>
          <w:lang w:val="sl-SI"/>
        </w:rPr>
        <w:t xml:space="preserve">Ponudba mora veljati </w:t>
      </w:r>
      <w:r w:rsidR="00C86AE0" w:rsidRPr="0045404F">
        <w:rPr>
          <w:color w:val="000000"/>
          <w:lang w:val="sl-SI"/>
        </w:rPr>
        <w:t>najmanj 120 dni od roka za predložitev ponudb.</w:t>
      </w:r>
    </w:p>
    <w:p w14:paraId="433D0EB2" w14:textId="77777777" w:rsidR="005065F2" w:rsidRPr="0045404F" w:rsidRDefault="005065F2" w:rsidP="005065F2">
      <w:pPr>
        <w:pStyle w:val="Telobesedila"/>
        <w:spacing w:before="1"/>
        <w:rPr>
          <w:lang w:val="sl-SI"/>
        </w:rPr>
      </w:pPr>
    </w:p>
    <w:p w14:paraId="1869A187" w14:textId="77777777" w:rsidR="005065F2" w:rsidRPr="0045404F" w:rsidRDefault="005065F2" w:rsidP="005065F2">
      <w:pPr>
        <w:pStyle w:val="Telobesedila"/>
        <w:ind w:left="115" w:right="1373"/>
        <w:jc w:val="both"/>
        <w:rPr>
          <w:lang w:val="sl-SI"/>
        </w:rPr>
      </w:pPr>
      <w:r w:rsidRPr="0045404F">
        <w:rPr>
          <w:lang w:val="sl-SI"/>
        </w:rPr>
        <w:t>V izjemnih okoliščinah bo naročnik lahko zahteval, da ponudniki podaljšajo čas veljavnosti ponudb za določeno dodatno obdobje. Naročnik ne bo dovolil, da ponudniki hkrati s podaljšanjem veljavnosti ponudbe, le-to kakorkoli drugače spreminjajo, razen v skladu s petim, šestim in sedmim odstavkom</w:t>
      </w:r>
    </w:p>
    <w:p w14:paraId="7B30A416" w14:textId="23C58EE9" w:rsidR="005065F2" w:rsidRPr="0045404F" w:rsidRDefault="005065F2" w:rsidP="005065F2">
      <w:pPr>
        <w:pStyle w:val="Telobesedila"/>
        <w:spacing w:before="2"/>
        <w:ind w:left="115"/>
        <w:jc w:val="both"/>
        <w:rPr>
          <w:lang w:val="sl-SI"/>
        </w:rPr>
      </w:pPr>
      <w:r w:rsidRPr="0045404F">
        <w:rPr>
          <w:lang w:val="sl-SI"/>
        </w:rPr>
        <w:t>89. člena ZJN-3.</w:t>
      </w:r>
    </w:p>
    <w:p w14:paraId="3D572FA9" w14:textId="77777777" w:rsidR="005065F2" w:rsidRPr="0045404F" w:rsidRDefault="005065F2" w:rsidP="005065F2">
      <w:pPr>
        <w:pStyle w:val="Telobesedila"/>
        <w:spacing w:before="2"/>
        <w:rPr>
          <w:sz w:val="19"/>
          <w:lang w:val="sl-SI"/>
        </w:rPr>
      </w:pPr>
    </w:p>
    <w:p w14:paraId="54CC3239" w14:textId="77777777" w:rsidR="005065F2" w:rsidRPr="0045404F" w:rsidRDefault="005065F2" w:rsidP="005065F2">
      <w:pPr>
        <w:pStyle w:val="Naslov3"/>
        <w:rPr>
          <w:lang w:val="sl-SI"/>
        </w:rPr>
      </w:pPr>
      <w:bookmarkStart w:id="329" w:name="_TOC_250006"/>
      <w:r w:rsidRPr="0045404F">
        <w:rPr>
          <w:lang w:val="sl-SI"/>
        </w:rPr>
        <w:t xml:space="preserve">    </w:t>
      </w:r>
      <w:bookmarkStart w:id="330" w:name="_Toc89687845"/>
      <w:r w:rsidRPr="0045404F">
        <w:rPr>
          <w:lang w:val="sl-SI"/>
        </w:rPr>
        <w:t>Stroški</w:t>
      </w:r>
      <w:r w:rsidRPr="0045404F">
        <w:rPr>
          <w:spacing w:val="-2"/>
          <w:lang w:val="sl-SI"/>
        </w:rPr>
        <w:t xml:space="preserve"> </w:t>
      </w:r>
      <w:bookmarkEnd w:id="329"/>
      <w:r w:rsidRPr="0045404F">
        <w:rPr>
          <w:lang w:val="sl-SI"/>
        </w:rPr>
        <w:t>ponudbe</w:t>
      </w:r>
      <w:bookmarkEnd w:id="330"/>
    </w:p>
    <w:p w14:paraId="38AF87A7" w14:textId="77777777" w:rsidR="005065F2" w:rsidRPr="0045404F" w:rsidRDefault="005065F2" w:rsidP="005065F2">
      <w:pPr>
        <w:pStyle w:val="Telobesedila"/>
        <w:rPr>
          <w:b/>
          <w:sz w:val="23"/>
          <w:lang w:val="sl-SI"/>
        </w:rPr>
      </w:pPr>
    </w:p>
    <w:p w14:paraId="40F3EE6E" w14:textId="77777777" w:rsidR="005065F2" w:rsidRPr="0045404F" w:rsidRDefault="005065F2" w:rsidP="005065F2">
      <w:pPr>
        <w:pStyle w:val="Telobesedila"/>
        <w:ind w:left="115"/>
        <w:jc w:val="both"/>
        <w:rPr>
          <w:lang w:val="sl-SI"/>
        </w:rPr>
      </w:pPr>
      <w:r w:rsidRPr="0045404F">
        <w:rPr>
          <w:lang w:val="sl-SI"/>
        </w:rPr>
        <w:t>Vse stroške, povezane s pripravo in predložitvijo ponudbe, nosi ponudnik.</w:t>
      </w:r>
    </w:p>
    <w:p w14:paraId="690EC6DA" w14:textId="77777777" w:rsidR="005065F2" w:rsidRPr="0045404F" w:rsidRDefault="005065F2" w:rsidP="005065F2">
      <w:pPr>
        <w:pStyle w:val="Telobesedila"/>
        <w:spacing w:before="8"/>
        <w:rPr>
          <w:sz w:val="19"/>
          <w:lang w:val="sl-SI"/>
        </w:rPr>
      </w:pPr>
    </w:p>
    <w:p w14:paraId="76EF91AD" w14:textId="77777777" w:rsidR="005065F2" w:rsidRPr="0045404F" w:rsidRDefault="005065F2" w:rsidP="007C7685">
      <w:pPr>
        <w:pStyle w:val="Naslov1"/>
        <w:numPr>
          <w:ilvl w:val="0"/>
          <w:numId w:val="1"/>
        </w:numPr>
        <w:tabs>
          <w:tab w:val="left" w:pos="544"/>
        </w:tabs>
        <w:ind w:hanging="429"/>
        <w:rPr>
          <w:lang w:val="sl-SI"/>
        </w:rPr>
      </w:pPr>
      <w:bookmarkStart w:id="331" w:name="_TOC_250005"/>
      <w:bookmarkStart w:id="332" w:name="_Toc89687846"/>
      <w:r w:rsidRPr="0045404F">
        <w:rPr>
          <w:lang w:val="sl-SI"/>
        </w:rPr>
        <w:t>OBVESTILO O ODLOČITVI O ODDAJI</w:t>
      </w:r>
      <w:r w:rsidRPr="0045404F">
        <w:rPr>
          <w:spacing w:val="-8"/>
          <w:lang w:val="sl-SI"/>
        </w:rPr>
        <w:t xml:space="preserve"> </w:t>
      </w:r>
      <w:bookmarkEnd w:id="331"/>
      <w:r w:rsidRPr="0045404F">
        <w:rPr>
          <w:lang w:val="sl-SI"/>
        </w:rPr>
        <w:t>NAROČILA</w:t>
      </w:r>
      <w:bookmarkEnd w:id="332"/>
    </w:p>
    <w:p w14:paraId="5FB49D0C" w14:textId="77777777" w:rsidR="005065F2" w:rsidRPr="0045404F" w:rsidRDefault="005065F2" w:rsidP="005065F2">
      <w:pPr>
        <w:pStyle w:val="Telobesedila"/>
        <w:spacing w:before="11"/>
        <w:rPr>
          <w:b/>
          <w:sz w:val="22"/>
          <w:lang w:val="sl-SI"/>
        </w:rPr>
      </w:pPr>
    </w:p>
    <w:p w14:paraId="2EF9B14C" w14:textId="77777777" w:rsidR="005065F2" w:rsidRPr="0045404F" w:rsidRDefault="005065F2" w:rsidP="005065F2">
      <w:pPr>
        <w:pStyle w:val="Telobesedila"/>
        <w:ind w:left="115"/>
        <w:jc w:val="both"/>
        <w:rPr>
          <w:lang w:val="sl-SI"/>
        </w:rPr>
      </w:pPr>
      <w:r w:rsidRPr="0045404F">
        <w:rPr>
          <w:lang w:val="sl-SI"/>
        </w:rPr>
        <w:t>Naročnik bo ponudnike obvestil o odločitvi o oddaji naročila na način, predpisan v ZJN-3.</w:t>
      </w:r>
    </w:p>
    <w:p w14:paraId="3C138594" w14:textId="77777777" w:rsidR="005065F2" w:rsidRPr="0045404F" w:rsidRDefault="005065F2" w:rsidP="005065F2">
      <w:pPr>
        <w:pStyle w:val="Telobesedila"/>
        <w:spacing w:before="8"/>
        <w:rPr>
          <w:sz w:val="19"/>
          <w:lang w:val="sl-SI"/>
        </w:rPr>
      </w:pPr>
    </w:p>
    <w:p w14:paraId="53F857DB" w14:textId="77777777" w:rsidR="005065F2" w:rsidRPr="0045404F" w:rsidRDefault="005065F2" w:rsidP="007C7685">
      <w:pPr>
        <w:pStyle w:val="Naslov1"/>
        <w:numPr>
          <w:ilvl w:val="0"/>
          <w:numId w:val="1"/>
        </w:numPr>
        <w:tabs>
          <w:tab w:val="left" w:pos="544"/>
        </w:tabs>
        <w:ind w:hanging="429"/>
        <w:rPr>
          <w:lang w:val="sl-SI"/>
        </w:rPr>
      </w:pPr>
      <w:bookmarkStart w:id="333" w:name="_TOC_250004"/>
      <w:bookmarkStart w:id="334" w:name="_Toc89687847"/>
      <w:r w:rsidRPr="0045404F">
        <w:rPr>
          <w:lang w:val="sl-SI"/>
        </w:rPr>
        <w:t>ODSTOP OD IZVEDBE JAVNEGA</w:t>
      </w:r>
      <w:r w:rsidRPr="0045404F">
        <w:rPr>
          <w:spacing w:val="-11"/>
          <w:lang w:val="sl-SI"/>
        </w:rPr>
        <w:t xml:space="preserve"> </w:t>
      </w:r>
      <w:bookmarkEnd w:id="333"/>
      <w:r w:rsidRPr="0045404F">
        <w:rPr>
          <w:lang w:val="sl-SI"/>
        </w:rPr>
        <w:t>NAROČILA</w:t>
      </w:r>
      <w:bookmarkEnd w:id="334"/>
    </w:p>
    <w:p w14:paraId="794F4545" w14:textId="77777777" w:rsidR="005065F2" w:rsidRPr="0045404F" w:rsidRDefault="005065F2" w:rsidP="005065F2">
      <w:pPr>
        <w:pStyle w:val="Telobesedila"/>
        <w:spacing w:before="5"/>
        <w:rPr>
          <w:b/>
          <w:lang w:val="sl-SI"/>
        </w:rPr>
      </w:pPr>
    </w:p>
    <w:p w14:paraId="71216AAA" w14:textId="77777777" w:rsidR="005065F2" w:rsidRPr="0045404F" w:rsidRDefault="005065F2" w:rsidP="005065F2">
      <w:pPr>
        <w:pStyle w:val="Telobesedila"/>
        <w:ind w:left="115" w:right="1368"/>
        <w:jc w:val="both"/>
        <w:rPr>
          <w:lang w:val="sl-SI"/>
        </w:rPr>
      </w:pPr>
      <w:r w:rsidRPr="0045404F">
        <w:rPr>
          <w:lang w:val="sl-SI"/>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A05ECAD" w14:textId="77777777" w:rsidR="005065F2" w:rsidRPr="0045404F" w:rsidRDefault="005065F2" w:rsidP="005065F2">
      <w:pPr>
        <w:pStyle w:val="Telobesedila"/>
        <w:spacing w:before="11"/>
        <w:rPr>
          <w:sz w:val="19"/>
          <w:lang w:val="sl-SI"/>
        </w:rPr>
      </w:pPr>
    </w:p>
    <w:p w14:paraId="6C952876" w14:textId="51FC7330" w:rsidR="005065F2" w:rsidRPr="0045404F" w:rsidRDefault="005065F2" w:rsidP="000264B3">
      <w:pPr>
        <w:pStyle w:val="Telobesedila"/>
        <w:ind w:left="115"/>
        <w:jc w:val="both"/>
        <w:rPr>
          <w:lang w:val="sl-SI"/>
        </w:rPr>
        <w:sectPr w:rsidR="005065F2" w:rsidRPr="0045404F">
          <w:pgSz w:w="11910" w:h="16840"/>
          <w:pgMar w:top="920" w:right="40" w:bottom="880" w:left="1300" w:header="714" w:footer="685" w:gutter="0"/>
          <w:cols w:space="708"/>
        </w:sectPr>
      </w:pPr>
      <w:r w:rsidRPr="0045404F">
        <w:rPr>
          <w:lang w:val="sl-SI"/>
        </w:rPr>
        <w:t>Naročnik ne odgovarja za škodo, ki je ali bi iz zgornjih razlo</w:t>
      </w:r>
      <w:r w:rsidR="000264B3" w:rsidRPr="0045404F">
        <w:rPr>
          <w:lang w:val="sl-SI"/>
        </w:rPr>
        <w:t>gov utegnila nastati ponudniku.</w:t>
      </w:r>
    </w:p>
    <w:p w14:paraId="08F34891" w14:textId="03344CEC" w:rsidR="00624BDF" w:rsidRPr="0045404F" w:rsidRDefault="00624BDF">
      <w:pPr>
        <w:pStyle w:val="Telobesedila"/>
        <w:spacing w:before="3"/>
        <w:rPr>
          <w:sz w:val="21"/>
          <w:lang w:val="sl-SI"/>
        </w:rPr>
      </w:pPr>
    </w:p>
    <w:p w14:paraId="0493E106" w14:textId="77777777" w:rsidR="00624BDF" w:rsidRPr="0045404F" w:rsidRDefault="00624BDF">
      <w:pPr>
        <w:pStyle w:val="Telobesedila"/>
        <w:spacing w:before="7"/>
        <w:rPr>
          <w:sz w:val="19"/>
          <w:lang w:val="sl-SI"/>
        </w:rPr>
      </w:pPr>
    </w:p>
    <w:p w14:paraId="382C4CFE" w14:textId="7DAB2609" w:rsidR="00624BDF" w:rsidRPr="0045404F" w:rsidRDefault="00A10567" w:rsidP="007C7685">
      <w:pPr>
        <w:pStyle w:val="Naslov1"/>
        <w:numPr>
          <w:ilvl w:val="0"/>
          <w:numId w:val="1"/>
        </w:numPr>
        <w:tabs>
          <w:tab w:val="left" w:pos="544"/>
        </w:tabs>
        <w:rPr>
          <w:lang w:val="sl-SI"/>
        </w:rPr>
      </w:pPr>
      <w:bookmarkStart w:id="335" w:name="_TOC_250003"/>
      <w:bookmarkStart w:id="336" w:name="_Toc89687848"/>
      <w:bookmarkEnd w:id="335"/>
      <w:r w:rsidRPr="0045404F">
        <w:rPr>
          <w:lang w:val="sl-SI"/>
        </w:rPr>
        <w:t>POGODBA</w:t>
      </w:r>
      <w:bookmarkEnd w:id="336"/>
    </w:p>
    <w:p w14:paraId="16926D64" w14:textId="77777777" w:rsidR="00624BDF" w:rsidRPr="0045404F" w:rsidRDefault="00624BDF">
      <w:pPr>
        <w:pStyle w:val="Telobesedila"/>
        <w:rPr>
          <w:b/>
          <w:sz w:val="23"/>
          <w:lang w:val="sl-SI"/>
        </w:rPr>
      </w:pPr>
    </w:p>
    <w:p w14:paraId="745F2EC6" w14:textId="587CB3CD" w:rsidR="00A10567" w:rsidRPr="0045404F" w:rsidRDefault="00A10567" w:rsidP="00707767">
      <w:pPr>
        <w:pStyle w:val="Telobesedila"/>
        <w:spacing w:before="8"/>
        <w:ind w:right="992"/>
        <w:rPr>
          <w:lang w:val="sl-SI"/>
        </w:rPr>
      </w:pPr>
      <w:r w:rsidRPr="0045404F">
        <w:rPr>
          <w:lang w:val="sl-SI"/>
        </w:rPr>
        <w:t xml:space="preserve">Naročnik bo sklenil pogodbo z izbranim ponudnikom. </w:t>
      </w:r>
    </w:p>
    <w:p w14:paraId="430AAEAB" w14:textId="77777777" w:rsidR="00A10567" w:rsidRPr="0045404F" w:rsidRDefault="00A10567" w:rsidP="00A10567">
      <w:pPr>
        <w:pStyle w:val="Telobesedila"/>
        <w:spacing w:before="8"/>
        <w:ind w:left="142" w:right="992"/>
        <w:rPr>
          <w:lang w:val="sl-SI"/>
        </w:rPr>
      </w:pPr>
    </w:p>
    <w:p w14:paraId="54895310" w14:textId="73DFBF52" w:rsidR="00534295" w:rsidRPr="005144A8" w:rsidRDefault="00A10567" w:rsidP="00707767">
      <w:pPr>
        <w:jc w:val="both"/>
        <w:rPr>
          <w:sz w:val="20"/>
          <w:szCs w:val="20"/>
          <w:lang w:val="sl-SI"/>
        </w:rPr>
      </w:pPr>
      <w:r w:rsidRPr="005144A8">
        <w:rPr>
          <w:sz w:val="20"/>
          <w:szCs w:val="20"/>
          <w:lang w:val="sl-SI"/>
        </w:rPr>
        <w:t xml:space="preserve">S podpisom </w:t>
      </w:r>
      <w:r w:rsidR="00534295" w:rsidRPr="005144A8">
        <w:rPr>
          <w:sz w:val="20"/>
          <w:szCs w:val="20"/>
          <w:lang w:val="sl-SI"/>
        </w:rPr>
        <w:t xml:space="preserve"> obrazca ESPD </w:t>
      </w:r>
      <w:r w:rsidRPr="005144A8">
        <w:rPr>
          <w:sz w:val="20"/>
          <w:szCs w:val="20"/>
          <w:lang w:val="sl-SI"/>
        </w:rPr>
        <w:t>ponudnik potrdi, da sprejema vsebi</w:t>
      </w:r>
      <w:r w:rsidR="00707767">
        <w:rPr>
          <w:sz w:val="20"/>
          <w:szCs w:val="20"/>
          <w:lang w:val="sl-SI"/>
        </w:rPr>
        <w:t>n</w:t>
      </w:r>
      <w:r w:rsidRPr="005144A8">
        <w:rPr>
          <w:sz w:val="20"/>
          <w:szCs w:val="20"/>
          <w:lang w:val="sl-SI"/>
        </w:rPr>
        <w:t>o osnutka pogodbe.</w:t>
      </w:r>
      <w:r w:rsidR="00534295" w:rsidRPr="005144A8">
        <w:rPr>
          <w:sz w:val="20"/>
          <w:szCs w:val="20"/>
          <w:lang w:val="sl-SI"/>
        </w:rPr>
        <w:t xml:space="preserve"> Pogodba se bo pred podpisom vsebinsko prilagodila glede na to, ali bo izbrani ponudnik predložil skupno ponudbo, prijavil sodelovanje podizvajalcev in podobno. </w:t>
      </w:r>
    </w:p>
    <w:p w14:paraId="029250E7" w14:textId="334465C1" w:rsidR="00A10567" w:rsidRPr="0045404F" w:rsidRDefault="00A10567" w:rsidP="00707767">
      <w:pPr>
        <w:pStyle w:val="Telobesedila"/>
        <w:spacing w:before="8"/>
        <w:ind w:left="142" w:right="992"/>
        <w:jc w:val="both"/>
        <w:rPr>
          <w:lang w:val="sl-SI"/>
        </w:rPr>
      </w:pPr>
    </w:p>
    <w:p w14:paraId="423661D8" w14:textId="104BDD8F" w:rsidR="00A10567" w:rsidRPr="0045404F" w:rsidRDefault="00A10567" w:rsidP="00707767">
      <w:pPr>
        <w:pStyle w:val="Telobesedila"/>
        <w:tabs>
          <w:tab w:val="left" w:pos="8222"/>
        </w:tabs>
        <w:spacing w:before="8"/>
        <w:ind w:right="992"/>
        <w:jc w:val="both"/>
        <w:rPr>
          <w:lang w:val="sl-SI"/>
        </w:rPr>
      </w:pPr>
      <w:r w:rsidRPr="0045404F">
        <w:rPr>
          <w:lang w:val="sl-SI"/>
        </w:rPr>
        <w:t>Če bo izbran ponudnik predložil lažno izjavo oziroma bo dal neresnične podatka o</w:t>
      </w:r>
      <w:r w:rsidR="00707767">
        <w:rPr>
          <w:lang w:val="sl-SI"/>
        </w:rPr>
        <w:t xml:space="preserve"> </w:t>
      </w:r>
      <w:r w:rsidRPr="0045404F">
        <w:rPr>
          <w:lang w:val="sl-SI"/>
        </w:rPr>
        <w:t>navedenih</w:t>
      </w:r>
      <w:r w:rsidR="00707767">
        <w:rPr>
          <w:lang w:val="sl-SI"/>
        </w:rPr>
        <w:t xml:space="preserve"> </w:t>
      </w:r>
      <w:r w:rsidRPr="0045404F">
        <w:rPr>
          <w:lang w:val="sl-SI"/>
        </w:rPr>
        <w:t>dejstvih, bo  to imelo za posledico ničnost pogodbe.</w:t>
      </w:r>
    </w:p>
    <w:p w14:paraId="036ADF88" w14:textId="77777777" w:rsidR="00A10567" w:rsidRPr="0045404F" w:rsidRDefault="00A10567" w:rsidP="00707767">
      <w:pPr>
        <w:pStyle w:val="Telobesedila"/>
        <w:tabs>
          <w:tab w:val="left" w:pos="8222"/>
        </w:tabs>
        <w:spacing w:before="8"/>
        <w:ind w:left="142" w:right="992"/>
        <w:jc w:val="both"/>
        <w:rPr>
          <w:lang w:val="sl-SI"/>
        </w:rPr>
      </w:pPr>
    </w:p>
    <w:p w14:paraId="3B547097" w14:textId="2FCFD34E" w:rsidR="00A10567" w:rsidRDefault="00A10567" w:rsidP="00707767">
      <w:pPr>
        <w:pStyle w:val="Telobesedila"/>
        <w:tabs>
          <w:tab w:val="left" w:pos="8222"/>
        </w:tabs>
        <w:spacing w:before="8"/>
        <w:ind w:right="992"/>
        <w:jc w:val="both"/>
        <w:rPr>
          <w:lang w:val="sl-SI"/>
        </w:rPr>
      </w:pPr>
      <w:r w:rsidRPr="0045404F">
        <w:rPr>
          <w:lang w:val="sl-SI"/>
        </w:rPr>
        <w:t xml:space="preserve">Izbrani ponudnik mora  podpisati in vrniti naročniku pogodbo v roku </w:t>
      </w:r>
      <w:r w:rsidR="00534295">
        <w:rPr>
          <w:lang w:val="sl-SI"/>
        </w:rPr>
        <w:t>pet delovnih</w:t>
      </w:r>
      <w:r w:rsidRPr="0045404F">
        <w:rPr>
          <w:lang w:val="sl-SI"/>
        </w:rPr>
        <w:t xml:space="preserve"> dni od</w:t>
      </w:r>
      <w:r w:rsidR="00707767">
        <w:rPr>
          <w:lang w:val="sl-SI"/>
        </w:rPr>
        <w:t xml:space="preserve"> </w:t>
      </w:r>
      <w:r w:rsidRPr="0045404F">
        <w:rPr>
          <w:lang w:val="sl-SI"/>
        </w:rPr>
        <w:t>prejema s strani naročnika podpisano pogodbo.</w:t>
      </w:r>
    </w:p>
    <w:p w14:paraId="5ED231B6" w14:textId="40CA0D07" w:rsidR="00534295" w:rsidRDefault="00534295" w:rsidP="00707767">
      <w:pPr>
        <w:pStyle w:val="Telobesedila"/>
        <w:spacing w:before="8"/>
        <w:ind w:left="142" w:right="992"/>
        <w:jc w:val="both"/>
        <w:rPr>
          <w:lang w:val="sl-SI"/>
        </w:rPr>
      </w:pPr>
    </w:p>
    <w:p w14:paraId="39D48371" w14:textId="77777777" w:rsidR="00534295" w:rsidRPr="002F6673" w:rsidRDefault="00534295" w:rsidP="00707767">
      <w:pPr>
        <w:jc w:val="both"/>
        <w:rPr>
          <w:sz w:val="20"/>
          <w:szCs w:val="20"/>
          <w:lang w:val="sl-SI"/>
        </w:rPr>
      </w:pPr>
      <w:r w:rsidRPr="002F6673">
        <w:rPr>
          <w:sz w:val="20"/>
          <w:szCs w:val="20"/>
          <w:lang w:val="sl-SI"/>
        </w:rPr>
        <w:t xml:space="preserve">V skladu s šestim odstavkom 14. člena </w:t>
      </w:r>
      <w:proofErr w:type="spellStart"/>
      <w:r w:rsidRPr="002F6673">
        <w:rPr>
          <w:sz w:val="20"/>
          <w:szCs w:val="20"/>
          <w:lang w:val="sl-SI"/>
        </w:rPr>
        <w:t>ZIntPK</w:t>
      </w:r>
      <w:proofErr w:type="spellEnd"/>
      <w:r w:rsidRPr="002F6673">
        <w:rPr>
          <w:sz w:val="20"/>
          <w:szCs w:val="20"/>
          <w:lang w:val="sl-SI"/>
        </w:rPr>
        <w:t xml:space="preserve"> je dolžan izbrani ponudnik na poziv naročnika,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28C35B2C" w14:textId="77777777" w:rsidR="00534295" w:rsidRPr="002F6673" w:rsidRDefault="00534295" w:rsidP="00707767">
      <w:pPr>
        <w:jc w:val="both"/>
        <w:rPr>
          <w:sz w:val="20"/>
          <w:szCs w:val="20"/>
          <w:lang w:val="sl-SI"/>
        </w:rPr>
      </w:pPr>
    </w:p>
    <w:p w14:paraId="698D67A5" w14:textId="6525D5FF" w:rsidR="00534295" w:rsidRPr="002F6673" w:rsidRDefault="00534295" w:rsidP="00707767">
      <w:pPr>
        <w:jc w:val="both"/>
        <w:rPr>
          <w:sz w:val="20"/>
          <w:szCs w:val="20"/>
          <w:lang w:val="sl-SI"/>
        </w:rPr>
      </w:pPr>
      <w:r w:rsidRPr="002F6673">
        <w:rPr>
          <w:sz w:val="20"/>
          <w:szCs w:val="20"/>
          <w:lang w:val="sl-SI"/>
        </w:rPr>
        <w:t xml:space="preserve">Po pričetku veljavnosti pogodbe bo </w:t>
      </w:r>
      <w:r w:rsidRPr="00707767">
        <w:rPr>
          <w:sz w:val="20"/>
          <w:szCs w:val="20"/>
          <w:lang w:val="sl-SI"/>
        </w:rPr>
        <w:t>naročnik preveril</w:t>
      </w:r>
      <w:r w:rsidRPr="002F6673">
        <w:rPr>
          <w:sz w:val="20"/>
          <w:szCs w:val="20"/>
          <w:lang w:val="sl-SI"/>
        </w:rPr>
        <w:t xml:space="preserve">, ali obstajajo razlogi iz 35. člena </w:t>
      </w:r>
      <w:proofErr w:type="spellStart"/>
      <w:r w:rsidRPr="002F6673">
        <w:rPr>
          <w:sz w:val="20"/>
          <w:szCs w:val="20"/>
          <w:lang w:val="sl-SI"/>
        </w:rPr>
        <w:t>ZIntPK</w:t>
      </w:r>
      <w:proofErr w:type="spellEnd"/>
      <w:r w:rsidRPr="002F6673">
        <w:rPr>
          <w:sz w:val="20"/>
          <w:szCs w:val="20"/>
          <w:lang w:val="sl-SI"/>
        </w:rPr>
        <w:t xml:space="preserve"> o prepovedi</w:t>
      </w:r>
      <w:r w:rsidRPr="00707767">
        <w:rPr>
          <w:sz w:val="20"/>
          <w:szCs w:val="20"/>
          <w:lang w:val="sl-SI"/>
        </w:rPr>
        <w:t xml:space="preserve"> </w:t>
      </w:r>
      <w:r w:rsidRPr="002F6673">
        <w:rPr>
          <w:sz w:val="20"/>
          <w:szCs w:val="20"/>
          <w:lang w:val="sl-SI"/>
        </w:rPr>
        <w:t xml:space="preserve">poslovanja, zaradi katerih ne sme poslovati z izbranim ponudnikom za to naročilo. </w:t>
      </w:r>
    </w:p>
    <w:p w14:paraId="0A6FC5AD" w14:textId="77777777" w:rsidR="00534295" w:rsidRPr="002F6673" w:rsidRDefault="00534295" w:rsidP="00707767">
      <w:pPr>
        <w:jc w:val="both"/>
        <w:rPr>
          <w:sz w:val="20"/>
          <w:szCs w:val="20"/>
          <w:lang w:val="sl-SI"/>
        </w:rPr>
      </w:pPr>
    </w:p>
    <w:p w14:paraId="7CFF2927" w14:textId="77777777" w:rsidR="00534295" w:rsidRPr="002F6673" w:rsidRDefault="00534295" w:rsidP="00707767">
      <w:pPr>
        <w:jc w:val="both"/>
        <w:rPr>
          <w:sz w:val="20"/>
          <w:szCs w:val="20"/>
          <w:lang w:val="sl-SI"/>
        </w:rPr>
      </w:pPr>
      <w:r w:rsidRPr="002F6673">
        <w:rPr>
          <w:sz w:val="20"/>
          <w:szCs w:val="20"/>
          <w:lang w:val="sl-SI"/>
        </w:rPr>
        <w:t>Na poziv naročnika bo moral ponudnik v postopku javnega naročanja ali pri izvajanju javnega naročila, v roku osmih dni od prejema poziva, posredovati podatke o:</w:t>
      </w:r>
    </w:p>
    <w:p w14:paraId="63DABCEB" w14:textId="77777777" w:rsidR="00534295" w:rsidRPr="008227BC" w:rsidRDefault="00534295" w:rsidP="00707767">
      <w:pPr>
        <w:widowControl/>
        <w:numPr>
          <w:ilvl w:val="1"/>
          <w:numId w:val="19"/>
        </w:numPr>
        <w:tabs>
          <w:tab w:val="clear" w:pos="1440"/>
          <w:tab w:val="num" w:pos="709"/>
        </w:tabs>
        <w:autoSpaceDE/>
        <w:autoSpaceDN/>
        <w:ind w:left="709" w:hanging="425"/>
        <w:jc w:val="both"/>
        <w:rPr>
          <w:sz w:val="20"/>
          <w:szCs w:val="20"/>
          <w:lang w:val="sl-SI"/>
        </w:rPr>
      </w:pPr>
      <w:r w:rsidRPr="008227BC">
        <w:rPr>
          <w:sz w:val="20"/>
          <w:szCs w:val="20"/>
          <w:lang w:val="sl-SI"/>
        </w:rPr>
        <w:t xml:space="preserve">svojih ustanoviteljih, družbenikih, delničarjih, </w:t>
      </w:r>
      <w:proofErr w:type="spellStart"/>
      <w:r w:rsidRPr="008227BC">
        <w:rPr>
          <w:sz w:val="20"/>
          <w:szCs w:val="20"/>
          <w:lang w:val="sl-SI"/>
        </w:rPr>
        <w:t>komanditistih</w:t>
      </w:r>
      <w:proofErr w:type="spellEnd"/>
      <w:r w:rsidRPr="008227BC">
        <w:rPr>
          <w:sz w:val="20"/>
          <w:szCs w:val="20"/>
          <w:lang w:val="sl-SI"/>
        </w:rPr>
        <w:t xml:space="preserve"> ali drugih lastnikih in podatke o lastniških deležih </w:t>
      </w:r>
      <w:r w:rsidRPr="00707767">
        <w:rPr>
          <w:sz w:val="20"/>
          <w:szCs w:val="20"/>
          <w:lang w:val="sl-SI"/>
        </w:rPr>
        <w:t>navedenih oseb;</w:t>
      </w:r>
    </w:p>
    <w:p w14:paraId="598E7809" w14:textId="77777777" w:rsidR="00534295" w:rsidRPr="008B4731" w:rsidRDefault="00534295" w:rsidP="00707767">
      <w:pPr>
        <w:widowControl/>
        <w:numPr>
          <w:ilvl w:val="1"/>
          <w:numId w:val="19"/>
        </w:numPr>
        <w:tabs>
          <w:tab w:val="clear" w:pos="1440"/>
          <w:tab w:val="num" w:pos="709"/>
        </w:tabs>
        <w:autoSpaceDE/>
        <w:autoSpaceDN/>
        <w:ind w:left="709" w:hanging="425"/>
        <w:jc w:val="both"/>
        <w:rPr>
          <w:sz w:val="20"/>
          <w:szCs w:val="20"/>
          <w:lang w:val="sl-SI"/>
        </w:rPr>
      </w:pPr>
      <w:r w:rsidRPr="008B4731">
        <w:rPr>
          <w:sz w:val="20"/>
          <w:szCs w:val="20"/>
          <w:lang w:val="sl-SI"/>
        </w:rPr>
        <w:t>gospodarskih subjektih, za katere se glede na določbe zakona, ki ureja gospodarske družbe, šteje, da so z njim povezane družbe.</w:t>
      </w:r>
    </w:p>
    <w:p w14:paraId="22628D54" w14:textId="77777777" w:rsidR="00534295" w:rsidRPr="0045404F" w:rsidRDefault="00534295" w:rsidP="00A10567">
      <w:pPr>
        <w:pStyle w:val="Telobesedila"/>
        <w:spacing w:before="8"/>
        <w:ind w:left="142" w:right="992"/>
        <w:rPr>
          <w:lang w:val="sl-SI"/>
        </w:rPr>
      </w:pPr>
    </w:p>
    <w:p w14:paraId="7E679786" w14:textId="77777777" w:rsidR="00624BDF" w:rsidRPr="0045404F" w:rsidRDefault="00624BDF" w:rsidP="00C12DC0">
      <w:pPr>
        <w:pStyle w:val="Telobesedila"/>
        <w:spacing w:before="8"/>
        <w:ind w:right="992"/>
        <w:rPr>
          <w:sz w:val="19"/>
          <w:lang w:val="sl-SI"/>
        </w:rPr>
      </w:pPr>
    </w:p>
    <w:p w14:paraId="0945FF60" w14:textId="77777777" w:rsidR="00832646" w:rsidRPr="0045404F" w:rsidRDefault="00832646" w:rsidP="007C7685">
      <w:pPr>
        <w:pStyle w:val="Odstavekseznama"/>
        <w:numPr>
          <w:ilvl w:val="0"/>
          <w:numId w:val="7"/>
        </w:numPr>
        <w:tabs>
          <w:tab w:val="left" w:pos="544"/>
        </w:tabs>
        <w:ind w:right="992"/>
        <w:outlineLvl w:val="1"/>
        <w:rPr>
          <w:b/>
          <w:bCs/>
          <w:vanish/>
          <w:sz w:val="20"/>
          <w:szCs w:val="20"/>
          <w:lang w:val="sl-SI"/>
        </w:rPr>
      </w:pPr>
      <w:bookmarkStart w:id="337" w:name="_Toc60586276"/>
      <w:bookmarkStart w:id="338" w:name="_Toc60586531"/>
      <w:bookmarkStart w:id="339" w:name="_Toc60586798"/>
      <w:bookmarkStart w:id="340" w:name="_Toc60586850"/>
      <w:bookmarkStart w:id="341" w:name="_Toc60586999"/>
      <w:bookmarkStart w:id="342" w:name="_Toc60587084"/>
      <w:bookmarkStart w:id="343" w:name="_Toc61548484"/>
      <w:bookmarkStart w:id="344" w:name="_Toc61549607"/>
      <w:bookmarkStart w:id="345" w:name="_Toc61549664"/>
      <w:bookmarkStart w:id="346" w:name="_Toc62040292"/>
      <w:bookmarkStart w:id="347" w:name="_Toc62051557"/>
      <w:bookmarkStart w:id="348" w:name="_Toc62051626"/>
      <w:bookmarkStart w:id="349" w:name="_Toc62056004"/>
      <w:bookmarkStart w:id="350" w:name="_Toc62056063"/>
      <w:bookmarkStart w:id="351" w:name="_Toc62058026"/>
      <w:bookmarkStart w:id="352" w:name="_Toc62460295"/>
      <w:bookmarkStart w:id="353" w:name="_Toc62826847"/>
      <w:bookmarkStart w:id="354" w:name="_Toc63015279"/>
      <w:bookmarkStart w:id="355" w:name="_Toc63015353"/>
      <w:bookmarkStart w:id="356" w:name="_Toc63254985"/>
      <w:bookmarkStart w:id="357" w:name="_Toc63326351"/>
      <w:bookmarkStart w:id="358" w:name="_Toc89673376"/>
      <w:bookmarkStart w:id="359" w:name="_Toc89673436"/>
      <w:bookmarkStart w:id="360" w:name="_Toc89687849"/>
      <w:bookmarkStart w:id="361" w:name="_TOC_250002"/>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F707A3C" w14:textId="77777777" w:rsidR="00832646" w:rsidRPr="0045404F" w:rsidRDefault="00832646" w:rsidP="007C7685">
      <w:pPr>
        <w:pStyle w:val="Odstavekseznama"/>
        <w:numPr>
          <w:ilvl w:val="0"/>
          <w:numId w:val="7"/>
        </w:numPr>
        <w:tabs>
          <w:tab w:val="left" w:pos="544"/>
        </w:tabs>
        <w:ind w:right="992"/>
        <w:outlineLvl w:val="1"/>
        <w:rPr>
          <w:b/>
          <w:bCs/>
          <w:vanish/>
          <w:sz w:val="20"/>
          <w:szCs w:val="20"/>
          <w:lang w:val="sl-SI"/>
        </w:rPr>
      </w:pPr>
      <w:bookmarkStart w:id="362" w:name="_Toc60586277"/>
      <w:bookmarkStart w:id="363" w:name="_Toc60586532"/>
      <w:bookmarkStart w:id="364" w:name="_Toc60586799"/>
      <w:bookmarkStart w:id="365" w:name="_Toc60586851"/>
      <w:bookmarkStart w:id="366" w:name="_Toc60587000"/>
      <w:bookmarkStart w:id="367" w:name="_Toc60587085"/>
      <w:bookmarkStart w:id="368" w:name="_Toc61548485"/>
      <w:bookmarkStart w:id="369" w:name="_Toc61549608"/>
      <w:bookmarkStart w:id="370" w:name="_Toc61549665"/>
      <w:bookmarkStart w:id="371" w:name="_Toc62040293"/>
      <w:bookmarkStart w:id="372" w:name="_Toc62051558"/>
      <w:bookmarkStart w:id="373" w:name="_Toc62051627"/>
      <w:bookmarkStart w:id="374" w:name="_Toc62056005"/>
      <w:bookmarkStart w:id="375" w:name="_Toc62056064"/>
      <w:bookmarkStart w:id="376" w:name="_Toc62058027"/>
      <w:bookmarkStart w:id="377" w:name="_Toc62460296"/>
      <w:bookmarkStart w:id="378" w:name="_Toc62826848"/>
      <w:bookmarkStart w:id="379" w:name="_Toc63015280"/>
      <w:bookmarkStart w:id="380" w:name="_Toc63015354"/>
      <w:bookmarkStart w:id="381" w:name="_Toc63254986"/>
      <w:bookmarkStart w:id="382" w:name="_Toc63326352"/>
      <w:bookmarkStart w:id="383" w:name="_Toc89673377"/>
      <w:bookmarkStart w:id="384" w:name="_Toc89673437"/>
      <w:bookmarkStart w:id="385" w:name="_Toc89687850"/>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B0A95CE" w14:textId="77777777" w:rsidR="00832646" w:rsidRPr="0045404F" w:rsidRDefault="00832646" w:rsidP="007C7685">
      <w:pPr>
        <w:pStyle w:val="Odstavekseznama"/>
        <w:numPr>
          <w:ilvl w:val="0"/>
          <w:numId w:val="7"/>
        </w:numPr>
        <w:tabs>
          <w:tab w:val="left" w:pos="544"/>
        </w:tabs>
        <w:ind w:right="992"/>
        <w:outlineLvl w:val="1"/>
        <w:rPr>
          <w:b/>
          <w:bCs/>
          <w:vanish/>
          <w:sz w:val="20"/>
          <w:szCs w:val="20"/>
          <w:lang w:val="sl-SI"/>
        </w:rPr>
      </w:pPr>
      <w:bookmarkStart w:id="386" w:name="_Toc60586278"/>
      <w:bookmarkStart w:id="387" w:name="_Toc60586533"/>
      <w:bookmarkStart w:id="388" w:name="_Toc60586800"/>
      <w:bookmarkStart w:id="389" w:name="_Toc60586852"/>
      <w:bookmarkStart w:id="390" w:name="_Toc60587001"/>
      <w:bookmarkStart w:id="391" w:name="_Toc60587086"/>
      <w:bookmarkStart w:id="392" w:name="_Toc61548486"/>
      <w:bookmarkStart w:id="393" w:name="_Toc61549609"/>
      <w:bookmarkStart w:id="394" w:name="_Toc61549666"/>
      <w:bookmarkStart w:id="395" w:name="_Toc62040294"/>
      <w:bookmarkStart w:id="396" w:name="_Toc62051559"/>
      <w:bookmarkStart w:id="397" w:name="_Toc62051628"/>
      <w:bookmarkStart w:id="398" w:name="_Toc62056006"/>
      <w:bookmarkStart w:id="399" w:name="_Toc62056065"/>
      <w:bookmarkStart w:id="400" w:name="_Toc62058028"/>
      <w:bookmarkStart w:id="401" w:name="_Toc62460297"/>
      <w:bookmarkStart w:id="402" w:name="_Toc62826849"/>
      <w:bookmarkStart w:id="403" w:name="_Toc63015281"/>
      <w:bookmarkStart w:id="404" w:name="_Toc63015355"/>
      <w:bookmarkStart w:id="405" w:name="_Toc63254987"/>
      <w:bookmarkStart w:id="406" w:name="_Toc63326353"/>
      <w:bookmarkStart w:id="407" w:name="_Toc89673378"/>
      <w:bookmarkStart w:id="408" w:name="_Toc89673438"/>
      <w:bookmarkStart w:id="409" w:name="_Toc89687851"/>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bookmarkEnd w:id="361"/>
    <w:p w14:paraId="3FCC88D3" w14:textId="77777777" w:rsidR="00F34EED" w:rsidRPr="0045404F" w:rsidRDefault="00F34EED" w:rsidP="008B4731">
      <w:pPr>
        <w:pStyle w:val="Telobesedila"/>
        <w:ind w:right="992"/>
        <w:jc w:val="both"/>
        <w:rPr>
          <w:lang w:val="sl-SI"/>
        </w:rPr>
      </w:pPr>
    </w:p>
    <w:p w14:paraId="07870516" w14:textId="77777777" w:rsidR="00624BDF" w:rsidRPr="0045404F" w:rsidRDefault="00624BDF" w:rsidP="00C12DC0">
      <w:pPr>
        <w:pStyle w:val="Telobesedila"/>
        <w:spacing w:before="3"/>
        <w:ind w:left="142" w:right="992"/>
        <w:rPr>
          <w:sz w:val="19"/>
          <w:lang w:val="sl-SI"/>
        </w:rPr>
      </w:pPr>
    </w:p>
    <w:p w14:paraId="215FCA12" w14:textId="25A79085" w:rsidR="00562CAE" w:rsidRPr="0045404F" w:rsidRDefault="00F66066" w:rsidP="00C12DC0">
      <w:pPr>
        <w:pStyle w:val="Naslov2"/>
        <w:tabs>
          <w:tab w:val="clear" w:pos="544"/>
        </w:tabs>
        <w:ind w:left="142" w:right="992" w:firstLine="0"/>
        <w:rPr>
          <w:lang w:val="sl-SI"/>
        </w:rPr>
      </w:pPr>
      <w:bookmarkStart w:id="410" w:name="_TOC_250001"/>
      <w:r w:rsidRPr="0045404F">
        <w:rPr>
          <w:lang w:val="sl-SI"/>
        </w:rPr>
        <w:t xml:space="preserve"> </w:t>
      </w:r>
      <w:bookmarkStart w:id="411" w:name="_Toc89687853"/>
      <w:r w:rsidR="00F4400B" w:rsidRPr="0045404F">
        <w:rPr>
          <w:lang w:val="sl-SI"/>
        </w:rPr>
        <w:t>Izjave o dolžnosti varovanja</w:t>
      </w:r>
      <w:r w:rsidR="00F4400B" w:rsidRPr="0045404F">
        <w:rPr>
          <w:spacing w:val="-5"/>
          <w:lang w:val="sl-SI"/>
        </w:rPr>
        <w:t xml:space="preserve"> </w:t>
      </w:r>
      <w:bookmarkEnd w:id="410"/>
      <w:r w:rsidR="00F4400B" w:rsidRPr="0045404F">
        <w:rPr>
          <w:lang w:val="sl-SI"/>
        </w:rPr>
        <w:t>podatkov</w:t>
      </w:r>
      <w:bookmarkEnd w:id="411"/>
    </w:p>
    <w:p w14:paraId="20C7FA3C" w14:textId="77777777" w:rsidR="00562CAE" w:rsidRPr="0045404F" w:rsidRDefault="00562CAE" w:rsidP="00C12DC0">
      <w:pPr>
        <w:ind w:left="142" w:right="992"/>
        <w:rPr>
          <w:lang w:val="sl-SI"/>
        </w:rPr>
      </w:pPr>
    </w:p>
    <w:p w14:paraId="1D374E47" w14:textId="77777777" w:rsidR="00562CAE" w:rsidRPr="0045404F" w:rsidRDefault="00562CAE" w:rsidP="00707767">
      <w:pPr>
        <w:pStyle w:val="Telobesedila"/>
        <w:spacing w:before="1"/>
        <w:ind w:left="142" w:right="142"/>
        <w:jc w:val="both"/>
        <w:rPr>
          <w:lang w:val="sl-SI"/>
        </w:rPr>
      </w:pPr>
      <w:r w:rsidRPr="0045404F">
        <w:rPr>
          <w:lang w:val="sl-SI"/>
        </w:rPr>
        <w:t>Izbrani ponudnik bo moral naročniku hkrati s podpisom okvirnega sporazuma oziroma najkasneje v desetih dneh po podpisu okvirnega sporazuma izročiti podpisane izjave o dolžnosti varovanju podatkov naročnika in drugih državnih</w:t>
      </w:r>
      <w:r w:rsidRPr="0045404F">
        <w:rPr>
          <w:spacing w:val="-2"/>
          <w:lang w:val="sl-SI"/>
        </w:rPr>
        <w:t xml:space="preserve"> </w:t>
      </w:r>
      <w:r w:rsidRPr="0045404F">
        <w:rPr>
          <w:lang w:val="sl-SI"/>
        </w:rPr>
        <w:t>organov.</w:t>
      </w:r>
    </w:p>
    <w:p w14:paraId="25814378" w14:textId="46A2574C" w:rsidR="0045623E" w:rsidRPr="0045404F" w:rsidRDefault="0045623E" w:rsidP="00707767">
      <w:pPr>
        <w:pStyle w:val="Telobesedila"/>
        <w:spacing w:before="3"/>
        <w:ind w:right="142"/>
        <w:rPr>
          <w:b/>
          <w:sz w:val="21"/>
          <w:lang w:val="sl-SI"/>
        </w:rPr>
      </w:pPr>
    </w:p>
    <w:p w14:paraId="2B645427" w14:textId="77777777" w:rsidR="00562CAE" w:rsidRPr="0045404F" w:rsidRDefault="00562CAE" w:rsidP="00707767">
      <w:pPr>
        <w:pStyle w:val="Telobesedila"/>
        <w:spacing w:before="8"/>
        <w:ind w:left="142" w:right="142"/>
        <w:rPr>
          <w:sz w:val="19"/>
          <w:lang w:val="sl-SI"/>
        </w:rPr>
      </w:pPr>
    </w:p>
    <w:p w14:paraId="42FD24A0" w14:textId="77777777" w:rsidR="00562CAE" w:rsidRPr="0045404F" w:rsidRDefault="00562CAE" w:rsidP="00707767">
      <w:pPr>
        <w:pStyle w:val="Naslov1"/>
        <w:numPr>
          <w:ilvl w:val="0"/>
          <w:numId w:val="1"/>
        </w:numPr>
        <w:tabs>
          <w:tab w:val="left" w:pos="544"/>
        </w:tabs>
        <w:ind w:left="142" w:right="142" w:firstLine="0"/>
        <w:rPr>
          <w:lang w:val="sl-SI"/>
        </w:rPr>
      </w:pPr>
      <w:bookmarkStart w:id="412" w:name="_TOC_250000"/>
      <w:bookmarkStart w:id="413" w:name="_Toc89687854"/>
      <w:r w:rsidRPr="0045404F">
        <w:rPr>
          <w:lang w:val="sl-SI"/>
        </w:rPr>
        <w:t>PRAVNO</w:t>
      </w:r>
      <w:r w:rsidRPr="0045404F">
        <w:rPr>
          <w:spacing w:val="2"/>
          <w:lang w:val="sl-SI"/>
        </w:rPr>
        <w:t xml:space="preserve"> </w:t>
      </w:r>
      <w:bookmarkEnd w:id="412"/>
      <w:r w:rsidRPr="0045404F">
        <w:rPr>
          <w:lang w:val="sl-SI"/>
        </w:rPr>
        <w:t>VARSTVO</w:t>
      </w:r>
      <w:bookmarkEnd w:id="413"/>
    </w:p>
    <w:p w14:paraId="0472DA68" w14:textId="77777777" w:rsidR="00562CAE" w:rsidRPr="0045404F" w:rsidRDefault="00562CAE" w:rsidP="00707767">
      <w:pPr>
        <w:pStyle w:val="Telobesedila"/>
        <w:ind w:left="142" w:right="142"/>
        <w:rPr>
          <w:b/>
          <w:sz w:val="23"/>
          <w:lang w:val="sl-SI"/>
        </w:rPr>
      </w:pPr>
    </w:p>
    <w:p w14:paraId="453177CF" w14:textId="77777777" w:rsidR="00562CAE" w:rsidRPr="0045404F" w:rsidRDefault="00562CAE" w:rsidP="00707767">
      <w:pPr>
        <w:pStyle w:val="Telobesedila"/>
        <w:ind w:left="142" w:right="142"/>
        <w:jc w:val="both"/>
        <w:rPr>
          <w:lang w:val="sl-SI"/>
        </w:rPr>
      </w:pPr>
      <w:r w:rsidRPr="0045404F">
        <w:rPr>
          <w:lang w:val="sl-SI"/>
        </w:rPr>
        <w:t xml:space="preserve">Zahtevek za revizijo, </w:t>
      </w:r>
      <w:r w:rsidRPr="0045404F">
        <w:rPr>
          <w:spacing w:val="-3"/>
          <w:lang w:val="sl-SI"/>
        </w:rPr>
        <w:t xml:space="preserve">ki se </w:t>
      </w:r>
      <w:r w:rsidRPr="0045404F">
        <w:rPr>
          <w:lang w:val="sl-SI"/>
        </w:rPr>
        <w:t xml:space="preserve">nanaša na vsebino objave in/ali razpisno dokumentacijo, </w:t>
      </w:r>
      <w:r w:rsidRPr="0045404F">
        <w:rPr>
          <w:spacing w:val="-3"/>
          <w:lang w:val="sl-SI"/>
        </w:rPr>
        <w:t xml:space="preserve">se, </w:t>
      </w:r>
      <w:r w:rsidRPr="0045404F">
        <w:rPr>
          <w:lang w:val="sl-SI"/>
        </w:rPr>
        <w:t xml:space="preserve">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w:t>
      </w:r>
      <w:r w:rsidRPr="0045404F">
        <w:rPr>
          <w:spacing w:val="-3"/>
          <w:lang w:val="sl-SI"/>
        </w:rPr>
        <w:t xml:space="preserve">se </w:t>
      </w:r>
      <w:r w:rsidRPr="0045404F">
        <w:rPr>
          <w:lang w:val="sl-SI"/>
        </w:rPr>
        <w:t xml:space="preserve">lahko zahtevek za revizijo, </w:t>
      </w:r>
      <w:r w:rsidRPr="0045404F">
        <w:rPr>
          <w:spacing w:val="-3"/>
          <w:lang w:val="sl-SI"/>
        </w:rPr>
        <w:t xml:space="preserve">ki se </w:t>
      </w:r>
      <w:r w:rsidRPr="0045404F">
        <w:rPr>
          <w:lang w:val="sl-SI"/>
        </w:rPr>
        <w:t xml:space="preserve">nanaša na spremenjeno, dopolnjeno ali pojasnjeno vsebino objave ali razpisne dokumentacije </w:t>
      </w:r>
      <w:r w:rsidRPr="0045404F">
        <w:rPr>
          <w:spacing w:val="-3"/>
          <w:lang w:val="sl-SI"/>
        </w:rPr>
        <w:t xml:space="preserve">ali </w:t>
      </w:r>
      <w:r w:rsidRPr="0045404F">
        <w:rPr>
          <w:lang w:val="sl-SI"/>
        </w:rPr>
        <w:t xml:space="preserve">z njim neposredno povezano navedbo v prvotni objavi </w:t>
      </w:r>
      <w:r w:rsidRPr="0045404F">
        <w:rPr>
          <w:spacing w:val="-3"/>
          <w:lang w:val="sl-SI"/>
        </w:rPr>
        <w:t xml:space="preserve">ali </w:t>
      </w:r>
      <w:r w:rsidRPr="0045404F">
        <w:rPr>
          <w:lang w:val="sl-SI"/>
        </w:rPr>
        <w:t xml:space="preserve">razpisni dokumentaciji vloži v desetih delovnih  dneh od dneva objave obvestila o dodatnih informacijah, informacijah o nedokončanem postopku ali popravku, če </w:t>
      </w:r>
      <w:r w:rsidRPr="0045404F">
        <w:rPr>
          <w:spacing w:val="-3"/>
          <w:lang w:val="sl-SI"/>
        </w:rPr>
        <w:t xml:space="preserve">se </w:t>
      </w:r>
      <w:r w:rsidRPr="0045404F">
        <w:rPr>
          <w:lang w:val="sl-SI"/>
        </w:rPr>
        <w:t>s tem obvestilom spreminjajo ali dopolnjujejo zahteve ali merila za izbor najugodnejšega</w:t>
      </w:r>
      <w:r w:rsidRPr="0045404F">
        <w:rPr>
          <w:spacing w:val="-1"/>
          <w:lang w:val="sl-SI"/>
        </w:rPr>
        <w:t xml:space="preserve"> </w:t>
      </w:r>
      <w:r w:rsidRPr="0045404F">
        <w:rPr>
          <w:lang w:val="sl-SI"/>
        </w:rPr>
        <w:t>ponudnika.</w:t>
      </w:r>
    </w:p>
    <w:p w14:paraId="15CE2A9A" w14:textId="77777777" w:rsidR="00562CAE" w:rsidRPr="0045404F" w:rsidRDefault="00562CAE" w:rsidP="00707767">
      <w:pPr>
        <w:pStyle w:val="Telobesedila"/>
        <w:spacing w:before="11"/>
        <w:ind w:left="142" w:right="142"/>
        <w:rPr>
          <w:sz w:val="19"/>
          <w:lang w:val="sl-SI"/>
        </w:rPr>
      </w:pPr>
    </w:p>
    <w:p w14:paraId="214506BA" w14:textId="77777777" w:rsidR="00562CAE" w:rsidRPr="0045404F" w:rsidRDefault="00562CAE" w:rsidP="00707767">
      <w:pPr>
        <w:pStyle w:val="Telobesedila"/>
        <w:ind w:left="142" w:right="142"/>
        <w:jc w:val="both"/>
        <w:rPr>
          <w:lang w:val="sl-SI"/>
        </w:rPr>
      </w:pPr>
      <w:r w:rsidRPr="0045404F">
        <w:rPr>
          <w:lang w:val="sl-SI"/>
        </w:rPr>
        <w:t xml:space="preserve">Takso v višini 4.000,00 EUR mora vlagatelj plačati na transakcijski račun SI56 0110 0100 0358 802, </w:t>
      </w:r>
      <w:r w:rsidRPr="0045404F">
        <w:rPr>
          <w:lang w:val="sl-SI"/>
        </w:rPr>
        <w:lastRenderedPageBreak/>
        <w:t>odprt pri Banki Slovenije, Slovenska cesta 35, 1505 Ljubljana, Slovenija, SWIFT KODA: BSLJSI2X; IBAN:SI56011001000358802 – taksa za postopek revizije javnega naročanja.</w:t>
      </w:r>
    </w:p>
    <w:p w14:paraId="701FCA8F" w14:textId="77777777" w:rsidR="00562CAE" w:rsidRPr="0045404F" w:rsidRDefault="00562CAE" w:rsidP="00707767">
      <w:pPr>
        <w:pStyle w:val="Telobesedila"/>
        <w:spacing w:before="4"/>
        <w:ind w:left="142" w:right="142"/>
        <w:rPr>
          <w:lang w:val="sl-SI"/>
        </w:rPr>
      </w:pPr>
    </w:p>
    <w:p w14:paraId="26BEA89D" w14:textId="1F4B5B27" w:rsidR="00624BDF" w:rsidRPr="0045404F" w:rsidRDefault="00562CAE" w:rsidP="00707767">
      <w:pPr>
        <w:pStyle w:val="Telobesedila"/>
        <w:spacing w:line="237" w:lineRule="auto"/>
        <w:ind w:left="142" w:right="142"/>
        <w:jc w:val="both"/>
        <w:rPr>
          <w:sz w:val="2"/>
          <w:szCs w:val="2"/>
          <w:lang w:val="sl-SI"/>
        </w:rPr>
      </w:pPr>
      <w:r w:rsidRPr="0045404F">
        <w:rPr>
          <w:lang w:val="sl-SI"/>
        </w:rPr>
        <w:t xml:space="preserve">Zahtevek za revizijo se vloži prek portala </w:t>
      </w:r>
      <w:proofErr w:type="spellStart"/>
      <w:r w:rsidRPr="0045404F">
        <w:rPr>
          <w:lang w:val="sl-SI"/>
        </w:rPr>
        <w:t>eRevizija</w:t>
      </w:r>
      <w:proofErr w:type="spellEnd"/>
      <w:r w:rsidRPr="0045404F">
        <w:rPr>
          <w:lang w:val="sl-SI"/>
        </w:rPr>
        <w:t>.</w:t>
      </w:r>
    </w:p>
    <w:sectPr w:rsidR="00624BDF" w:rsidRPr="0045404F" w:rsidSect="00707767">
      <w:pgSz w:w="11910" w:h="16840" w:code="9"/>
      <w:pgMar w:top="1440" w:right="1278" w:bottom="1440" w:left="1418" w:header="714" w:footer="68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D07B8" w14:textId="77777777" w:rsidR="00106FED" w:rsidRDefault="00106FED">
      <w:r>
        <w:separator/>
      </w:r>
    </w:p>
  </w:endnote>
  <w:endnote w:type="continuationSeparator" w:id="0">
    <w:p w14:paraId="00FE0682" w14:textId="77777777" w:rsidR="00106FED" w:rsidRDefault="00106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Bold">
    <w:altName w:val="Arial"/>
    <w:panose1 w:val="00000000000000000000"/>
    <w:charset w:val="EE"/>
    <w:family w:val="auto"/>
    <w:notTrueType/>
    <w:pitch w:val="default"/>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17D" w14:textId="77E02778" w:rsidR="00C6482D" w:rsidRDefault="00C6482D">
    <w:pPr>
      <w:pStyle w:val="Telobesedila"/>
      <w:spacing w:line="14" w:lineRule="auto"/>
    </w:pPr>
    <w:r>
      <w:rPr>
        <w:noProof/>
        <w:lang w:val="sl-SI" w:eastAsia="sl-SI"/>
      </w:rPr>
      <mc:AlternateContent>
        <mc:Choice Requires="wps">
          <w:drawing>
            <wp:anchor distT="0" distB="0" distL="114300" distR="114300" simplePos="0" relativeHeight="486842880" behindDoc="1" locked="0" layoutInCell="1" allowOverlap="1" wp14:anchorId="410ECCFF" wp14:editId="46C6701B">
              <wp:simplePos x="0" y="0"/>
              <wp:positionH relativeFrom="page">
                <wp:posOffset>6297433</wp:posOffset>
              </wp:positionH>
              <wp:positionV relativeFrom="page">
                <wp:posOffset>10106108</wp:posOffset>
              </wp:positionV>
              <wp:extent cx="445273" cy="153007"/>
              <wp:effectExtent l="0" t="0" r="12065"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273" cy="1530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4FB89" w14:textId="17CEA4E7" w:rsidR="00C6482D" w:rsidRDefault="00C6482D" w:rsidP="00113E1D">
                          <w:pPr>
                            <w:pStyle w:val="Telobesedila"/>
                            <w:spacing w:before="15"/>
                            <w:ind w:left="60"/>
                          </w:pPr>
                          <w:r>
                            <w:fldChar w:fldCharType="begin"/>
                          </w:r>
                          <w:r>
                            <w:instrText xml:space="preserve"> PAGE </w:instrText>
                          </w:r>
                          <w:r>
                            <w:fldChar w:fldCharType="separate"/>
                          </w:r>
                          <w:r>
                            <w:rPr>
                              <w:noProof/>
                            </w:rPr>
                            <w:t>11</w:t>
                          </w:r>
                          <w:r>
                            <w:fldChar w:fldCharType="end"/>
                          </w:r>
                          <w:r>
                            <w:t>/</w:t>
                          </w:r>
                          <w:fldSimple w:instr=" NUMPAGES   \* MERGEFORMAT ">
                            <w:r>
                              <w:rPr>
                                <w:noProof/>
                              </w:rPr>
                              <w:t>21</w:t>
                            </w:r>
                          </w:fldSimple>
                        </w:p>
                        <w:p w14:paraId="031864F1" w14:textId="77777777" w:rsidR="00C6482D" w:rsidRDefault="00C6482D">
                          <w:pPr>
                            <w:pStyle w:val="Telobesedila"/>
                            <w:spacing w:before="15"/>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0ECCFF" id="_x0000_t202" coordsize="21600,21600" o:spt="202" path="m,l,21600r21600,l21600,xe">
              <v:stroke joinstyle="miter"/>
              <v:path gradientshapeok="t" o:connecttype="rect"/>
            </v:shapetype>
            <v:shape id="Text Box 5" o:spid="_x0000_s1027" type="#_x0000_t202" style="position:absolute;margin-left:495.85pt;margin-top:795.75pt;width:35.05pt;height:12.05pt;z-index:-164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" filled="f" stroked="f">
              <v:textbox inset="0,0,0,0">
                <w:txbxContent>
                  <w:p w14:paraId="73F4FB89" w14:textId="17CEA4E7" w:rsidR="00C6482D" w:rsidRDefault="00C6482D" w:rsidP="00113E1D">
                    <w:pPr>
                      <w:pStyle w:val="Telobesedila"/>
                      <w:spacing w:before="15"/>
                      <w:ind w:left="60"/>
                    </w:pPr>
                    <w:r>
                      <w:fldChar w:fldCharType="begin"/>
                    </w:r>
                    <w:r>
                      <w:instrText xml:space="preserve"> PAGE </w:instrText>
                    </w:r>
                    <w:r>
                      <w:fldChar w:fldCharType="separate"/>
                    </w:r>
                    <w:r>
                      <w:rPr>
                        <w:noProof/>
                      </w:rPr>
                      <w:t>11</w:t>
                    </w:r>
                    <w:r>
                      <w:fldChar w:fldCharType="end"/>
                    </w:r>
                    <w:r>
                      <w:t>/</w:t>
                    </w:r>
                    <w:fldSimple w:instr=" NUMPAGES   \* MERGEFORMAT ">
                      <w:r>
                        <w:rPr>
                          <w:noProof/>
                        </w:rPr>
                        <w:t>21</w:t>
                      </w:r>
                    </w:fldSimple>
                  </w:p>
                  <w:p w14:paraId="031864F1" w14:textId="77777777" w:rsidR="00C6482D" w:rsidRDefault="00C6482D">
                    <w:pPr>
                      <w:pStyle w:val="Telobesedila"/>
                      <w:spacing w:before="15"/>
                      <w:ind w:left="60"/>
                    </w:pPr>
                  </w:p>
                </w:txbxContent>
              </v:textbox>
              <w10:wrap anchorx="page" anchory="page"/>
            </v:shape>
          </w:pict>
        </mc:Fallback>
      </mc:AlternateContent>
    </w:r>
    <w:r>
      <w:rPr>
        <w:noProof/>
        <w:lang w:val="sl-SI" w:eastAsia="sl-SI"/>
      </w:rPr>
      <mc:AlternateContent>
        <mc:Choice Requires="wps">
          <w:drawing>
            <wp:anchor distT="0" distB="0" distL="114300" distR="114300" simplePos="0" relativeHeight="486841856" behindDoc="1" locked="0" layoutInCell="1" allowOverlap="1" wp14:anchorId="72E08E2B" wp14:editId="3A2F63B4">
              <wp:simplePos x="0" y="0"/>
              <wp:positionH relativeFrom="page">
                <wp:posOffset>880745</wp:posOffset>
              </wp:positionH>
              <wp:positionV relativeFrom="page">
                <wp:posOffset>10070465</wp:posOffset>
              </wp:positionV>
              <wp:extent cx="5800090" cy="8890"/>
              <wp:effectExtent l="0" t="0" r="0" b="0"/>
              <wp:wrapNone/>
              <wp:docPr id="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09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01B65" id="Rectangle 7" o:spid="_x0000_s1026" style="position:absolute;margin-left:69.35pt;margin-top:792.95pt;width:456.7pt;height:.7pt;z-index:-164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" fillcolor="black" stroked="f">
              <w10:wrap anchorx="page" anchory="page"/>
            </v:rect>
          </w:pict>
        </mc:Fallback>
      </mc:AlternateContent>
    </w:r>
    <w:r>
      <w:rPr>
        <w:noProof/>
        <w:lang w:val="sl-SI" w:eastAsia="sl-SI"/>
      </w:rPr>
      <mc:AlternateContent>
        <mc:Choice Requires="wps">
          <w:drawing>
            <wp:anchor distT="0" distB="0" distL="114300" distR="114300" simplePos="0" relativeHeight="486842368" behindDoc="1" locked="0" layoutInCell="1" allowOverlap="1" wp14:anchorId="40E74E59" wp14:editId="4E082546">
              <wp:simplePos x="0" y="0"/>
              <wp:positionH relativeFrom="page">
                <wp:posOffset>886460</wp:posOffset>
              </wp:positionH>
              <wp:positionV relativeFrom="page">
                <wp:posOffset>10087610</wp:posOffset>
              </wp:positionV>
              <wp:extent cx="1072515" cy="168910"/>
              <wp:effectExtent l="0" t="0" r="0"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309D3" w14:textId="26645FDB" w:rsidR="00C6482D" w:rsidRDefault="00C6482D">
                          <w:pPr>
                            <w:pStyle w:val="Telobesedila"/>
                            <w:spacing w:before="15"/>
                            <w:ind w:left="20"/>
                          </w:pPr>
                          <w:r>
                            <w:rPr>
                              <w:b/>
                              <w:bCs/>
                            </w:rPr>
                            <w:t>4300-12/2021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74E59" id="Text Box 6" o:spid="_x0000_s1028" type="#_x0000_t202" style="position:absolute;margin-left:69.8pt;margin-top:794.3pt;width:84.45pt;height:13.3pt;z-index:-164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" filled="f" stroked="f">
              <v:textbox inset="0,0,0,0">
                <w:txbxContent>
                  <w:p w14:paraId="152309D3" w14:textId="26645FDB" w:rsidR="00C6482D" w:rsidRDefault="00C6482D">
                    <w:pPr>
                      <w:pStyle w:val="Telobesedila"/>
                      <w:spacing w:before="15"/>
                      <w:ind w:left="20"/>
                    </w:pPr>
                    <w:r>
                      <w:rPr>
                        <w:b/>
                        <w:bCs/>
                      </w:rPr>
                      <w:t>4300-12/2021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D0F1C" w14:textId="77777777" w:rsidR="00C6482D" w:rsidRDefault="00C6482D">
    <w:pPr>
      <w:pStyle w:val="Telobesedila"/>
      <w:spacing w:line="14" w:lineRule="auto"/>
    </w:pPr>
    <w:r>
      <w:rPr>
        <w:noProof/>
        <w:lang w:val="sl-SI" w:eastAsia="sl-SI"/>
      </w:rPr>
      <mc:AlternateContent>
        <mc:Choice Requires="wps">
          <w:drawing>
            <wp:anchor distT="0" distB="0" distL="114300" distR="114300" simplePos="0" relativeHeight="486843904" behindDoc="1" locked="0" layoutInCell="1" allowOverlap="1" wp14:anchorId="3BF33C0C" wp14:editId="7D5372F2">
              <wp:simplePos x="0" y="0"/>
              <wp:positionH relativeFrom="page">
                <wp:posOffset>880745</wp:posOffset>
              </wp:positionH>
              <wp:positionV relativeFrom="page">
                <wp:posOffset>10079355</wp:posOffset>
              </wp:positionV>
              <wp:extent cx="5800090" cy="8890"/>
              <wp:effectExtent l="0" t="0" r="0" b="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09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1EDDAD" id="Rectangle 3" o:spid="_x0000_s1026" style="position:absolute;margin-left:69.35pt;margin-top:793.65pt;width:456.7pt;height:.7pt;z-index:-164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" fillcolor="black" stroked="f">
              <w10:wrap anchorx="page" anchory="page"/>
            </v:rect>
          </w:pict>
        </mc:Fallback>
      </mc:AlternateContent>
    </w:r>
    <w:r>
      <w:rPr>
        <w:noProof/>
        <w:lang w:val="sl-SI" w:eastAsia="sl-SI"/>
      </w:rPr>
      <mc:AlternateContent>
        <mc:Choice Requires="wps">
          <w:drawing>
            <wp:anchor distT="0" distB="0" distL="114300" distR="114300" simplePos="0" relativeHeight="486844416" behindDoc="1" locked="0" layoutInCell="1" allowOverlap="1" wp14:anchorId="056D9EE9" wp14:editId="597600D2">
              <wp:simplePos x="0" y="0"/>
              <wp:positionH relativeFrom="page">
                <wp:posOffset>886460</wp:posOffset>
              </wp:positionH>
              <wp:positionV relativeFrom="page">
                <wp:posOffset>10087610</wp:posOffset>
              </wp:positionV>
              <wp:extent cx="1072515" cy="16891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251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F52B" w14:textId="528ABCAC" w:rsidR="00C6482D" w:rsidRDefault="00C6482D">
                          <w:pPr>
                            <w:pStyle w:val="Telobesedila"/>
                            <w:spacing w:before="15"/>
                            <w:ind w:left="20"/>
                            <w:rPr>
                              <w:b/>
                              <w:bCs/>
                            </w:rPr>
                          </w:pPr>
                          <w:r>
                            <w:rPr>
                              <w:b/>
                              <w:bCs/>
                            </w:rPr>
                            <w:t>4300-12/2021</w:t>
                          </w:r>
                        </w:p>
                        <w:p w14:paraId="2F74EF9F" w14:textId="77777777" w:rsidR="00C6482D" w:rsidRDefault="00C6482D">
                          <w:pPr>
                            <w:pStyle w:val="Telobesedila"/>
                            <w:spacing w:before="15"/>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6D9EE9" id="_x0000_t202" coordsize="21600,21600" o:spt="202" path="m,l,21600r21600,l21600,xe">
              <v:stroke joinstyle="miter"/>
              <v:path gradientshapeok="t" o:connecttype="rect"/>
            </v:shapetype>
            <v:shape id="Text Box 2" o:spid="_x0000_s1030" type="#_x0000_t202" style="position:absolute;margin-left:69.8pt;margin-top:794.3pt;width:84.45pt;height:13.3pt;z-index:-164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" filled="f" stroked="f">
              <v:textbox inset="0,0,0,0">
                <w:txbxContent>
                  <w:p w14:paraId="2873F52B" w14:textId="528ABCAC" w:rsidR="00C6482D" w:rsidRDefault="00C6482D">
                    <w:pPr>
                      <w:pStyle w:val="Telobesedila"/>
                      <w:spacing w:before="15"/>
                      <w:ind w:left="20"/>
                      <w:rPr>
                        <w:b/>
                        <w:bCs/>
                      </w:rPr>
                    </w:pPr>
                    <w:r>
                      <w:rPr>
                        <w:b/>
                        <w:bCs/>
                      </w:rPr>
                      <w:t>4300-12/2021</w:t>
                    </w:r>
                  </w:p>
                  <w:p w14:paraId="2F74EF9F" w14:textId="77777777" w:rsidR="00C6482D" w:rsidRDefault="00C6482D">
                    <w:pPr>
                      <w:pStyle w:val="Telobesedila"/>
                      <w:spacing w:before="15"/>
                      <w:ind w:left="20"/>
                    </w:pPr>
                  </w:p>
                </w:txbxContent>
              </v:textbox>
              <w10:wrap anchorx="page" anchory="page"/>
            </v:shape>
          </w:pict>
        </mc:Fallback>
      </mc:AlternateContent>
    </w:r>
    <w:r>
      <w:rPr>
        <w:noProof/>
        <w:lang w:val="sl-SI" w:eastAsia="sl-SI"/>
      </w:rPr>
      <mc:AlternateContent>
        <mc:Choice Requires="wps">
          <w:drawing>
            <wp:anchor distT="0" distB="0" distL="114300" distR="114300" simplePos="0" relativeHeight="486844928" behindDoc="1" locked="0" layoutInCell="1" allowOverlap="1" wp14:anchorId="1F0A70A0" wp14:editId="6E8F7906">
              <wp:simplePos x="0" y="0"/>
              <wp:positionH relativeFrom="page">
                <wp:posOffset>6256020</wp:posOffset>
              </wp:positionH>
              <wp:positionV relativeFrom="page">
                <wp:posOffset>10087610</wp:posOffset>
              </wp:positionV>
              <wp:extent cx="407035" cy="1689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03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83447" w14:textId="56CDDD18" w:rsidR="00C6482D" w:rsidRDefault="00C6482D">
                          <w:pPr>
                            <w:pStyle w:val="Telobesedila"/>
                            <w:spacing w:before="15"/>
                            <w:ind w:left="60"/>
                          </w:pPr>
                          <w:r>
                            <w:fldChar w:fldCharType="begin"/>
                          </w:r>
                          <w:r>
                            <w:instrText xml:space="preserve"> PAGE </w:instrText>
                          </w:r>
                          <w:r>
                            <w:fldChar w:fldCharType="separate"/>
                          </w:r>
                          <w:r>
                            <w:rPr>
                              <w:noProof/>
                            </w:rPr>
                            <w:t>21</w:t>
                          </w:r>
                          <w:r>
                            <w:fldChar w:fldCharType="end"/>
                          </w:r>
                          <w:r>
                            <w:t>/</w:t>
                          </w:r>
                          <w:fldSimple w:instr=" NUMPAGES   \* MERGEFORMAT ">
                            <w:r>
                              <w:rPr>
                                <w:noProof/>
                              </w:rPr>
                              <w:t>21</w:t>
                            </w:r>
                          </w:fldSimple>
                        </w:p>
                        <w:p w14:paraId="6F212381" w14:textId="77777777" w:rsidR="00C6482D" w:rsidRDefault="00C6482D">
                          <w:pPr>
                            <w:pStyle w:val="Telobesedila"/>
                            <w:spacing w:before="15"/>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A70A0" id="Text Box 1" o:spid="_x0000_s1031" type="#_x0000_t202" style="position:absolute;margin-left:492.6pt;margin-top:794.3pt;width:32.05pt;height:13.3pt;z-index:-164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" filled="f" stroked="f">
              <v:textbox inset="0,0,0,0">
                <w:txbxContent>
                  <w:p w14:paraId="73583447" w14:textId="56CDDD18" w:rsidR="00C6482D" w:rsidRDefault="00C6482D">
                    <w:pPr>
                      <w:pStyle w:val="Telobesedila"/>
                      <w:spacing w:before="15"/>
                      <w:ind w:left="60"/>
                    </w:pPr>
                    <w:r>
                      <w:fldChar w:fldCharType="begin"/>
                    </w:r>
                    <w:r>
                      <w:instrText xml:space="preserve"> PAGE </w:instrText>
                    </w:r>
                    <w:r>
                      <w:fldChar w:fldCharType="separate"/>
                    </w:r>
                    <w:r>
                      <w:rPr>
                        <w:noProof/>
                      </w:rPr>
                      <w:t>21</w:t>
                    </w:r>
                    <w:r>
                      <w:fldChar w:fldCharType="end"/>
                    </w:r>
                    <w:r>
                      <w:t>/</w:t>
                    </w:r>
                    <w:fldSimple w:instr=" NUMPAGES   \* MERGEFORMAT ">
                      <w:r>
                        <w:rPr>
                          <w:noProof/>
                        </w:rPr>
                        <w:t>21</w:t>
                      </w:r>
                    </w:fldSimple>
                  </w:p>
                  <w:p w14:paraId="6F212381" w14:textId="77777777" w:rsidR="00C6482D" w:rsidRDefault="00C6482D">
                    <w:pPr>
                      <w:pStyle w:val="Telobesedila"/>
                      <w:spacing w:before="15"/>
                      <w:ind w:left="6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1AE7A" w14:textId="77777777" w:rsidR="00106FED" w:rsidRDefault="00106FED">
      <w:r>
        <w:separator/>
      </w:r>
    </w:p>
  </w:footnote>
  <w:footnote w:type="continuationSeparator" w:id="0">
    <w:p w14:paraId="2620BBC2" w14:textId="77777777" w:rsidR="00106FED" w:rsidRDefault="00106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124CF" w14:textId="77777777" w:rsidR="00C6482D" w:rsidRDefault="00C6482D">
    <w:pPr>
      <w:pStyle w:val="Telobesedila"/>
      <w:spacing w:line="14" w:lineRule="auto"/>
    </w:pPr>
    <w:r>
      <w:rPr>
        <w:noProof/>
        <w:lang w:val="sl-SI" w:eastAsia="sl-SI"/>
      </w:rPr>
      <mc:AlternateContent>
        <mc:Choice Requires="wps">
          <w:drawing>
            <wp:anchor distT="0" distB="0" distL="114300" distR="114300" simplePos="0" relativeHeight="486841344" behindDoc="1" locked="0" layoutInCell="1" allowOverlap="1" wp14:anchorId="016C123A" wp14:editId="2A03E7CE">
              <wp:simplePos x="0" y="0"/>
              <wp:positionH relativeFrom="page">
                <wp:posOffset>886460</wp:posOffset>
              </wp:positionH>
              <wp:positionV relativeFrom="page">
                <wp:posOffset>440690</wp:posOffset>
              </wp:positionV>
              <wp:extent cx="2440940" cy="168910"/>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2BF49" w14:textId="77777777" w:rsidR="00C6482D" w:rsidRDefault="00C6482D">
                          <w:pPr>
                            <w:pStyle w:val="Telobesedila"/>
                            <w:spacing w:before="15"/>
                            <w:ind w:left="20"/>
                          </w:pPr>
                          <w:proofErr w:type="spellStart"/>
                          <w:r>
                            <w:t>Navodila</w:t>
                          </w:r>
                          <w:proofErr w:type="spellEnd"/>
                          <w:r>
                            <w:t xml:space="preserve"> </w:t>
                          </w:r>
                          <w:proofErr w:type="spellStart"/>
                          <w:r>
                            <w:t>ponudnikom</w:t>
                          </w:r>
                          <w:proofErr w:type="spellEnd"/>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C123A" id="_x0000_t202" coordsize="21600,21600" o:spt="202" path="m,l,21600r21600,l21600,xe">
              <v:stroke joinstyle="miter"/>
              <v:path gradientshapeok="t" o:connecttype="rect"/>
            </v:shapetype>
            <v:shape id="Text Box 8" o:spid="_x0000_s1026" type="#_x0000_t202" style="position:absolute;margin-left:69.8pt;margin-top:34.7pt;width:192.2pt;height:13.3pt;z-index:-164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" filled="f" stroked="f">
              <v:textbox inset="0,0,0,0">
                <w:txbxContent>
                  <w:p w14:paraId="1122BF49" w14:textId="77777777" w:rsidR="00C6482D" w:rsidRDefault="00C6482D">
                    <w:pPr>
                      <w:pStyle w:val="Telobesedila"/>
                      <w:spacing w:before="15"/>
                      <w:ind w:left="20"/>
                    </w:pPr>
                    <w:proofErr w:type="spellStart"/>
                    <w:r>
                      <w:t>Navodila</w:t>
                    </w:r>
                    <w:proofErr w:type="spellEnd"/>
                    <w:r>
                      <w:t xml:space="preserve"> </w:t>
                    </w:r>
                    <w:proofErr w:type="spellStart"/>
                    <w:r>
                      <w:t>ponudnikom</w:t>
                    </w:r>
                    <w:proofErr w:type="spellEnd"/>
                    <w: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96C46" w14:textId="77777777" w:rsidR="00C6482D" w:rsidRDefault="00C6482D">
    <w:pPr>
      <w:pStyle w:val="Telobesedila"/>
      <w:spacing w:line="14" w:lineRule="auto"/>
    </w:pPr>
    <w:r>
      <w:rPr>
        <w:noProof/>
        <w:lang w:val="sl-SI" w:eastAsia="sl-SI"/>
      </w:rPr>
      <mc:AlternateContent>
        <mc:Choice Requires="wps">
          <w:drawing>
            <wp:anchor distT="0" distB="0" distL="114300" distR="114300" simplePos="0" relativeHeight="486843392" behindDoc="1" locked="0" layoutInCell="1" allowOverlap="1" wp14:anchorId="449F8901" wp14:editId="3757BCD0">
              <wp:simplePos x="0" y="0"/>
              <wp:positionH relativeFrom="page">
                <wp:posOffset>886460</wp:posOffset>
              </wp:positionH>
              <wp:positionV relativeFrom="page">
                <wp:posOffset>440690</wp:posOffset>
              </wp:positionV>
              <wp:extent cx="2440940" cy="16891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CFB0A" w14:textId="2823E169" w:rsidR="00C6482D" w:rsidRDefault="00C6482D">
                          <w:pPr>
                            <w:pStyle w:val="Telobesedila"/>
                            <w:spacing w:before="15"/>
                            <w:ind w:left="20"/>
                          </w:pPr>
                          <w:proofErr w:type="spellStart"/>
                          <w:r>
                            <w:t>Navodila</w:t>
                          </w:r>
                          <w:proofErr w:type="spellEnd"/>
                          <w:r>
                            <w:t xml:space="preserve"> </w:t>
                          </w:r>
                          <w:proofErr w:type="spellStart"/>
                          <w:r>
                            <w:t>ponudnikom</w:t>
                          </w:r>
                          <w:proofErr w:type="spellEnd"/>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F8901" id="_x0000_t202" coordsize="21600,21600" o:spt="202" path="m,l,21600r21600,l21600,xe">
              <v:stroke joinstyle="miter"/>
              <v:path gradientshapeok="t" o:connecttype="rect"/>
            </v:shapetype>
            <v:shape id="Text Box 4" o:spid="_x0000_s1029" type="#_x0000_t202" style="position:absolute;margin-left:69.8pt;margin-top:34.7pt;width:192.2pt;height:13.3pt;z-index:-164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" filled="f" stroked="f">
              <v:textbox inset="0,0,0,0">
                <w:txbxContent>
                  <w:p w14:paraId="779CFB0A" w14:textId="2823E169" w:rsidR="00C6482D" w:rsidRDefault="00C6482D">
                    <w:pPr>
                      <w:pStyle w:val="Telobesedila"/>
                      <w:spacing w:before="15"/>
                      <w:ind w:left="20"/>
                    </w:pPr>
                    <w:proofErr w:type="spellStart"/>
                    <w:r>
                      <w:t>Navodila</w:t>
                    </w:r>
                    <w:proofErr w:type="spellEnd"/>
                    <w:r>
                      <w:t xml:space="preserve"> </w:t>
                    </w:r>
                    <w:proofErr w:type="spellStart"/>
                    <w:r>
                      <w:t>ponudnikom</w:t>
                    </w:r>
                    <w:proofErr w:type="spellEnd"/>
                    <w: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singleLevel"/>
    <w:tmpl w:val="00000006"/>
    <w:name w:val="WW8Num6"/>
    <w:lvl w:ilvl="0">
      <w:start w:val="5"/>
      <w:numFmt w:val="bullet"/>
      <w:lvlText w:val="-"/>
      <w:lvlJc w:val="left"/>
      <w:pPr>
        <w:tabs>
          <w:tab w:val="num" w:pos="360"/>
        </w:tabs>
        <w:ind w:left="360" w:hanging="360"/>
      </w:pPr>
      <w:rPr>
        <w:rFonts w:ascii="Arial" w:hAnsi="Arial" w:cs="Arial"/>
      </w:rPr>
    </w:lvl>
  </w:abstractNum>
  <w:abstractNum w:abstractNumId="1" w15:restartNumberingAfterBreak="0">
    <w:nsid w:val="0000000C"/>
    <w:multiLevelType w:val="singleLevel"/>
    <w:tmpl w:val="0000000C"/>
    <w:name w:val="WW8Num12"/>
    <w:lvl w:ilvl="0">
      <w:start w:val="2"/>
      <w:numFmt w:val="bullet"/>
      <w:lvlText w:val="-"/>
      <w:lvlJc w:val="left"/>
      <w:pPr>
        <w:tabs>
          <w:tab w:val="num" w:pos="0"/>
        </w:tabs>
        <w:ind w:left="720" w:hanging="360"/>
      </w:pPr>
      <w:rPr>
        <w:rFonts w:ascii="Times New Roman" w:hAnsi="Times New Roman" w:cs="Times New Roman"/>
        <w:sz w:val="16"/>
      </w:rPr>
    </w:lvl>
  </w:abstractNum>
  <w:abstractNum w:abstractNumId="2" w15:restartNumberingAfterBreak="0">
    <w:nsid w:val="00000012"/>
    <w:multiLevelType w:val="singleLevel"/>
    <w:tmpl w:val="00000012"/>
    <w:name w:val="WW8Num18"/>
    <w:lvl w:ilvl="0">
      <w:start w:val="2"/>
      <w:numFmt w:val="bullet"/>
      <w:lvlText w:val="-"/>
      <w:lvlJc w:val="left"/>
      <w:pPr>
        <w:tabs>
          <w:tab w:val="num" w:pos="0"/>
        </w:tabs>
        <w:ind w:left="360" w:hanging="360"/>
      </w:pPr>
      <w:rPr>
        <w:rFonts w:ascii="Times New Roman" w:hAnsi="Times New Roman" w:cs="Arial"/>
      </w:rPr>
    </w:lvl>
  </w:abstractNum>
  <w:abstractNum w:abstractNumId="3" w15:restartNumberingAfterBreak="0">
    <w:nsid w:val="075E4FBF"/>
    <w:multiLevelType w:val="hybridMultilevel"/>
    <w:tmpl w:val="2AB822D0"/>
    <w:lvl w:ilvl="0" w:tplc="4518F7A8">
      <w:start w:val="1"/>
      <w:numFmt w:val="decimal"/>
      <w:lvlText w:val="%1."/>
      <w:lvlJc w:val="left"/>
      <w:pPr>
        <w:ind w:left="1262" w:hanging="360"/>
      </w:pPr>
      <w:rPr>
        <w:rFonts w:ascii="Arial" w:eastAsia="Arial" w:hAnsi="Arial" w:cs="Arial" w:hint="default"/>
        <w:spacing w:val="-2"/>
        <w:w w:val="100"/>
        <w:sz w:val="20"/>
        <w:szCs w:val="20"/>
      </w:rPr>
    </w:lvl>
    <w:lvl w:ilvl="1" w:tplc="04240019" w:tentative="1">
      <w:start w:val="1"/>
      <w:numFmt w:val="lowerLetter"/>
      <w:lvlText w:val="%2."/>
      <w:lvlJc w:val="left"/>
      <w:pPr>
        <w:ind w:left="1982" w:hanging="360"/>
      </w:pPr>
    </w:lvl>
    <w:lvl w:ilvl="2" w:tplc="0424001B" w:tentative="1">
      <w:start w:val="1"/>
      <w:numFmt w:val="lowerRoman"/>
      <w:lvlText w:val="%3."/>
      <w:lvlJc w:val="right"/>
      <w:pPr>
        <w:ind w:left="2702" w:hanging="180"/>
      </w:pPr>
    </w:lvl>
    <w:lvl w:ilvl="3" w:tplc="0424000F" w:tentative="1">
      <w:start w:val="1"/>
      <w:numFmt w:val="decimal"/>
      <w:lvlText w:val="%4."/>
      <w:lvlJc w:val="left"/>
      <w:pPr>
        <w:ind w:left="3422" w:hanging="360"/>
      </w:pPr>
    </w:lvl>
    <w:lvl w:ilvl="4" w:tplc="04240019" w:tentative="1">
      <w:start w:val="1"/>
      <w:numFmt w:val="lowerLetter"/>
      <w:lvlText w:val="%5."/>
      <w:lvlJc w:val="left"/>
      <w:pPr>
        <w:ind w:left="4142" w:hanging="360"/>
      </w:pPr>
    </w:lvl>
    <w:lvl w:ilvl="5" w:tplc="0424001B" w:tentative="1">
      <w:start w:val="1"/>
      <w:numFmt w:val="lowerRoman"/>
      <w:lvlText w:val="%6."/>
      <w:lvlJc w:val="right"/>
      <w:pPr>
        <w:ind w:left="4862" w:hanging="180"/>
      </w:pPr>
    </w:lvl>
    <w:lvl w:ilvl="6" w:tplc="0424000F" w:tentative="1">
      <w:start w:val="1"/>
      <w:numFmt w:val="decimal"/>
      <w:lvlText w:val="%7."/>
      <w:lvlJc w:val="left"/>
      <w:pPr>
        <w:ind w:left="5582" w:hanging="360"/>
      </w:pPr>
    </w:lvl>
    <w:lvl w:ilvl="7" w:tplc="04240019" w:tentative="1">
      <w:start w:val="1"/>
      <w:numFmt w:val="lowerLetter"/>
      <w:lvlText w:val="%8."/>
      <w:lvlJc w:val="left"/>
      <w:pPr>
        <w:ind w:left="6302" w:hanging="360"/>
      </w:pPr>
    </w:lvl>
    <w:lvl w:ilvl="8" w:tplc="0424001B" w:tentative="1">
      <w:start w:val="1"/>
      <w:numFmt w:val="lowerRoman"/>
      <w:lvlText w:val="%9."/>
      <w:lvlJc w:val="right"/>
      <w:pPr>
        <w:ind w:left="7022" w:hanging="180"/>
      </w:pPr>
    </w:lvl>
  </w:abstractNum>
  <w:abstractNum w:abstractNumId="4" w15:restartNumberingAfterBreak="0">
    <w:nsid w:val="0A9778C5"/>
    <w:multiLevelType w:val="hybridMultilevel"/>
    <w:tmpl w:val="5E822DA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6562C7"/>
    <w:multiLevelType w:val="multilevel"/>
    <w:tmpl w:val="C2C82170"/>
    <w:lvl w:ilvl="0">
      <w:start w:val="10"/>
      <w:numFmt w:val="decimal"/>
      <w:lvlText w:val="%1."/>
      <w:lvlJc w:val="left"/>
      <w:pPr>
        <w:ind w:left="543" w:hanging="428"/>
      </w:pPr>
      <w:rPr>
        <w:rFonts w:ascii="Arial" w:eastAsia="Arial" w:hAnsi="Arial" w:cs="Arial" w:hint="default"/>
        <w:b/>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start w:val="1"/>
      <w:numFmt w:val="decimal"/>
      <w:lvlText w:val="%3."/>
      <w:lvlJc w:val="left"/>
      <w:pPr>
        <w:ind w:left="821" w:hanging="346"/>
      </w:pPr>
      <w:rPr>
        <w:rFonts w:ascii="Arial" w:eastAsia="Arial" w:hAnsi="Arial" w:cs="Arial"/>
        <w:b w:val="0"/>
        <w:spacing w:val="-2"/>
        <w:w w:val="100"/>
        <w:sz w:val="20"/>
        <w:szCs w:val="20"/>
      </w:rPr>
    </w:lvl>
    <w:lvl w:ilvl="3">
      <w:numFmt w:val="bullet"/>
      <w:lvlText w:val="•"/>
      <w:lvlJc w:val="left"/>
      <w:pPr>
        <w:ind w:left="2985" w:hanging="346"/>
      </w:pPr>
      <w:rPr>
        <w:rFonts w:hint="default"/>
      </w:rPr>
    </w:lvl>
    <w:lvl w:ilvl="4">
      <w:numFmt w:val="bullet"/>
      <w:lvlText w:val="•"/>
      <w:lvlJc w:val="left"/>
      <w:pPr>
        <w:ind w:left="4068" w:hanging="346"/>
      </w:pPr>
      <w:rPr>
        <w:rFonts w:hint="default"/>
      </w:rPr>
    </w:lvl>
    <w:lvl w:ilvl="5">
      <w:numFmt w:val="bullet"/>
      <w:lvlText w:val="•"/>
      <w:lvlJc w:val="left"/>
      <w:pPr>
        <w:ind w:left="5151" w:hanging="346"/>
      </w:pPr>
      <w:rPr>
        <w:rFonts w:hint="default"/>
      </w:rPr>
    </w:lvl>
    <w:lvl w:ilvl="6">
      <w:numFmt w:val="bullet"/>
      <w:lvlText w:val="•"/>
      <w:lvlJc w:val="left"/>
      <w:pPr>
        <w:ind w:left="6234" w:hanging="346"/>
      </w:pPr>
      <w:rPr>
        <w:rFonts w:hint="default"/>
      </w:rPr>
    </w:lvl>
    <w:lvl w:ilvl="7">
      <w:numFmt w:val="bullet"/>
      <w:lvlText w:val="•"/>
      <w:lvlJc w:val="left"/>
      <w:pPr>
        <w:ind w:left="7316" w:hanging="346"/>
      </w:pPr>
      <w:rPr>
        <w:rFonts w:hint="default"/>
      </w:rPr>
    </w:lvl>
    <w:lvl w:ilvl="8">
      <w:numFmt w:val="bullet"/>
      <w:lvlText w:val="•"/>
      <w:lvlJc w:val="left"/>
      <w:pPr>
        <w:ind w:left="8399" w:hanging="346"/>
      </w:pPr>
      <w:rPr>
        <w:rFonts w:hint="default"/>
      </w:rPr>
    </w:lvl>
  </w:abstractNum>
  <w:abstractNum w:abstractNumId="6" w15:restartNumberingAfterBreak="0">
    <w:nsid w:val="12DF2259"/>
    <w:multiLevelType w:val="hybridMultilevel"/>
    <w:tmpl w:val="7A0EE58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E3411D"/>
    <w:multiLevelType w:val="hybridMultilevel"/>
    <w:tmpl w:val="0DEC9D36"/>
    <w:lvl w:ilvl="0" w:tplc="60446FB4">
      <w:start w:val="1"/>
      <w:numFmt w:val="decimal"/>
      <w:lvlText w:val="%1."/>
      <w:lvlJc w:val="left"/>
      <w:pPr>
        <w:ind w:left="502" w:hanging="360"/>
      </w:pPr>
      <w:rPr>
        <w:rFonts w:hint="default"/>
        <w:sz w:val="20"/>
      </w:rPr>
    </w:lvl>
    <w:lvl w:ilvl="1" w:tplc="BB3C745C">
      <w:numFmt w:val="bullet"/>
      <w:lvlText w:val="-"/>
      <w:lvlJc w:val="left"/>
      <w:pPr>
        <w:ind w:left="1222" w:hanging="360"/>
      </w:pPr>
      <w:rPr>
        <w:rFonts w:ascii="Arial" w:eastAsia="Arial" w:hAnsi="Arial" w:cs="Arial" w:hint="default"/>
      </w:r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8" w15:restartNumberingAfterBreak="0">
    <w:nsid w:val="147B716D"/>
    <w:multiLevelType w:val="multilevel"/>
    <w:tmpl w:val="CD86219A"/>
    <w:lvl w:ilvl="0">
      <w:start w:val="9"/>
      <w:numFmt w:val="decimal"/>
      <w:lvlText w:val="%1."/>
      <w:lvlJc w:val="left"/>
      <w:pPr>
        <w:ind w:left="116" w:hanging="428"/>
      </w:pPr>
      <w:rPr>
        <w:rFonts w:ascii="Arial" w:eastAsia="Arial" w:hAnsi="Arial" w:cs="Arial" w:hint="default"/>
        <w:b/>
        <w:bCs/>
        <w:spacing w:val="-2"/>
        <w:w w:val="100"/>
        <w:sz w:val="20"/>
        <w:szCs w:val="20"/>
      </w:rPr>
    </w:lvl>
    <w:lvl w:ilvl="1">
      <w:start w:val="1"/>
      <w:numFmt w:val="decimal"/>
      <w:lvlText w:val="%1.%2"/>
      <w:lvlJc w:val="left"/>
      <w:pPr>
        <w:ind w:left="543" w:hanging="428"/>
      </w:pPr>
      <w:rPr>
        <w:rFonts w:ascii="Arial" w:eastAsia="Arial" w:hAnsi="Arial" w:cs="Arial" w:hint="default"/>
        <w:b/>
        <w:bCs/>
        <w:spacing w:val="-2"/>
        <w:w w:val="100"/>
        <w:sz w:val="20"/>
        <w:szCs w:val="20"/>
      </w:rPr>
    </w:lvl>
    <w:lvl w:ilvl="2">
      <w:start w:val="1"/>
      <w:numFmt w:val="decimal"/>
      <w:pStyle w:val="Naslov3"/>
      <w:lvlText w:val="%1.%2.%3"/>
      <w:lvlJc w:val="left"/>
      <w:pPr>
        <w:ind w:left="848" w:hanging="706"/>
      </w:pPr>
      <w:rPr>
        <w:rFonts w:ascii="Arial" w:eastAsia="Arial" w:hAnsi="Arial" w:cs="Arial" w:hint="default"/>
        <w:b/>
        <w:bCs/>
        <w:spacing w:val="-2"/>
        <w:w w:val="100"/>
        <w:sz w:val="20"/>
        <w:szCs w:val="20"/>
      </w:rPr>
    </w:lvl>
    <w:lvl w:ilvl="3">
      <w:numFmt w:val="bullet"/>
      <w:lvlText w:val="•"/>
      <w:lvlJc w:val="left"/>
      <w:pPr>
        <w:ind w:left="2038" w:hanging="706"/>
      </w:pPr>
      <w:rPr>
        <w:rFonts w:hint="default"/>
      </w:rPr>
    </w:lvl>
    <w:lvl w:ilvl="4">
      <w:numFmt w:val="bullet"/>
      <w:lvlText w:val="•"/>
      <w:lvlJc w:val="left"/>
      <w:pPr>
        <w:ind w:left="3256" w:hanging="706"/>
      </w:pPr>
      <w:rPr>
        <w:rFonts w:hint="default"/>
      </w:rPr>
    </w:lvl>
    <w:lvl w:ilvl="5">
      <w:numFmt w:val="bullet"/>
      <w:lvlText w:val="•"/>
      <w:lvlJc w:val="left"/>
      <w:pPr>
        <w:ind w:left="4474" w:hanging="706"/>
      </w:pPr>
      <w:rPr>
        <w:rFonts w:hint="default"/>
      </w:rPr>
    </w:lvl>
    <w:lvl w:ilvl="6">
      <w:numFmt w:val="bullet"/>
      <w:lvlText w:val="•"/>
      <w:lvlJc w:val="left"/>
      <w:pPr>
        <w:ind w:left="5692" w:hanging="706"/>
      </w:pPr>
      <w:rPr>
        <w:rFonts w:hint="default"/>
      </w:rPr>
    </w:lvl>
    <w:lvl w:ilvl="7">
      <w:numFmt w:val="bullet"/>
      <w:lvlText w:val="•"/>
      <w:lvlJc w:val="left"/>
      <w:pPr>
        <w:ind w:left="6910" w:hanging="706"/>
      </w:pPr>
      <w:rPr>
        <w:rFonts w:hint="default"/>
      </w:rPr>
    </w:lvl>
    <w:lvl w:ilvl="8">
      <w:numFmt w:val="bullet"/>
      <w:lvlText w:val="•"/>
      <w:lvlJc w:val="left"/>
      <w:pPr>
        <w:ind w:left="8129" w:hanging="706"/>
      </w:pPr>
      <w:rPr>
        <w:rFonts w:hint="default"/>
      </w:rPr>
    </w:lvl>
  </w:abstractNum>
  <w:abstractNum w:abstractNumId="9" w15:restartNumberingAfterBreak="0">
    <w:nsid w:val="154F35AD"/>
    <w:multiLevelType w:val="hybridMultilevel"/>
    <w:tmpl w:val="96CA2A58"/>
    <w:lvl w:ilvl="0" w:tplc="4518F7A8">
      <w:start w:val="1"/>
      <w:numFmt w:val="decimal"/>
      <w:lvlText w:val="%1."/>
      <w:lvlJc w:val="left"/>
      <w:pPr>
        <w:ind w:left="821" w:hanging="279"/>
      </w:pPr>
      <w:rPr>
        <w:rFonts w:ascii="Arial" w:eastAsia="Arial" w:hAnsi="Arial" w:cs="Arial" w:hint="default"/>
        <w:spacing w:val="-2"/>
        <w:w w:val="100"/>
        <w:sz w:val="20"/>
        <w:szCs w:val="20"/>
      </w:rPr>
    </w:lvl>
    <w:lvl w:ilvl="1" w:tplc="1BEED022">
      <w:numFmt w:val="bullet"/>
      <w:lvlText w:val="•"/>
      <w:lvlJc w:val="left"/>
      <w:pPr>
        <w:ind w:left="1794" w:hanging="279"/>
      </w:pPr>
      <w:rPr>
        <w:rFonts w:hint="default"/>
      </w:rPr>
    </w:lvl>
    <w:lvl w:ilvl="2" w:tplc="6060DA12">
      <w:numFmt w:val="bullet"/>
      <w:lvlText w:val="•"/>
      <w:lvlJc w:val="left"/>
      <w:pPr>
        <w:ind w:left="2769" w:hanging="279"/>
      </w:pPr>
      <w:rPr>
        <w:rFonts w:hint="default"/>
      </w:rPr>
    </w:lvl>
    <w:lvl w:ilvl="3" w:tplc="6778F9E0">
      <w:numFmt w:val="bullet"/>
      <w:lvlText w:val="•"/>
      <w:lvlJc w:val="left"/>
      <w:pPr>
        <w:ind w:left="3743" w:hanging="279"/>
      </w:pPr>
      <w:rPr>
        <w:rFonts w:hint="default"/>
      </w:rPr>
    </w:lvl>
    <w:lvl w:ilvl="4" w:tplc="BF385B76">
      <w:numFmt w:val="bullet"/>
      <w:lvlText w:val="•"/>
      <w:lvlJc w:val="left"/>
      <w:pPr>
        <w:ind w:left="4718" w:hanging="279"/>
      </w:pPr>
      <w:rPr>
        <w:rFonts w:hint="default"/>
      </w:rPr>
    </w:lvl>
    <w:lvl w:ilvl="5" w:tplc="47BA3522">
      <w:numFmt w:val="bullet"/>
      <w:lvlText w:val="•"/>
      <w:lvlJc w:val="left"/>
      <w:pPr>
        <w:ind w:left="5692" w:hanging="279"/>
      </w:pPr>
      <w:rPr>
        <w:rFonts w:hint="default"/>
      </w:rPr>
    </w:lvl>
    <w:lvl w:ilvl="6" w:tplc="D7B830CC">
      <w:numFmt w:val="bullet"/>
      <w:lvlText w:val="•"/>
      <w:lvlJc w:val="left"/>
      <w:pPr>
        <w:ind w:left="6667" w:hanging="279"/>
      </w:pPr>
      <w:rPr>
        <w:rFonts w:hint="default"/>
      </w:rPr>
    </w:lvl>
    <w:lvl w:ilvl="7" w:tplc="75C21EF0">
      <w:numFmt w:val="bullet"/>
      <w:lvlText w:val="•"/>
      <w:lvlJc w:val="left"/>
      <w:pPr>
        <w:ind w:left="7641" w:hanging="279"/>
      </w:pPr>
      <w:rPr>
        <w:rFonts w:hint="default"/>
      </w:rPr>
    </w:lvl>
    <w:lvl w:ilvl="8" w:tplc="2A6CCD20">
      <w:numFmt w:val="bullet"/>
      <w:lvlText w:val="•"/>
      <w:lvlJc w:val="left"/>
      <w:pPr>
        <w:ind w:left="8616" w:hanging="279"/>
      </w:pPr>
      <w:rPr>
        <w:rFonts w:hint="default"/>
      </w:rPr>
    </w:lvl>
  </w:abstractNum>
  <w:abstractNum w:abstractNumId="10" w15:restartNumberingAfterBreak="0">
    <w:nsid w:val="21962283"/>
    <w:multiLevelType w:val="hybridMultilevel"/>
    <w:tmpl w:val="674A099C"/>
    <w:lvl w:ilvl="0" w:tplc="4518F7A8">
      <w:start w:val="1"/>
      <w:numFmt w:val="decimal"/>
      <w:lvlText w:val="%1."/>
      <w:lvlJc w:val="left"/>
      <w:pPr>
        <w:ind w:left="1146" w:hanging="360"/>
      </w:pPr>
      <w:rPr>
        <w:rFonts w:ascii="Arial" w:eastAsia="Arial" w:hAnsi="Arial" w:cs="Arial" w:hint="default"/>
        <w:spacing w:val="-2"/>
        <w:w w:val="100"/>
        <w:sz w:val="20"/>
        <w:szCs w:val="20"/>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1"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4C7753A"/>
    <w:multiLevelType w:val="hybridMultilevel"/>
    <w:tmpl w:val="9D065E2C"/>
    <w:lvl w:ilvl="0" w:tplc="1AB4C2E6">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3" w15:restartNumberingAfterBreak="0">
    <w:nsid w:val="3BA30B77"/>
    <w:multiLevelType w:val="hybridMultilevel"/>
    <w:tmpl w:val="4E220704"/>
    <w:lvl w:ilvl="0" w:tplc="82F0D6B8">
      <w:numFmt w:val="bullet"/>
      <w:lvlText w:val="-"/>
      <w:lvlJc w:val="left"/>
      <w:pPr>
        <w:ind w:left="1920" w:hanging="360"/>
      </w:pPr>
      <w:rPr>
        <w:rFonts w:ascii="Arial" w:eastAsia="Arial"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4" w15:restartNumberingAfterBreak="0">
    <w:nsid w:val="42F50553"/>
    <w:multiLevelType w:val="multilevel"/>
    <w:tmpl w:val="506CC4F6"/>
    <w:lvl w:ilvl="0">
      <w:start w:val="11"/>
      <w:numFmt w:val="decimal"/>
      <w:lvlText w:val="%1"/>
      <w:lvlJc w:val="left"/>
      <w:pPr>
        <w:ind w:left="821" w:hanging="706"/>
      </w:pPr>
      <w:rPr>
        <w:rFonts w:hint="default"/>
      </w:rPr>
    </w:lvl>
    <w:lvl w:ilvl="1">
      <w:start w:val="2"/>
      <w:numFmt w:val="decimal"/>
      <w:lvlText w:val="%1.%2"/>
      <w:lvlJc w:val="left"/>
      <w:pPr>
        <w:ind w:left="821" w:hanging="706"/>
      </w:pPr>
      <w:rPr>
        <w:rFonts w:hint="default"/>
      </w:rPr>
    </w:lvl>
    <w:lvl w:ilvl="2">
      <w:start w:val="1"/>
      <w:numFmt w:val="decimal"/>
      <w:lvlText w:val="%1.%2.%3"/>
      <w:lvlJc w:val="left"/>
      <w:pPr>
        <w:ind w:left="821" w:hanging="706"/>
      </w:pPr>
      <w:rPr>
        <w:rFonts w:ascii="Arial" w:eastAsia="Arial" w:hAnsi="Arial" w:cs="Arial" w:hint="default"/>
        <w:b/>
        <w:bCs/>
        <w:spacing w:val="-2"/>
        <w:w w:val="100"/>
        <w:sz w:val="20"/>
        <w:szCs w:val="20"/>
      </w:rPr>
    </w:lvl>
    <w:lvl w:ilvl="3">
      <w:start w:val="1"/>
      <w:numFmt w:val="decimal"/>
      <w:pStyle w:val="Naslov4"/>
      <w:lvlText w:val="%1.%2.%3.%4"/>
      <w:lvlJc w:val="left"/>
      <w:pPr>
        <w:ind w:left="1109" w:hanging="994"/>
      </w:pPr>
      <w:rPr>
        <w:rFonts w:ascii="Arial" w:eastAsia="Arial" w:hAnsi="Arial" w:cs="Arial" w:hint="default"/>
        <w:b/>
        <w:bCs/>
        <w:spacing w:val="-2"/>
        <w:w w:val="100"/>
        <w:sz w:val="20"/>
        <w:szCs w:val="20"/>
      </w:rPr>
    </w:lvl>
    <w:lvl w:ilvl="4">
      <w:start w:val="1"/>
      <w:numFmt w:val="decimal"/>
      <w:pStyle w:val="Naslov5"/>
      <w:lvlText w:val="%1.%2.%3.%4.%5"/>
      <w:lvlJc w:val="left"/>
      <w:pPr>
        <w:ind w:left="1562" w:hanging="994"/>
      </w:pPr>
      <w:rPr>
        <w:rFonts w:ascii="Arial" w:eastAsia="Arial" w:hAnsi="Arial" w:cs="Arial" w:hint="default"/>
        <w:b/>
        <w:bCs/>
        <w:spacing w:val="-1"/>
        <w:w w:val="100"/>
        <w:sz w:val="20"/>
        <w:szCs w:val="20"/>
      </w:rPr>
    </w:lvl>
    <w:lvl w:ilvl="5">
      <w:numFmt w:val="bullet"/>
      <w:lvlText w:val="-"/>
      <w:lvlJc w:val="left"/>
      <w:pPr>
        <w:ind w:left="836" w:hanging="346"/>
      </w:pPr>
      <w:rPr>
        <w:rFonts w:ascii="Arial" w:eastAsia="Arial" w:hAnsi="Arial" w:cs="Arial" w:hint="default"/>
        <w:w w:val="100"/>
        <w:sz w:val="20"/>
        <w:szCs w:val="20"/>
      </w:rPr>
    </w:lvl>
    <w:lvl w:ilvl="6">
      <w:numFmt w:val="bullet"/>
      <w:lvlText w:val="•"/>
      <w:lvlJc w:val="left"/>
      <w:pPr>
        <w:ind w:left="5832" w:hanging="346"/>
      </w:pPr>
      <w:rPr>
        <w:rFonts w:hint="default"/>
      </w:rPr>
    </w:lvl>
    <w:lvl w:ilvl="7">
      <w:numFmt w:val="bullet"/>
      <w:lvlText w:val="•"/>
      <w:lvlJc w:val="left"/>
      <w:pPr>
        <w:ind w:left="7015" w:hanging="346"/>
      </w:pPr>
      <w:rPr>
        <w:rFonts w:hint="default"/>
      </w:rPr>
    </w:lvl>
    <w:lvl w:ilvl="8">
      <w:numFmt w:val="bullet"/>
      <w:lvlText w:val="•"/>
      <w:lvlJc w:val="left"/>
      <w:pPr>
        <w:ind w:left="8199" w:hanging="346"/>
      </w:pPr>
      <w:rPr>
        <w:rFonts w:hint="default"/>
      </w:rPr>
    </w:lvl>
  </w:abstractNum>
  <w:abstractNum w:abstractNumId="15" w15:restartNumberingAfterBreak="0">
    <w:nsid w:val="51753D6E"/>
    <w:multiLevelType w:val="hybridMultilevel"/>
    <w:tmpl w:val="C03EAD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D50185"/>
    <w:multiLevelType w:val="multilevel"/>
    <w:tmpl w:val="08167224"/>
    <w:lvl w:ilvl="0">
      <w:start w:val="11"/>
      <w:numFmt w:val="decimal"/>
      <w:lvlText w:val="%1."/>
      <w:lvlJc w:val="left"/>
      <w:pPr>
        <w:ind w:left="765" w:hanging="765"/>
      </w:pPr>
      <w:rPr>
        <w:rFonts w:hint="default"/>
      </w:rPr>
    </w:lvl>
    <w:lvl w:ilvl="1">
      <w:start w:val="2"/>
      <w:numFmt w:val="decimal"/>
      <w:lvlText w:val="%1.%2."/>
      <w:lvlJc w:val="left"/>
      <w:pPr>
        <w:ind w:left="803" w:hanging="765"/>
      </w:pPr>
      <w:rPr>
        <w:rFonts w:hint="default"/>
      </w:rPr>
    </w:lvl>
    <w:lvl w:ilvl="2">
      <w:start w:val="3"/>
      <w:numFmt w:val="decimal"/>
      <w:lvlText w:val="%1.%2.%3."/>
      <w:lvlJc w:val="left"/>
      <w:pPr>
        <w:ind w:left="841" w:hanging="765"/>
      </w:pPr>
      <w:rPr>
        <w:rFonts w:hint="default"/>
      </w:rPr>
    </w:lvl>
    <w:lvl w:ilvl="3">
      <w:start w:val="6"/>
      <w:numFmt w:val="decimal"/>
      <w:lvlText w:val="%1.%2.%3.%4."/>
      <w:lvlJc w:val="left"/>
      <w:pPr>
        <w:ind w:left="879" w:hanging="765"/>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7" w15:restartNumberingAfterBreak="0">
    <w:nsid w:val="5D9B40CC"/>
    <w:multiLevelType w:val="multilevel"/>
    <w:tmpl w:val="2A6CF8E2"/>
    <w:lvl w:ilvl="0">
      <w:start w:val="1"/>
      <w:numFmt w:val="decimal"/>
      <w:lvlText w:val="%1."/>
      <w:lvlJc w:val="left"/>
      <w:pPr>
        <w:ind w:left="543" w:hanging="428"/>
      </w:pPr>
      <w:rPr>
        <w:rFonts w:ascii="Arial" w:eastAsia="Arial" w:hAnsi="Arial" w:cs="Arial" w:hint="default"/>
        <w:b/>
        <w:bCs/>
        <w:spacing w:val="-2"/>
        <w:w w:val="100"/>
        <w:sz w:val="20"/>
        <w:szCs w:val="20"/>
      </w:rPr>
    </w:lvl>
    <w:lvl w:ilvl="1">
      <w:start w:val="1"/>
      <w:numFmt w:val="decimal"/>
      <w:pStyle w:val="Naslov2"/>
      <w:lvlText w:val="%1.%2"/>
      <w:lvlJc w:val="left"/>
      <w:pPr>
        <w:ind w:left="543" w:hanging="428"/>
      </w:pPr>
      <w:rPr>
        <w:rFonts w:ascii="Arial" w:eastAsia="Arial" w:hAnsi="Arial" w:cs="Arial" w:hint="default"/>
        <w:b/>
        <w:bCs/>
        <w:spacing w:val="-1"/>
        <w:w w:val="100"/>
        <w:sz w:val="20"/>
        <w:szCs w:val="20"/>
      </w:rPr>
    </w:lvl>
    <w:lvl w:ilvl="2">
      <w:numFmt w:val="bullet"/>
      <w:lvlText w:val="•"/>
      <w:lvlJc w:val="left"/>
      <w:pPr>
        <w:ind w:left="2545" w:hanging="428"/>
      </w:pPr>
      <w:rPr>
        <w:rFonts w:hint="default"/>
      </w:rPr>
    </w:lvl>
    <w:lvl w:ilvl="3">
      <w:numFmt w:val="bullet"/>
      <w:lvlText w:val="•"/>
      <w:lvlJc w:val="left"/>
      <w:pPr>
        <w:ind w:left="3547" w:hanging="428"/>
      </w:pPr>
      <w:rPr>
        <w:rFonts w:hint="default"/>
      </w:rPr>
    </w:lvl>
    <w:lvl w:ilvl="4">
      <w:numFmt w:val="bullet"/>
      <w:lvlText w:val="•"/>
      <w:lvlJc w:val="left"/>
      <w:pPr>
        <w:ind w:left="4550" w:hanging="428"/>
      </w:pPr>
      <w:rPr>
        <w:rFonts w:hint="default"/>
      </w:rPr>
    </w:lvl>
    <w:lvl w:ilvl="5">
      <w:numFmt w:val="bullet"/>
      <w:lvlText w:val="•"/>
      <w:lvlJc w:val="left"/>
      <w:pPr>
        <w:ind w:left="5552" w:hanging="428"/>
      </w:pPr>
      <w:rPr>
        <w:rFonts w:hint="default"/>
      </w:rPr>
    </w:lvl>
    <w:lvl w:ilvl="6">
      <w:numFmt w:val="bullet"/>
      <w:lvlText w:val="•"/>
      <w:lvlJc w:val="left"/>
      <w:pPr>
        <w:ind w:left="6555" w:hanging="428"/>
      </w:pPr>
      <w:rPr>
        <w:rFonts w:hint="default"/>
      </w:rPr>
    </w:lvl>
    <w:lvl w:ilvl="7">
      <w:numFmt w:val="bullet"/>
      <w:lvlText w:val="•"/>
      <w:lvlJc w:val="left"/>
      <w:pPr>
        <w:ind w:left="7557" w:hanging="428"/>
      </w:pPr>
      <w:rPr>
        <w:rFonts w:hint="default"/>
      </w:rPr>
    </w:lvl>
    <w:lvl w:ilvl="8">
      <w:numFmt w:val="bullet"/>
      <w:lvlText w:val="•"/>
      <w:lvlJc w:val="left"/>
      <w:pPr>
        <w:ind w:left="8560" w:hanging="428"/>
      </w:pPr>
      <w:rPr>
        <w:rFont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735313FA"/>
    <w:multiLevelType w:val="hybridMultilevel"/>
    <w:tmpl w:val="11C4C8B6"/>
    <w:lvl w:ilvl="0" w:tplc="A0069378">
      <w:start w:val="1"/>
      <w:numFmt w:val="decimal"/>
      <w:lvlText w:val="%1."/>
      <w:lvlJc w:val="left"/>
      <w:pPr>
        <w:ind w:left="399" w:hanging="284"/>
      </w:pPr>
      <w:rPr>
        <w:rFonts w:ascii="Arial" w:eastAsia="Arial" w:hAnsi="Arial" w:cs="Arial" w:hint="default"/>
        <w:spacing w:val="-2"/>
        <w:w w:val="100"/>
        <w:sz w:val="20"/>
        <w:szCs w:val="20"/>
      </w:rPr>
    </w:lvl>
    <w:lvl w:ilvl="1" w:tplc="0FE4E32C">
      <w:numFmt w:val="bullet"/>
      <w:lvlText w:val="•"/>
      <w:lvlJc w:val="left"/>
      <w:pPr>
        <w:ind w:left="1416" w:hanging="284"/>
      </w:pPr>
      <w:rPr>
        <w:rFonts w:hint="default"/>
      </w:rPr>
    </w:lvl>
    <w:lvl w:ilvl="2" w:tplc="A5B22BD0">
      <w:numFmt w:val="bullet"/>
      <w:lvlText w:val="•"/>
      <w:lvlJc w:val="left"/>
      <w:pPr>
        <w:ind w:left="2433" w:hanging="284"/>
      </w:pPr>
      <w:rPr>
        <w:rFonts w:hint="default"/>
      </w:rPr>
    </w:lvl>
    <w:lvl w:ilvl="3" w:tplc="11E041D6">
      <w:numFmt w:val="bullet"/>
      <w:lvlText w:val="•"/>
      <w:lvlJc w:val="left"/>
      <w:pPr>
        <w:ind w:left="3449" w:hanging="284"/>
      </w:pPr>
      <w:rPr>
        <w:rFonts w:hint="default"/>
      </w:rPr>
    </w:lvl>
    <w:lvl w:ilvl="4" w:tplc="28582A94">
      <w:numFmt w:val="bullet"/>
      <w:lvlText w:val="•"/>
      <w:lvlJc w:val="left"/>
      <w:pPr>
        <w:ind w:left="4466" w:hanging="284"/>
      </w:pPr>
      <w:rPr>
        <w:rFonts w:hint="default"/>
      </w:rPr>
    </w:lvl>
    <w:lvl w:ilvl="5" w:tplc="E17ABCEC">
      <w:numFmt w:val="bullet"/>
      <w:lvlText w:val="•"/>
      <w:lvlJc w:val="left"/>
      <w:pPr>
        <w:ind w:left="5482" w:hanging="284"/>
      </w:pPr>
      <w:rPr>
        <w:rFonts w:hint="default"/>
      </w:rPr>
    </w:lvl>
    <w:lvl w:ilvl="6" w:tplc="3E3A8B32">
      <w:numFmt w:val="bullet"/>
      <w:lvlText w:val="•"/>
      <w:lvlJc w:val="left"/>
      <w:pPr>
        <w:ind w:left="6499" w:hanging="284"/>
      </w:pPr>
      <w:rPr>
        <w:rFonts w:hint="default"/>
      </w:rPr>
    </w:lvl>
    <w:lvl w:ilvl="7" w:tplc="7D105796">
      <w:numFmt w:val="bullet"/>
      <w:lvlText w:val="•"/>
      <w:lvlJc w:val="left"/>
      <w:pPr>
        <w:ind w:left="7515" w:hanging="284"/>
      </w:pPr>
      <w:rPr>
        <w:rFonts w:hint="default"/>
      </w:rPr>
    </w:lvl>
    <w:lvl w:ilvl="8" w:tplc="AB96107E">
      <w:numFmt w:val="bullet"/>
      <w:lvlText w:val="•"/>
      <w:lvlJc w:val="left"/>
      <w:pPr>
        <w:ind w:left="8532" w:hanging="284"/>
      </w:pPr>
      <w:rPr>
        <w:rFonts w:hint="default"/>
      </w:rPr>
    </w:lvl>
  </w:abstractNum>
  <w:abstractNum w:abstractNumId="20" w15:restartNumberingAfterBreak="0">
    <w:nsid w:val="76142E91"/>
    <w:multiLevelType w:val="multilevel"/>
    <w:tmpl w:val="A250785C"/>
    <w:lvl w:ilvl="0">
      <w:start w:val="12"/>
      <w:numFmt w:val="decimal"/>
      <w:lvlText w:val="%1."/>
      <w:lvlJc w:val="left"/>
      <w:pPr>
        <w:ind w:left="543" w:hanging="428"/>
      </w:pPr>
      <w:rPr>
        <w:rFonts w:ascii="Arial" w:eastAsia="Arial" w:hAnsi="Arial" w:cs="Arial" w:hint="default"/>
        <w:b/>
        <w:bCs/>
        <w:spacing w:val="-2"/>
        <w:w w:val="100"/>
        <w:sz w:val="20"/>
        <w:szCs w:val="20"/>
      </w:rPr>
    </w:lvl>
    <w:lvl w:ilvl="1">
      <w:start w:val="1"/>
      <w:numFmt w:val="decimal"/>
      <w:lvlText w:val="%1.%2"/>
      <w:lvlJc w:val="left"/>
      <w:pPr>
        <w:ind w:left="543" w:hanging="428"/>
      </w:pPr>
      <w:rPr>
        <w:rFonts w:ascii="Arial" w:eastAsia="Arial" w:hAnsi="Arial" w:cs="Arial" w:hint="default"/>
        <w:b/>
        <w:bCs/>
        <w:spacing w:val="-1"/>
        <w:w w:val="100"/>
        <w:sz w:val="20"/>
        <w:szCs w:val="20"/>
      </w:rPr>
    </w:lvl>
    <w:lvl w:ilvl="2">
      <w:numFmt w:val="bullet"/>
      <w:lvlText w:val="•"/>
      <w:lvlJc w:val="left"/>
      <w:pPr>
        <w:ind w:left="2545" w:hanging="428"/>
      </w:pPr>
      <w:rPr>
        <w:rFonts w:hint="default"/>
      </w:rPr>
    </w:lvl>
    <w:lvl w:ilvl="3">
      <w:numFmt w:val="bullet"/>
      <w:lvlText w:val="•"/>
      <w:lvlJc w:val="left"/>
      <w:pPr>
        <w:ind w:left="3547" w:hanging="428"/>
      </w:pPr>
      <w:rPr>
        <w:rFonts w:hint="default"/>
      </w:rPr>
    </w:lvl>
    <w:lvl w:ilvl="4">
      <w:numFmt w:val="bullet"/>
      <w:lvlText w:val="•"/>
      <w:lvlJc w:val="left"/>
      <w:pPr>
        <w:ind w:left="4550" w:hanging="428"/>
      </w:pPr>
      <w:rPr>
        <w:rFonts w:hint="default"/>
      </w:rPr>
    </w:lvl>
    <w:lvl w:ilvl="5">
      <w:numFmt w:val="bullet"/>
      <w:lvlText w:val="•"/>
      <w:lvlJc w:val="left"/>
      <w:pPr>
        <w:ind w:left="5552" w:hanging="428"/>
      </w:pPr>
      <w:rPr>
        <w:rFonts w:hint="default"/>
      </w:rPr>
    </w:lvl>
    <w:lvl w:ilvl="6">
      <w:numFmt w:val="bullet"/>
      <w:lvlText w:val="•"/>
      <w:lvlJc w:val="left"/>
      <w:pPr>
        <w:ind w:left="6555" w:hanging="428"/>
      </w:pPr>
      <w:rPr>
        <w:rFonts w:hint="default"/>
      </w:rPr>
    </w:lvl>
    <w:lvl w:ilvl="7">
      <w:numFmt w:val="bullet"/>
      <w:lvlText w:val="•"/>
      <w:lvlJc w:val="left"/>
      <w:pPr>
        <w:ind w:left="7557" w:hanging="428"/>
      </w:pPr>
      <w:rPr>
        <w:rFonts w:hint="default"/>
      </w:rPr>
    </w:lvl>
    <w:lvl w:ilvl="8">
      <w:numFmt w:val="bullet"/>
      <w:lvlText w:val="•"/>
      <w:lvlJc w:val="left"/>
      <w:pPr>
        <w:ind w:left="8560" w:hanging="428"/>
      </w:pPr>
      <w:rPr>
        <w:rFonts w:hint="default"/>
      </w:rPr>
    </w:lvl>
  </w:abstractNum>
  <w:num w:numId="1">
    <w:abstractNumId w:val="20"/>
  </w:num>
  <w:num w:numId="2">
    <w:abstractNumId w:val="14"/>
  </w:num>
  <w:num w:numId="3">
    <w:abstractNumId w:val="5"/>
  </w:num>
  <w:num w:numId="4">
    <w:abstractNumId w:val="19"/>
  </w:num>
  <w:num w:numId="5">
    <w:abstractNumId w:val="8"/>
  </w:num>
  <w:num w:numId="6">
    <w:abstractNumId w:val="9"/>
  </w:num>
  <w:num w:numId="7">
    <w:abstractNumId w:val="17"/>
  </w:num>
  <w:num w:numId="8">
    <w:abstractNumId w:val="18"/>
  </w:num>
  <w:num w:numId="9">
    <w:abstractNumId w:val="12"/>
  </w:num>
  <w:num w:numId="10">
    <w:abstractNumId w:val="7"/>
  </w:num>
  <w:num w:numId="11">
    <w:abstractNumId w:val="16"/>
  </w:num>
  <w:num w:numId="12">
    <w:abstractNumId w:val="13"/>
  </w:num>
  <w:num w:numId="13">
    <w:abstractNumId w:val="0"/>
  </w:num>
  <w:num w:numId="14">
    <w:abstractNumId w:val="6"/>
  </w:num>
  <w:num w:numId="15">
    <w:abstractNumId w:val="3"/>
  </w:num>
  <w:num w:numId="16">
    <w:abstractNumId w:val="10"/>
  </w:num>
  <w:num w:numId="17">
    <w:abstractNumId w:val="1"/>
  </w:num>
  <w:num w:numId="18">
    <w:abstractNumId w:val="2"/>
  </w:num>
  <w:num w:numId="19">
    <w:abstractNumId w:val="11"/>
  </w:num>
  <w:num w:numId="20">
    <w:abstractNumId w:val="15"/>
  </w:num>
  <w:num w:numId="2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BDF"/>
    <w:rsid w:val="00001C5A"/>
    <w:rsid w:val="00002A39"/>
    <w:rsid w:val="00015583"/>
    <w:rsid w:val="00020280"/>
    <w:rsid w:val="00025759"/>
    <w:rsid w:val="000264B3"/>
    <w:rsid w:val="00026A05"/>
    <w:rsid w:val="000307F8"/>
    <w:rsid w:val="0003274D"/>
    <w:rsid w:val="0003284A"/>
    <w:rsid w:val="0004200A"/>
    <w:rsid w:val="00046011"/>
    <w:rsid w:val="0005308F"/>
    <w:rsid w:val="00053B05"/>
    <w:rsid w:val="00055E3D"/>
    <w:rsid w:val="00056C44"/>
    <w:rsid w:val="00060B57"/>
    <w:rsid w:val="00061B77"/>
    <w:rsid w:val="000631CE"/>
    <w:rsid w:val="0006455E"/>
    <w:rsid w:val="00070B3E"/>
    <w:rsid w:val="00072666"/>
    <w:rsid w:val="000822B9"/>
    <w:rsid w:val="0008251A"/>
    <w:rsid w:val="00085625"/>
    <w:rsid w:val="00091611"/>
    <w:rsid w:val="00095B94"/>
    <w:rsid w:val="000A02BC"/>
    <w:rsid w:val="000A12D4"/>
    <w:rsid w:val="000B62BC"/>
    <w:rsid w:val="000C2C06"/>
    <w:rsid w:val="000D2A61"/>
    <w:rsid w:val="000D30FC"/>
    <w:rsid w:val="000D6B22"/>
    <w:rsid w:val="000E0331"/>
    <w:rsid w:val="000E2094"/>
    <w:rsid w:val="000F0A14"/>
    <w:rsid w:val="000F1B35"/>
    <w:rsid w:val="000F772A"/>
    <w:rsid w:val="0010144B"/>
    <w:rsid w:val="00102160"/>
    <w:rsid w:val="001037A8"/>
    <w:rsid w:val="00106FED"/>
    <w:rsid w:val="0010740A"/>
    <w:rsid w:val="001101B5"/>
    <w:rsid w:val="00113E1D"/>
    <w:rsid w:val="0012226B"/>
    <w:rsid w:val="00127610"/>
    <w:rsid w:val="00140F49"/>
    <w:rsid w:val="00147284"/>
    <w:rsid w:val="00150332"/>
    <w:rsid w:val="001512FA"/>
    <w:rsid w:val="00152FA9"/>
    <w:rsid w:val="001544EE"/>
    <w:rsid w:val="00155037"/>
    <w:rsid w:val="001550FB"/>
    <w:rsid w:val="001556F7"/>
    <w:rsid w:val="001637C3"/>
    <w:rsid w:val="001639CD"/>
    <w:rsid w:val="001701F0"/>
    <w:rsid w:val="00171F0E"/>
    <w:rsid w:val="001752B1"/>
    <w:rsid w:val="001800EE"/>
    <w:rsid w:val="00180670"/>
    <w:rsid w:val="0018224E"/>
    <w:rsid w:val="001824D2"/>
    <w:rsid w:val="00183E22"/>
    <w:rsid w:val="0018469B"/>
    <w:rsid w:val="0018599A"/>
    <w:rsid w:val="0018653E"/>
    <w:rsid w:val="00192CA0"/>
    <w:rsid w:val="00193FD0"/>
    <w:rsid w:val="001A1081"/>
    <w:rsid w:val="001A1F2D"/>
    <w:rsid w:val="001A424F"/>
    <w:rsid w:val="001A5439"/>
    <w:rsid w:val="001A6044"/>
    <w:rsid w:val="001B725B"/>
    <w:rsid w:val="001B78FC"/>
    <w:rsid w:val="001C1795"/>
    <w:rsid w:val="001D6742"/>
    <w:rsid w:val="001E137F"/>
    <w:rsid w:val="001E31CB"/>
    <w:rsid w:val="001E5348"/>
    <w:rsid w:val="001F27AF"/>
    <w:rsid w:val="001F62AB"/>
    <w:rsid w:val="0020645A"/>
    <w:rsid w:val="002119A0"/>
    <w:rsid w:val="002144F2"/>
    <w:rsid w:val="00227684"/>
    <w:rsid w:val="002323E3"/>
    <w:rsid w:val="00234707"/>
    <w:rsid w:val="00240A0F"/>
    <w:rsid w:val="002421C3"/>
    <w:rsid w:val="00242F57"/>
    <w:rsid w:val="00254780"/>
    <w:rsid w:val="00257295"/>
    <w:rsid w:val="0026592F"/>
    <w:rsid w:val="00265B54"/>
    <w:rsid w:val="00266077"/>
    <w:rsid w:val="00275CFE"/>
    <w:rsid w:val="0028129D"/>
    <w:rsid w:val="00281CC0"/>
    <w:rsid w:val="00282F75"/>
    <w:rsid w:val="002830A3"/>
    <w:rsid w:val="00283E0F"/>
    <w:rsid w:val="00291DD0"/>
    <w:rsid w:val="0029669D"/>
    <w:rsid w:val="002A009D"/>
    <w:rsid w:val="002A2E45"/>
    <w:rsid w:val="002B300A"/>
    <w:rsid w:val="002B3A35"/>
    <w:rsid w:val="002B7C7A"/>
    <w:rsid w:val="002C0A72"/>
    <w:rsid w:val="002C13FB"/>
    <w:rsid w:val="002C617F"/>
    <w:rsid w:val="002D051C"/>
    <w:rsid w:val="002D40F5"/>
    <w:rsid w:val="002E6BED"/>
    <w:rsid w:val="002F4F46"/>
    <w:rsid w:val="002F5F7A"/>
    <w:rsid w:val="002F6673"/>
    <w:rsid w:val="002F6DD8"/>
    <w:rsid w:val="002F798E"/>
    <w:rsid w:val="0030183A"/>
    <w:rsid w:val="00301DC0"/>
    <w:rsid w:val="003022DE"/>
    <w:rsid w:val="00304BCD"/>
    <w:rsid w:val="00305A19"/>
    <w:rsid w:val="00316966"/>
    <w:rsid w:val="00327DD3"/>
    <w:rsid w:val="00337FA2"/>
    <w:rsid w:val="003422AB"/>
    <w:rsid w:val="00342822"/>
    <w:rsid w:val="00344B99"/>
    <w:rsid w:val="00346385"/>
    <w:rsid w:val="00346FE9"/>
    <w:rsid w:val="00350EBE"/>
    <w:rsid w:val="00353920"/>
    <w:rsid w:val="00355B2A"/>
    <w:rsid w:val="003563A0"/>
    <w:rsid w:val="003612FC"/>
    <w:rsid w:val="00361F6C"/>
    <w:rsid w:val="00377C5E"/>
    <w:rsid w:val="003906BF"/>
    <w:rsid w:val="003A09F6"/>
    <w:rsid w:val="003A3035"/>
    <w:rsid w:val="003A398A"/>
    <w:rsid w:val="003A3EDA"/>
    <w:rsid w:val="003A5449"/>
    <w:rsid w:val="003B4149"/>
    <w:rsid w:val="003C6186"/>
    <w:rsid w:val="003D6892"/>
    <w:rsid w:val="003D6FDF"/>
    <w:rsid w:val="003D758C"/>
    <w:rsid w:val="003D7E5A"/>
    <w:rsid w:val="003E1345"/>
    <w:rsid w:val="003E1C19"/>
    <w:rsid w:val="003E38A0"/>
    <w:rsid w:val="003E4261"/>
    <w:rsid w:val="003E5CD5"/>
    <w:rsid w:val="003E6BFF"/>
    <w:rsid w:val="003E7718"/>
    <w:rsid w:val="003F10EC"/>
    <w:rsid w:val="003F39C9"/>
    <w:rsid w:val="003F4E58"/>
    <w:rsid w:val="003F6240"/>
    <w:rsid w:val="004022F9"/>
    <w:rsid w:val="00402484"/>
    <w:rsid w:val="00412BFB"/>
    <w:rsid w:val="00413D70"/>
    <w:rsid w:val="00414C15"/>
    <w:rsid w:val="004176EB"/>
    <w:rsid w:val="004177BC"/>
    <w:rsid w:val="00422E1D"/>
    <w:rsid w:val="004259A2"/>
    <w:rsid w:val="0043017B"/>
    <w:rsid w:val="00434EF5"/>
    <w:rsid w:val="00445BCC"/>
    <w:rsid w:val="004461B3"/>
    <w:rsid w:val="0045138E"/>
    <w:rsid w:val="0045404F"/>
    <w:rsid w:val="0045623E"/>
    <w:rsid w:val="00466AAE"/>
    <w:rsid w:val="00467152"/>
    <w:rsid w:val="00474D7A"/>
    <w:rsid w:val="004811F0"/>
    <w:rsid w:val="004825E2"/>
    <w:rsid w:val="00484E59"/>
    <w:rsid w:val="0048534D"/>
    <w:rsid w:val="00487816"/>
    <w:rsid w:val="004A1E1A"/>
    <w:rsid w:val="004A2E98"/>
    <w:rsid w:val="004B0567"/>
    <w:rsid w:val="004B466F"/>
    <w:rsid w:val="004D0BDC"/>
    <w:rsid w:val="004E7726"/>
    <w:rsid w:val="004E7B65"/>
    <w:rsid w:val="004F0404"/>
    <w:rsid w:val="004F19AA"/>
    <w:rsid w:val="004F6488"/>
    <w:rsid w:val="00500D75"/>
    <w:rsid w:val="005065F2"/>
    <w:rsid w:val="005069FE"/>
    <w:rsid w:val="005144A8"/>
    <w:rsid w:val="00515851"/>
    <w:rsid w:val="005217A6"/>
    <w:rsid w:val="00523773"/>
    <w:rsid w:val="00527D5E"/>
    <w:rsid w:val="00527E79"/>
    <w:rsid w:val="00534295"/>
    <w:rsid w:val="0053752F"/>
    <w:rsid w:val="0053758C"/>
    <w:rsid w:val="0054111A"/>
    <w:rsid w:val="005414F1"/>
    <w:rsid w:val="00544B4C"/>
    <w:rsid w:val="005477DC"/>
    <w:rsid w:val="00547AF7"/>
    <w:rsid w:val="00555E0D"/>
    <w:rsid w:val="00557749"/>
    <w:rsid w:val="00561BC1"/>
    <w:rsid w:val="00562CAE"/>
    <w:rsid w:val="0056412C"/>
    <w:rsid w:val="00566593"/>
    <w:rsid w:val="00567375"/>
    <w:rsid w:val="00583B89"/>
    <w:rsid w:val="005969EE"/>
    <w:rsid w:val="005A1C3B"/>
    <w:rsid w:val="005A64A1"/>
    <w:rsid w:val="005B3487"/>
    <w:rsid w:val="005B48A8"/>
    <w:rsid w:val="005B68D3"/>
    <w:rsid w:val="005B6DAB"/>
    <w:rsid w:val="005C2C76"/>
    <w:rsid w:val="005C31FD"/>
    <w:rsid w:val="005C3FFC"/>
    <w:rsid w:val="005D1FD2"/>
    <w:rsid w:val="005D2F6B"/>
    <w:rsid w:val="005D453D"/>
    <w:rsid w:val="005D58E5"/>
    <w:rsid w:val="005D78E7"/>
    <w:rsid w:val="005E5001"/>
    <w:rsid w:val="005E5B10"/>
    <w:rsid w:val="005E5CB9"/>
    <w:rsid w:val="005E6C06"/>
    <w:rsid w:val="005F300E"/>
    <w:rsid w:val="005F319C"/>
    <w:rsid w:val="005F5425"/>
    <w:rsid w:val="005F7088"/>
    <w:rsid w:val="00600465"/>
    <w:rsid w:val="00603810"/>
    <w:rsid w:val="00605225"/>
    <w:rsid w:val="006078C0"/>
    <w:rsid w:val="0061015C"/>
    <w:rsid w:val="0061068E"/>
    <w:rsid w:val="00613C3B"/>
    <w:rsid w:val="00620E06"/>
    <w:rsid w:val="006221CB"/>
    <w:rsid w:val="00624BDF"/>
    <w:rsid w:val="00626F83"/>
    <w:rsid w:val="00636669"/>
    <w:rsid w:val="00653B8E"/>
    <w:rsid w:val="00656EDD"/>
    <w:rsid w:val="00663FE7"/>
    <w:rsid w:val="006666A6"/>
    <w:rsid w:val="00667573"/>
    <w:rsid w:val="00677543"/>
    <w:rsid w:val="006902CC"/>
    <w:rsid w:val="00690B39"/>
    <w:rsid w:val="006943D7"/>
    <w:rsid w:val="00694BDC"/>
    <w:rsid w:val="006A18E6"/>
    <w:rsid w:val="006A5081"/>
    <w:rsid w:val="006B3D33"/>
    <w:rsid w:val="006B59F6"/>
    <w:rsid w:val="006B5B09"/>
    <w:rsid w:val="006D35DD"/>
    <w:rsid w:val="006D589F"/>
    <w:rsid w:val="006E044F"/>
    <w:rsid w:val="006E1218"/>
    <w:rsid w:val="006E5374"/>
    <w:rsid w:val="006E69E6"/>
    <w:rsid w:val="007038EE"/>
    <w:rsid w:val="00705904"/>
    <w:rsid w:val="00707767"/>
    <w:rsid w:val="00710B07"/>
    <w:rsid w:val="0071186B"/>
    <w:rsid w:val="007128D4"/>
    <w:rsid w:val="00713F78"/>
    <w:rsid w:val="00715560"/>
    <w:rsid w:val="0072484B"/>
    <w:rsid w:val="00724CE4"/>
    <w:rsid w:val="00725CB3"/>
    <w:rsid w:val="007315EE"/>
    <w:rsid w:val="00733369"/>
    <w:rsid w:val="00741FBC"/>
    <w:rsid w:val="00743CCF"/>
    <w:rsid w:val="007444E2"/>
    <w:rsid w:val="00745D8F"/>
    <w:rsid w:val="007606EF"/>
    <w:rsid w:val="00760DD6"/>
    <w:rsid w:val="0076183E"/>
    <w:rsid w:val="00775628"/>
    <w:rsid w:val="00776495"/>
    <w:rsid w:val="00781B1D"/>
    <w:rsid w:val="0078418C"/>
    <w:rsid w:val="007871F9"/>
    <w:rsid w:val="00790E1B"/>
    <w:rsid w:val="007958F0"/>
    <w:rsid w:val="007A75B5"/>
    <w:rsid w:val="007B1E85"/>
    <w:rsid w:val="007B6EEA"/>
    <w:rsid w:val="007C2B5F"/>
    <w:rsid w:val="007C7346"/>
    <w:rsid w:val="007C7685"/>
    <w:rsid w:val="007D4387"/>
    <w:rsid w:val="007D7C3D"/>
    <w:rsid w:val="007E0F43"/>
    <w:rsid w:val="007E5B34"/>
    <w:rsid w:val="007E603E"/>
    <w:rsid w:val="007F513E"/>
    <w:rsid w:val="007F78BA"/>
    <w:rsid w:val="00803EA4"/>
    <w:rsid w:val="0080463B"/>
    <w:rsid w:val="008061F4"/>
    <w:rsid w:val="0080758C"/>
    <w:rsid w:val="00810CC9"/>
    <w:rsid w:val="00813C2C"/>
    <w:rsid w:val="00816ABC"/>
    <w:rsid w:val="008227BC"/>
    <w:rsid w:val="00824348"/>
    <w:rsid w:val="00825352"/>
    <w:rsid w:val="00827678"/>
    <w:rsid w:val="00832646"/>
    <w:rsid w:val="008354B8"/>
    <w:rsid w:val="0083587A"/>
    <w:rsid w:val="0083671A"/>
    <w:rsid w:val="0084547A"/>
    <w:rsid w:val="008459E7"/>
    <w:rsid w:val="00850373"/>
    <w:rsid w:val="0085228D"/>
    <w:rsid w:val="0085469F"/>
    <w:rsid w:val="0087219E"/>
    <w:rsid w:val="0087266B"/>
    <w:rsid w:val="00872CFB"/>
    <w:rsid w:val="008762C2"/>
    <w:rsid w:val="0087741A"/>
    <w:rsid w:val="00887BD4"/>
    <w:rsid w:val="008938BC"/>
    <w:rsid w:val="008960B9"/>
    <w:rsid w:val="0089671C"/>
    <w:rsid w:val="008A1C56"/>
    <w:rsid w:val="008A2F06"/>
    <w:rsid w:val="008A33E1"/>
    <w:rsid w:val="008A368A"/>
    <w:rsid w:val="008A3D8A"/>
    <w:rsid w:val="008A64E4"/>
    <w:rsid w:val="008B04F2"/>
    <w:rsid w:val="008B4731"/>
    <w:rsid w:val="008D27A9"/>
    <w:rsid w:val="008D3B0C"/>
    <w:rsid w:val="008D4F66"/>
    <w:rsid w:val="008D7B98"/>
    <w:rsid w:val="008E0457"/>
    <w:rsid w:val="008E4FFA"/>
    <w:rsid w:val="008E5CDC"/>
    <w:rsid w:val="008E7E8B"/>
    <w:rsid w:val="008F213F"/>
    <w:rsid w:val="008F42AC"/>
    <w:rsid w:val="008F6B99"/>
    <w:rsid w:val="009020D0"/>
    <w:rsid w:val="0090272C"/>
    <w:rsid w:val="009037D3"/>
    <w:rsid w:val="00913D79"/>
    <w:rsid w:val="009209EF"/>
    <w:rsid w:val="00920CE7"/>
    <w:rsid w:val="00923EBF"/>
    <w:rsid w:val="00931853"/>
    <w:rsid w:val="00935953"/>
    <w:rsid w:val="00936613"/>
    <w:rsid w:val="00942B4F"/>
    <w:rsid w:val="009445B4"/>
    <w:rsid w:val="0096216A"/>
    <w:rsid w:val="009711B1"/>
    <w:rsid w:val="0097492C"/>
    <w:rsid w:val="0099218D"/>
    <w:rsid w:val="00996A4E"/>
    <w:rsid w:val="009A700A"/>
    <w:rsid w:val="009B30FF"/>
    <w:rsid w:val="009B6427"/>
    <w:rsid w:val="009C30AB"/>
    <w:rsid w:val="009D18B5"/>
    <w:rsid w:val="009D45F3"/>
    <w:rsid w:val="009D4907"/>
    <w:rsid w:val="009D725B"/>
    <w:rsid w:val="009E0D34"/>
    <w:rsid w:val="009E642F"/>
    <w:rsid w:val="009F207A"/>
    <w:rsid w:val="009F2FAC"/>
    <w:rsid w:val="009F4852"/>
    <w:rsid w:val="009F535A"/>
    <w:rsid w:val="009F6C3E"/>
    <w:rsid w:val="009F7D20"/>
    <w:rsid w:val="00A024AE"/>
    <w:rsid w:val="00A10567"/>
    <w:rsid w:val="00A1152D"/>
    <w:rsid w:val="00A12388"/>
    <w:rsid w:val="00A12C05"/>
    <w:rsid w:val="00A15AE7"/>
    <w:rsid w:val="00A15B97"/>
    <w:rsid w:val="00A21BB8"/>
    <w:rsid w:val="00A25D71"/>
    <w:rsid w:val="00A27103"/>
    <w:rsid w:val="00A27418"/>
    <w:rsid w:val="00A3504F"/>
    <w:rsid w:val="00A37098"/>
    <w:rsid w:val="00A44D6B"/>
    <w:rsid w:val="00A468EF"/>
    <w:rsid w:val="00A51776"/>
    <w:rsid w:val="00A61BE4"/>
    <w:rsid w:val="00A64C1F"/>
    <w:rsid w:val="00A67B92"/>
    <w:rsid w:val="00A72EB2"/>
    <w:rsid w:val="00A76092"/>
    <w:rsid w:val="00A8259A"/>
    <w:rsid w:val="00A907F6"/>
    <w:rsid w:val="00A91CB2"/>
    <w:rsid w:val="00A949D9"/>
    <w:rsid w:val="00AA3809"/>
    <w:rsid w:val="00AA74C2"/>
    <w:rsid w:val="00AB103A"/>
    <w:rsid w:val="00AB1AEB"/>
    <w:rsid w:val="00AB2A41"/>
    <w:rsid w:val="00AB51DA"/>
    <w:rsid w:val="00AB6287"/>
    <w:rsid w:val="00AC2AD9"/>
    <w:rsid w:val="00AC4646"/>
    <w:rsid w:val="00AD0750"/>
    <w:rsid w:val="00AD2ED3"/>
    <w:rsid w:val="00AD38AD"/>
    <w:rsid w:val="00AD694B"/>
    <w:rsid w:val="00AE3ED9"/>
    <w:rsid w:val="00AE5BEA"/>
    <w:rsid w:val="00AF1295"/>
    <w:rsid w:val="00AF5EB2"/>
    <w:rsid w:val="00B02062"/>
    <w:rsid w:val="00B05E2C"/>
    <w:rsid w:val="00B07025"/>
    <w:rsid w:val="00B102D7"/>
    <w:rsid w:val="00B10B76"/>
    <w:rsid w:val="00B12DE7"/>
    <w:rsid w:val="00B175CE"/>
    <w:rsid w:val="00B32BD6"/>
    <w:rsid w:val="00B35B20"/>
    <w:rsid w:val="00B35EEB"/>
    <w:rsid w:val="00B41FAF"/>
    <w:rsid w:val="00B4795B"/>
    <w:rsid w:val="00B5068B"/>
    <w:rsid w:val="00B51ACC"/>
    <w:rsid w:val="00B52D3F"/>
    <w:rsid w:val="00B56644"/>
    <w:rsid w:val="00B6325D"/>
    <w:rsid w:val="00B66E5A"/>
    <w:rsid w:val="00B73406"/>
    <w:rsid w:val="00B735E1"/>
    <w:rsid w:val="00B80931"/>
    <w:rsid w:val="00B81B3C"/>
    <w:rsid w:val="00B9016B"/>
    <w:rsid w:val="00B90CF7"/>
    <w:rsid w:val="00B914E1"/>
    <w:rsid w:val="00B91848"/>
    <w:rsid w:val="00B93264"/>
    <w:rsid w:val="00BA3A76"/>
    <w:rsid w:val="00BA59C1"/>
    <w:rsid w:val="00BB01D6"/>
    <w:rsid w:val="00BB52DA"/>
    <w:rsid w:val="00BB56F8"/>
    <w:rsid w:val="00BC0D07"/>
    <w:rsid w:val="00BC2196"/>
    <w:rsid w:val="00BC2A11"/>
    <w:rsid w:val="00BD006E"/>
    <w:rsid w:val="00BD1027"/>
    <w:rsid w:val="00BD1865"/>
    <w:rsid w:val="00BD3948"/>
    <w:rsid w:val="00BD72E4"/>
    <w:rsid w:val="00BE0027"/>
    <w:rsid w:val="00BE108B"/>
    <w:rsid w:val="00BE4000"/>
    <w:rsid w:val="00BE5C43"/>
    <w:rsid w:val="00BE6041"/>
    <w:rsid w:val="00C07FAC"/>
    <w:rsid w:val="00C1052B"/>
    <w:rsid w:val="00C12DC0"/>
    <w:rsid w:val="00C173AB"/>
    <w:rsid w:val="00C2563B"/>
    <w:rsid w:val="00C261C0"/>
    <w:rsid w:val="00C270CC"/>
    <w:rsid w:val="00C339ED"/>
    <w:rsid w:val="00C3769A"/>
    <w:rsid w:val="00C37C67"/>
    <w:rsid w:val="00C41187"/>
    <w:rsid w:val="00C43832"/>
    <w:rsid w:val="00C50B8C"/>
    <w:rsid w:val="00C5299E"/>
    <w:rsid w:val="00C56A9D"/>
    <w:rsid w:val="00C577A2"/>
    <w:rsid w:val="00C61391"/>
    <w:rsid w:val="00C6482D"/>
    <w:rsid w:val="00C66A3F"/>
    <w:rsid w:val="00C67C93"/>
    <w:rsid w:val="00C71290"/>
    <w:rsid w:val="00C71778"/>
    <w:rsid w:val="00C802A9"/>
    <w:rsid w:val="00C82ECA"/>
    <w:rsid w:val="00C8426C"/>
    <w:rsid w:val="00C85644"/>
    <w:rsid w:val="00C85A41"/>
    <w:rsid w:val="00C86AE0"/>
    <w:rsid w:val="00C90081"/>
    <w:rsid w:val="00C92643"/>
    <w:rsid w:val="00C96A1B"/>
    <w:rsid w:val="00CB0D0A"/>
    <w:rsid w:val="00CB3E99"/>
    <w:rsid w:val="00CB5F18"/>
    <w:rsid w:val="00CB661E"/>
    <w:rsid w:val="00CC16D1"/>
    <w:rsid w:val="00CC2923"/>
    <w:rsid w:val="00CE0AE6"/>
    <w:rsid w:val="00CE3D9F"/>
    <w:rsid w:val="00CE3EA2"/>
    <w:rsid w:val="00CF07F6"/>
    <w:rsid w:val="00CF31BA"/>
    <w:rsid w:val="00CF423C"/>
    <w:rsid w:val="00D0173C"/>
    <w:rsid w:val="00D03C1A"/>
    <w:rsid w:val="00D03D0E"/>
    <w:rsid w:val="00D05F1C"/>
    <w:rsid w:val="00D07067"/>
    <w:rsid w:val="00D113F0"/>
    <w:rsid w:val="00D116A6"/>
    <w:rsid w:val="00D116EE"/>
    <w:rsid w:val="00D11B0B"/>
    <w:rsid w:val="00D1487C"/>
    <w:rsid w:val="00D227E0"/>
    <w:rsid w:val="00D2556E"/>
    <w:rsid w:val="00D2586A"/>
    <w:rsid w:val="00D26A8B"/>
    <w:rsid w:val="00D313B0"/>
    <w:rsid w:val="00D31801"/>
    <w:rsid w:val="00D44A6D"/>
    <w:rsid w:val="00D45B62"/>
    <w:rsid w:val="00D476B1"/>
    <w:rsid w:val="00D51CC6"/>
    <w:rsid w:val="00D57269"/>
    <w:rsid w:val="00D57284"/>
    <w:rsid w:val="00D60BDA"/>
    <w:rsid w:val="00D6715B"/>
    <w:rsid w:val="00D70E1D"/>
    <w:rsid w:val="00D71C47"/>
    <w:rsid w:val="00D71CFA"/>
    <w:rsid w:val="00D772A9"/>
    <w:rsid w:val="00D852B5"/>
    <w:rsid w:val="00D9405C"/>
    <w:rsid w:val="00D947D4"/>
    <w:rsid w:val="00DB12CE"/>
    <w:rsid w:val="00DB2D5A"/>
    <w:rsid w:val="00DB3E69"/>
    <w:rsid w:val="00DC01CA"/>
    <w:rsid w:val="00DC374D"/>
    <w:rsid w:val="00DC5495"/>
    <w:rsid w:val="00DD0A66"/>
    <w:rsid w:val="00DD2CF8"/>
    <w:rsid w:val="00DD7AEB"/>
    <w:rsid w:val="00DE32BC"/>
    <w:rsid w:val="00DE422A"/>
    <w:rsid w:val="00DE5BAB"/>
    <w:rsid w:val="00DE6894"/>
    <w:rsid w:val="00DE7C8F"/>
    <w:rsid w:val="00DF6877"/>
    <w:rsid w:val="00E00449"/>
    <w:rsid w:val="00E017FA"/>
    <w:rsid w:val="00E03692"/>
    <w:rsid w:val="00E0570A"/>
    <w:rsid w:val="00E11E31"/>
    <w:rsid w:val="00E20E51"/>
    <w:rsid w:val="00E306B7"/>
    <w:rsid w:val="00E30FE4"/>
    <w:rsid w:val="00E31510"/>
    <w:rsid w:val="00E34588"/>
    <w:rsid w:val="00E40BD6"/>
    <w:rsid w:val="00E413AF"/>
    <w:rsid w:val="00E419DB"/>
    <w:rsid w:val="00E467A4"/>
    <w:rsid w:val="00E539CD"/>
    <w:rsid w:val="00E6055B"/>
    <w:rsid w:val="00E620A9"/>
    <w:rsid w:val="00E62497"/>
    <w:rsid w:val="00E73F18"/>
    <w:rsid w:val="00E849F8"/>
    <w:rsid w:val="00E91817"/>
    <w:rsid w:val="00E92C75"/>
    <w:rsid w:val="00E9433A"/>
    <w:rsid w:val="00E965F3"/>
    <w:rsid w:val="00E96728"/>
    <w:rsid w:val="00E97847"/>
    <w:rsid w:val="00EA02EA"/>
    <w:rsid w:val="00EA135A"/>
    <w:rsid w:val="00EA2956"/>
    <w:rsid w:val="00EA30ED"/>
    <w:rsid w:val="00EA72CB"/>
    <w:rsid w:val="00EB5FAB"/>
    <w:rsid w:val="00ED2E62"/>
    <w:rsid w:val="00ED67A3"/>
    <w:rsid w:val="00ED7424"/>
    <w:rsid w:val="00EE6D8B"/>
    <w:rsid w:val="00EE761E"/>
    <w:rsid w:val="00EF0364"/>
    <w:rsid w:val="00EF2FAE"/>
    <w:rsid w:val="00EF5159"/>
    <w:rsid w:val="00EF5E2A"/>
    <w:rsid w:val="00F00C37"/>
    <w:rsid w:val="00F05792"/>
    <w:rsid w:val="00F145E0"/>
    <w:rsid w:val="00F15067"/>
    <w:rsid w:val="00F22A3A"/>
    <w:rsid w:val="00F236A6"/>
    <w:rsid w:val="00F26215"/>
    <w:rsid w:val="00F269F5"/>
    <w:rsid w:val="00F27274"/>
    <w:rsid w:val="00F31A9D"/>
    <w:rsid w:val="00F31C22"/>
    <w:rsid w:val="00F3262C"/>
    <w:rsid w:val="00F32834"/>
    <w:rsid w:val="00F33B04"/>
    <w:rsid w:val="00F34EED"/>
    <w:rsid w:val="00F4400B"/>
    <w:rsid w:val="00F451C5"/>
    <w:rsid w:val="00F56217"/>
    <w:rsid w:val="00F65097"/>
    <w:rsid w:val="00F66066"/>
    <w:rsid w:val="00F67D34"/>
    <w:rsid w:val="00F8222A"/>
    <w:rsid w:val="00F86EFF"/>
    <w:rsid w:val="00FA02FA"/>
    <w:rsid w:val="00FA45BA"/>
    <w:rsid w:val="00FA60D3"/>
    <w:rsid w:val="00FA68F1"/>
    <w:rsid w:val="00FA6ABA"/>
    <w:rsid w:val="00FB3A9E"/>
    <w:rsid w:val="00FB3DCB"/>
    <w:rsid w:val="00FB4F8E"/>
    <w:rsid w:val="00FB717B"/>
    <w:rsid w:val="00FB74F4"/>
    <w:rsid w:val="00FC0BDA"/>
    <w:rsid w:val="00FC361D"/>
    <w:rsid w:val="00FD21D6"/>
    <w:rsid w:val="00FD3DAA"/>
    <w:rsid w:val="00FD5AB5"/>
    <w:rsid w:val="00FD6FA3"/>
    <w:rsid w:val="00FD7EB1"/>
    <w:rsid w:val="00FE1F8A"/>
    <w:rsid w:val="00FE38BC"/>
    <w:rsid w:val="00FF22F3"/>
    <w:rsid w:val="00FF397C"/>
    <w:rsid w:val="00FF4079"/>
    <w:rsid w:val="00FF5C28"/>
    <w:rsid w:val="00FF718B"/>
    <w:rsid w:val="00FF74C4"/>
    <w:rsid w:val="00FF77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03D59"/>
  <w15:docId w15:val="{2208D34C-EB9E-4B72-91DC-13349985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FF7771"/>
    <w:rPr>
      <w:rFonts w:ascii="Arial" w:eastAsia="Arial" w:hAnsi="Arial" w:cs="Arial"/>
    </w:rPr>
  </w:style>
  <w:style w:type="paragraph" w:styleId="Naslov1">
    <w:name w:val="heading 1"/>
    <w:basedOn w:val="Navaden"/>
    <w:uiPriority w:val="1"/>
    <w:qFormat/>
    <w:pPr>
      <w:ind w:left="543" w:hanging="429"/>
      <w:outlineLvl w:val="0"/>
    </w:pPr>
    <w:rPr>
      <w:b/>
      <w:bCs/>
      <w:sz w:val="20"/>
      <w:szCs w:val="20"/>
    </w:rPr>
  </w:style>
  <w:style w:type="paragraph" w:styleId="Naslov2">
    <w:name w:val="heading 2"/>
    <w:basedOn w:val="Naslov1"/>
    <w:next w:val="Navaden"/>
    <w:link w:val="Naslov2Znak"/>
    <w:uiPriority w:val="9"/>
    <w:unhideWhenUsed/>
    <w:qFormat/>
    <w:rsid w:val="00C92643"/>
    <w:pPr>
      <w:numPr>
        <w:ilvl w:val="1"/>
        <w:numId w:val="7"/>
      </w:numPr>
      <w:tabs>
        <w:tab w:val="left" w:pos="544"/>
      </w:tabs>
      <w:outlineLvl w:val="1"/>
    </w:pPr>
  </w:style>
  <w:style w:type="paragraph" w:styleId="Naslov3">
    <w:name w:val="heading 3"/>
    <w:basedOn w:val="Naslov1"/>
    <w:next w:val="Navaden"/>
    <w:link w:val="Naslov3Znak"/>
    <w:uiPriority w:val="9"/>
    <w:unhideWhenUsed/>
    <w:qFormat/>
    <w:rsid w:val="001A424F"/>
    <w:pPr>
      <w:numPr>
        <w:ilvl w:val="2"/>
        <w:numId w:val="5"/>
      </w:numPr>
      <w:tabs>
        <w:tab w:val="left" w:pos="142"/>
      </w:tabs>
      <w:ind w:left="142" w:firstLine="0"/>
      <w:outlineLvl w:val="2"/>
    </w:pPr>
  </w:style>
  <w:style w:type="paragraph" w:styleId="Naslov4">
    <w:name w:val="heading 4"/>
    <w:basedOn w:val="Naslov1"/>
    <w:next w:val="Navaden"/>
    <w:link w:val="Naslov4Znak"/>
    <w:uiPriority w:val="9"/>
    <w:unhideWhenUsed/>
    <w:qFormat/>
    <w:rsid w:val="006B59F6"/>
    <w:pPr>
      <w:numPr>
        <w:ilvl w:val="3"/>
        <w:numId w:val="2"/>
      </w:numPr>
      <w:tabs>
        <w:tab w:val="left" w:pos="1109"/>
        <w:tab w:val="left" w:pos="1110"/>
      </w:tabs>
      <w:outlineLvl w:val="3"/>
    </w:pPr>
  </w:style>
  <w:style w:type="paragraph" w:styleId="Naslov5">
    <w:name w:val="heading 5"/>
    <w:basedOn w:val="Naslov1"/>
    <w:next w:val="Navaden"/>
    <w:link w:val="Naslov5Znak"/>
    <w:uiPriority w:val="9"/>
    <w:unhideWhenUsed/>
    <w:qFormat/>
    <w:rsid w:val="00A12388"/>
    <w:pPr>
      <w:numPr>
        <w:ilvl w:val="4"/>
        <w:numId w:val="2"/>
      </w:numPr>
      <w:tabs>
        <w:tab w:val="left" w:pos="1110"/>
      </w:tabs>
      <w:spacing w:before="1"/>
      <w:outlineLvl w:val="4"/>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rsid w:val="003E38A0"/>
    <w:pPr>
      <w:spacing w:before="120"/>
      <w:ind w:left="624" w:hanging="510"/>
    </w:pPr>
    <w:rPr>
      <w:sz w:val="16"/>
      <w:szCs w:val="20"/>
    </w:rPr>
  </w:style>
  <w:style w:type="paragraph" w:styleId="Kazalovsebine2">
    <w:name w:val="toc 2"/>
    <w:basedOn w:val="Navaden"/>
    <w:uiPriority w:val="39"/>
    <w:qFormat/>
    <w:pPr>
      <w:ind w:left="917" w:hanging="634"/>
    </w:pPr>
    <w:rPr>
      <w:sz w:val="20"/>
      <w:szCs w:val="20"/>
    </w:rPr>
  </w:style>
  <w:style w:type="paragraph" w:styleId="Kazalovsebine3">
    <w:name w:val="toc 3"/>
    <w:basedOn w:val="Navaden"/>
    <w:uiPriority w:val="39"/>
    <w:qFormat/>
    <w:pPr>
      <w:ind w:left="1316" w:hanging="860"/>
    </w:pPr>
    <w:rPr>
      <w:sz w:val="20"/>
      <w:szCs w:val="20"/>
    </w:rPr>
  </w:style>
  <w:style w:type="paragraph" w:styleId="Telobesedila">
    <w:name w:val="Body Text"/>
    <w:basedOn w:val="Navaden"/>
    <w:link w:val="TelobesedilaZnak"/>
    <w:uiPriority w:val="1"/>
    <w:qFormat/>
    <w:rPr>
      <w:sz w:val="20"/>
      <w:szCs w:val="20"/>
    </w:rPr>
  </w:style>
  <w:style w:type="paragraph" w:styleId="Odstavekseznama">
    <w:name w:val="List Paragraph"/>
    <w:aliases w:val="Odstavek seznama_IP,Seznam_IP_1"/>
    <w:basedOn w:val="Navaden"/>
    <w:link w:val="OdstavekseznamaZnak"/>
    <w:uiPriority w:val="34"/>
    <w:qFormat/>
    <w:pPr>
      <w:ind w:left="821" w:hanging="360"/>
    </w:pPr>
  </w:style>
  <w:style w:type="paragraph" w:customStyle="1" w:styleId="TableParagraph">
    <w:name w:val="Table Paragraph"/>
    <w:basedOn w:val="Navaden"/>
    <w:uiPriority w:val="1"/>
    <w:qFormat/>
    <w:pPr>
      <w:spacing w:line="205" w:lineRule="exact"/>
      <w:ind w:left="107"/>
      <w:jc w:val="center"/>
    </w:pPr>
  </w:style>
  <w:style w:type="paragraph" w:styleId="Glava">
    <w:name w:val="header"/>
    <w:aliases w:val="E-PVO-glava,body txt"/>
    <w:basedOn w:val="Navaden"/>
    <w:link w:val="GlavaZnak"/>
    <w:uiPriority w:val="99"/>
    <w:unhideWhenUsed/>
    <w:rsid w:val="007D7C3D"/>
    <w:pPr>
      <w:tabs>
        <w:tab w:val="center" w:pos="4536"/>
        <w:tab w:val="right" w:pos="9072"/>
      </w:tabs>
    </w:pPr>
  </w:style>
  <w:style w:type="character" w:customStyle="1" w:styleId="GlavaZnak">
    <w:name w:val="Glava Znak"/>
    <w:aliases w:val="E-PVO-glava Znak,body txt Znak"/>
    <w:basedOn w:val="Privzetapisavaodstavka"/>
    <w:link w:val="Glava"/>
    <w:uiPriority w:val="99"/>
    <w:rsid w:val="007D7C3D"/>
    <w:rPr>
      <w:rFonts w:ascii="Arial" w:eastAsia="Arial" w:hAnsi="Arial" w:cs="Arial"/>
    </w:rPr>
  </w:style>
  <w:style w:type="paragraph" w:styleId="Noga">
    <w:name w:val="footer"/>
    <w:basedOn w:val="Navaden"/>
    <w:link w:val="NogaZnak"/>
    <w:uiPriority w:val="99"/>
    <w:unhideWhenUsed/>
    <w:rsid w:val="007D7C3D"/>
    <w:pPr>
      <w:tabs>
        <w:tab w:val="center" w:pos="4536"/>
        <w:tab w:val="right" w:pos="9072"/>
      </w:tabs>
    </w:pPr>
  </w:style>
  <w:style w:type="character" w:customStyle="1" w:styleId="NogaZnak">
    <w:name w:val="Noga Znak"/>
    <w:basedOn w:val="Privzetapisavaodstavka"/>
    <w:link w:val="Noga"/>
    <w:uiPriority w:val="99"/>
    <w:rsid w:val="007D7C3D"/>
    <w:rPr>
      <w:rFonts w:ascii="Arial" w:eastAsia="Arial" w:hAnsi="Arial" w:cs="Arial"/>
    </w:rPr>
  </w:style>
  <w:style w:type="character" w:styleId="Pripombasklic">
    <w:name w:val="annotation reference"/>
    <w:basedOn w:val="Privzetapisavaodstavka"/>
    <w:uiPriority w:val="99"/>
    <w:semiHidden/>
    <w:unhideWhenUsed/>
    <w:rsid w:val="007D7C3D"/>
    <w:rPr>
      <w:sz w:val="16"/>
      <w:szCs w:val="16"/>
    </w:rPr>
  </w:style>
  <w:style w:type="paragraph" w:styleId="Pripombabesedilo">
    <w:name w:val="annotation text"/>
    <w:basedOn w:val="Navaden"/>
    <w:link w:val="PripombabesediloZnak"/>
    <w:uiPriority w:val="99"/>
    <w:semiHidden/>
    <w:unhideWhenUsed/>
    <w:rsid w:val="007D7C3D"/>
    <w:rPr>
      <w:sz w:val="20"/>
      <w:szCs w:val="20"/>
    </w:rPr>
  </w:style>
  <w:style w:type="character" w:customStyle="1" w:styleId="PripombabesediloZnak">
    <w:name w:val="Pripomba – besedilo Znak"/>
    <w:basedOn w:val="Privzetapisavaodstavka"/>
    <w:link w:val="Pripombabesedilo"/>
    <w:uiPriority w:val="99"/>
    <w:semiHidden/>
    <w:rsid w:val="007D7C3D"/>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7D7C3D"/>
    <w:rPr>
      <w:b/>
      <w:bCs/>
    </w:rPr>
  </w:style>
  <w:style w:type="character" w:customStyle="1" w:styleId="ZadevapripombeZnak">
    <w:name w:val="Zadeva pripombe Znak"/>
    <w:basedOn w:val="PripombabesediloZnak"/>
    <w:link w:val="Zadevapripombe"/>
    <w:uiPriority w:val="99"/>
    <w:semiHidden/>
    <w:rsid w:val="007D7C3D"/>
    <w:rPr>
      <w:rFonts w:ascii="Arial" w:eastAsia="Arial" w:hAnsi="Arial" w:cs="Arial"/>
      <w:b/>
      <w:bCs/>
      <w:sz w:val="20"/>
      <w:szCs w:val="20"/>
    </w:rPr>
  </w:style>
  <w:style w:type="paragraph" w:styleId="Besedilooblaka">
    <w:name w:val="Balloon Text"/>
    <w:basedOn w:val="Navaden"/>
    <w:link w:val="BesedilooblakaZnak"/>
    <w:uiPriority w:val="99"/>
    <w:semiHidden/>
    <w:unhideWhenUsed/>
    <w:rsid w:val="007D7C3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7C3D"/>
    <w:rPr>
      <w:rFonts w:ascii="Segoe UI" w:eastAsia="Arial" w:hAnsi="Segoe UI" w:cs="Segoe UI"/>
      <w:sz w:val="18"/>
      <w:szCs w:val="18"/>
    </w:rPr>
  </w:style>
  <w:style w:type="character" w:customStyle="1" w:styleId="OdstavekseznamaZnak">
    <w:name w:val="Odstavek seznama Znak"/>
    <w:aliases w:val="Odstavek seznama_IP Znak,Seznam_IP_1 Znak"/>
    <w:link w:val="Odstavekseznama"/>
    <w:uiPriority w:val="34"/>
    <w:locked/>
    <w:rsid w:val="006A18E6"/>
    <w:rPr>
      <w:rFonts w:ascii="Arial" w:eastAsia="Arial" w:hAnsi="Arial" w:cs="Arial"/>
    </w:rPr>
  </w:style>
  <w:style w:type="numbering" w:customStyle="1" w:styleId="Bulletsliststyle">
    <w:name w:val="Bulletslist style"/>
    <w:uiPriority w:val="99"/>
    <w:rsid w:val="006A18E6"/>
    <w:pPr>
      <w:numPr>
        <w:numId w:val="8"/>
      </w:numPr>
    </w:pPr>
  </w:style>
  <w:style w:type="paragraph" w:styleId="Oznaenseznam">
    <w:name w:val="List Bullet"/>
    <w:basedOn w:val="Navaden"/>
    <w:uiPriority w:val="99"/>
    <w:unhideWhenUsed/>
    <w:qFormat/>
    <w:rsid w:val="006A18E6"/>
    <w:pPr>
      <w:widowControl/>
      <w:numPr>
        <w:numId w:val="8"/>
      </w:numPr>
      <w:autoSpaceDE/>
      <w:autoSpaceDN/>
      <w:spacing w:line="260" w:lineRule="atLeast"/>
      <w:contextualSpacing/>
      <w:jc w:val="both"/>
    </w:pPr>
    <w:rPr>
      <w:rFonts w:eastAsia="Calibri" w:cs="Times New Roman"/>
      <w:sz w:val="20"/>
      <w:lang w:val="sl-SI"/>
    </w:rPr>
  </w:style>
  <w:style w:type="paragraph" w:styleId="Oznaenseznam2">
    <w:name w:val="List Bullet 2"/>
    <w:basedOn w:val="Navaden"/>
    <w:uiPriority w:val="99"/>
    <w:unhideWhenUsed/>
    <w:rsid w:val="006A18E6"/>
    <w:pPr>
      <w:widowControl/>
      <w:numPr>
        <w:ilvl w:val="1"/>
        <w:numId w:val="8"/>
      </w:numPr>
      <w:autoSpaceDE/>
      <w:autoSpaceDN/>
      <w:spacing w:line="260" w:lineRule="atLeast"/>
      <w:contextualSpacing/>
      <w:jc w:val="both"/>
    </w:pPr>
    <w:rPr>
      <w:rFonts w:eastAsia="Calibri" w:cs="Times New Roman"/>
      <w:sz w:val="20"/>
      <w:lang w:val="sl-SI"/>
    </w:rPr>
  </w:style>
  <w:style w:type="paragraph" w:styleId="Oznaenseznam3">
    <w:name w:val="List Bullet 3"/>
    <w:basedOn w:val="Navaden"/>
    <w:uiPriority w:val="99"/>
    <w:unhideWhenUsed/>
    <w:rsid w:val="006A18E6"/>
    <w:pPr>
      <w:widowControl/>
      <w:numPr>
        <w:ilvl w:val="2"/>
        <w:numId w:val="8"/>
      </w:numPr>
      <w:autoSpaceDE/>
      <w:autoSpaceDN/>
      <w:spacing w:line="260" w:lineRule="atLeast"/>
      <w:contextualSpacing/>
      <w:jc w:val="both"/>
    </w:pPr>
    <w:rPr>
      <w:rFonts w:eastAsia="Calibri" w:cs="Times New Roman"/>
      <w:sz w:val="20"/>
      <w:lang w:val="sl-SI"/>
    </w:rPr>
  </w:style>
  <w:style w:type="paragraph" w:styleId="Oznaenseznam4">
    <w:name w:val="List Bullet 4"/>
    <w:basedOn w:val="Navaden"/>
    <w:uiPriority w:val="99"/>
    <w:unhideWhenUsed/>
    <w:rsid w:val="006A18E6"/>
    <w:pPr>
      <w:widowControl/>
      <w:numPr>
        <w:ilvl w:val="3"/>
        <w:numId w:val="8"/>
      </w:numPr>
      <w:autoSpaceDE/>
      <w:autoSpaceDN/>
      <w:spacing w:line="260" w:lineRule="atLeast"/>
      <w:contextualSpacing/>
      <w:jc w:val="both"/>
    </w:pPr>
    <w:rPr>
      <w:rFonts w:eastAsia="Calibri" w:cs="Times New Roman"/>
      <w:sz w:val="20"/>
      <w:lang w:val="sl-SI"/>
    </w:rPr>
  </w:style>
  <w:style w:type="paragraph" w:styleId="Oznaenseznam5">
    <w:name w:val="List Bullet 5"/>
    <w:basedOn w:val="Navaden"/>
    <w:uiPriority w:val="99"/>
    <w:unhideWhenUsed/>
    <w:rsid w:val="006A18E6"/>
    <w:pPr>
      <w:widowControl/>
      <w:numPr>
        <w:ilvl w:val="4"/>
        <w:numId w:val="8"/>
      </w:numPr>
      <w:autoSpaceDE/>
      <w:autoSpaceDN/>
      <w:spacing w:line="260" w:lineRule="atLeast"/>
      <w:contextualSpacing/>
      <w:jc w:val="both"/>
    </w:pPr>
    <w:rPr>
      <w:rFonts w:eastAsia="Calibri" w:cs="Times New Roman"/>
      <w:sz w:val="20"/>
      <w:lang w:val="sl-SI"/>
    </w:rPr>
  </w:style>
  <w:style w:type="paragraph" w:styleId="NaslovTOC">
    <w:name w:val="TOC Heading"/>
    <w:basedOn w:val="Naslov1"/>
    <w:next w:val="Navaden"/>
    <w:uiPriority w:val="39"/>
    <w:unhideWhenUsed/>
    <w:qFormat/>
    <w:rsid w:val="003D7E5A"/>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sl-SI" w:eastAsia="sl-SI"/>
    </w:rPr>
  </w:style>
  <w:style w:type="character" w:styleId="Hiperpovezava">
    <w:name w:val="Hyperlink"/>
    <w:basedOn w:val="Privzetapisavaodstavka"/>
    <w:uiPriority w:val="99"/>
    <w:unhideWhenUsed/>
    <w:rsid w:val="003D7E5A"/>
    <w:rPr>
      <w:color w:val="0000FF" w:themeColor="hyperlink"/>
      <w:u w:val="single"/>
    </w:rPr>
  </w:style>
  <w:style w:type="paragraph" w:customStyle="1" w:styleId="Paragraf">
    <w:name w:val="Paragraf"/>
    <w:basedOn w:val="Navaden"/>
    <w:link w:val="ParagrafChar"/>
    <w:uiPriority w:val="99"/>
    <w:rsid w:val="005C3FFC"/>
    <w:pPr>
      <w:widowControl/>
      <w:autoSpaceDE/>
      <w:autoSpaceDN/>
      <w:spacing w:before="120" w:after="120" w:line="276" w:lineRule="auto"/>
    </w:pPr>
    <w:rPr>
      <w:rFonts w:ascii="Helvetica" w:eastAsia="Calibri" w:hAnsi="Helvetica" w:cs="Times New Roman"/>
      <w:sz w:val="18"/>
      <w:szCs w:val="18"/>
      <w:lang w:val="sl-SI"/>
    </w:rPr>
  </w:style>
  <w:style w:type="character" w:customStyle="1" w:styleId="ParagrafChar">
    <w:name w:val="Paragraf Char"/>
    <w:basedOn w:val="Privzetapisavaodstavka"/>
    <w:link w:val="Paragraf"/>
    <w:uiPriority w:val="99"/>
    <w:locked/>
    <w:rsid w:val="005C3FFC"/>
    <w:rPr>
      <w:rFonts w:ascii="Helvetica" w:eastAsia="Calibri" w:hAnsi="Helvetica" w:cs="Times New Roman"/>
      <w:sz w:val="18"/>
      <w:szCs w:val="18"/>
      <w:lang w:val="sl-SI"/>
    </w:rPr>
  </w:style>
  <w:style w:type="character" w:customStyle="1" w:styleId="Naslov2Znak">
    <w:name w:val="Naslov 2 Znak"/>
    <w:basedOn w:val="Privzetapisavaodstavka"/>
    <w:link w:val="Naslov2"/>
    <w:uiPriority w:val="9"/>
    <w:rsid w:val="00C92643"/>
    <w:rPr>
      <w:rFonts w:ascii="Arial" w:eastAsia="Arial" w:hAnsi="Arial" w:cs="Arial"/>
      <w:b/>
      <w:bCs/>
      <w:sz w:val="20"/>
      <w:szCs w:val="20"/>
    </w:rPr>
  </w:style>
  <w:style w:type="character" w:customStyle="1" w:styleId="Naslov3Znak">
    <w:name w:val="Naslov 3 Znak"/>
    <w:basedOn w:val="Privzetapisavaodstavka"/>
    <w:link w:val="Naslov3"/>
    <w:uiPriority w:val="9"/>
    <w:rsid w:val="001A424F"/>
    <w:rPr>
      <w:rFonts w:ascii="Arial" w:eastAsia="Arial" w:hAnsi="Arial" w:cs="Arial"/>
      <w:b/>
      <w:bCs/>
      <w:sz w:val="20"/>
      <w:szCs w:val="20"/>
    </w:rPr>
  </w:style>
  <w:style w:type="character" w:customStyle="1" w:styleId="Naslov4Znak">
    <w:name w:val="Naslov 4 Znak"/>
    <w:basedOn w:val="Privzetapisavaodstavka"/>
    <w:link w:val="Naslov4"/>
    <w:uiPriority w:val="9"/>
    <w:rsid w:val="006B59F6"/>
    <w:rPr>
      <w:rFonts w:ascii="Arial" w:eastAsia="Arial" w:hAnsi="Arial" w:cs="Arial"/>
      <w:b/>
      <w:bCs/>
      <w:sz w:val="20"/>
      <w:szCs w:val="20"/>
    </w:rPr>
  </w:style>
  <w:style w:type="character" w:customStyle="1" w:styleId="Naslov5Znak">
    <w:name w:val="Naslov 5 Znak"/>
    <w:basedOn w:val="Privzetapisavaodstavka"/>
    <w:link w:val="Naslov5"/>
    <w:uiPriority w:val="9"/>
    <w:rsid w:val="00A12388"/>
    <w:rPr>
      <w:rFonts w:ascii="Arial" w:eastAsia="Arial" w:hAnsi="Arial" w:cs="Arial"/>
      <w:b/>
      <w:bCs/>
      <w:sz w:val="20"/>
      <w:szCs w:val="20"/>
    </w:rPr>
  </w:style>
  <w:style w:type="paragraph" w:styleId="Kazalovsebine4">
    <w:name w:val="toc 4"/>
    <w:basedOn w:val="Navaden"/>
    <w:next w:val="Navaden"/>
    <w:autoRedefine/>
    <w:uiPriority w:val="39"/>
    <w:unhideWhenUsed/>
    <w:rsid w:val="00824348"/>
    <w:pPr>
      <w:spacing w:after="100"/>
      <w:ind w:left="660"/>
    </w:pPr>
  </w:style>
  <w:style w:type="paragraph" w:styleId="Kazalovsebine5">
    <w:name w:val="toc 5"/>
    <w:basedOn w:val="Navaden"/>
    <w:next w:val="Navaden"/>
    <w:autoRedefine/>
    <w:uiPriority w:val="39"/>
    <w:unhideWhenUsed/>
    <w:rsid w:val="00824348"/>
    <w:pPr>
      <w:spacing w:after="100"/>
      <w:ind w:left="880"/>
    </w:pPr>
  </w:style>
  <w:style w:type="paragraph" w:styleId="Revizija">
    <w:name w:val="Revision"/>
    <w:hidden/>
    <w:uiPriority w:val="99"/>
    <w:semiHidden/>
    <w:rsid w:val="00C71290"/>
    <w:pPr>
      <w:widowControl/>
      <w:autoSpaceDE/>
      <w:autoSpaceDN/>
    </w:pPr>
    <w:rPr>
      <w:rFonts w:ascii="Arial" w:eastAsia="Arial" w:hAnsi="Arial" w:cs="Arial"/>
    </w:rPr>
  </w:style>
  <w:style w:type="paragraph" w:customStyle="1" w:styleId="Default">
    <w:name w:val="Default"/>
    <w:rsid w:val="00743CCF"/>
    <w:pPr>
      <w:widowControl/>
      <w:adjustRightInd w:val="0"/>
    </w:pPr>
    <w:rPr>
      <w:rFonts w:ascii="Verdana" w:hAnsi="Verdana" w:cs="Verdana"/>
      <w:color w:val="000000"/>
      <w:sz w:val="24"/>
      <w:szCs w:val="24"/>
      <w:lang w:val="sl-SI"/>
    </w:rPr>
  </w:style>
  <w:style w:type="paragraph" w:styleId="Brezrazmikov">
    <w:name w:val="No Spacing"/>
    <w:uiPriority w:val="1"/>
    <w:qFormat/>
    <w:rsid w:val="00E0570A"/>
    <w:rPr>
      <w:rFonts w:ascii="Arial" w:eastAsia="Arial" w:hAnsi="Arial" w:cs="Arial"/>
    </w:rPr>
  </w:style>
  <w:style w:type="character" w:customStyle="1" w:styleId="TelobesedilaZnak">
    <w:name w:val="Telo besedila Znak"/>
    <w:basedOn w:val="Privzetapisavaodstavka"/>
    <w:link w:val="Telobesedila"/>
    <w:uiPriority w:val="1"/>
    <w:rsid w:val="00BE6041"/>
    <w:rPr>
      <w:rFonts w:ascii="Arial" w:eastAsia="Arial" w:hAnsi="Arial" w:cs="Arial"/>
      <w:sz w:val="20"/>
      <w:szCs w:val="20"/>
    </w:rPr>
  </w:style>
  <w:style w:type="paragraph" w:styleId="Navadensplet">
    <w:name w:val="Normal (Web)"/>
    <w:basedOn w:val="Navaden"/>
    <w:uiPriority w:val="99"/>
    <w:rsid w:val="003906BF"/>
    <w:pPr>
      <w:widowControl/>
      <w:suppressAutoHyphens/>
      <w:autoSpaceDE/>
      <w:autoSpaceDN/>
      <w:spacing w:before="280" w:after="280"/>
      <w:ind w:left="357" w:hanging="357"/>
      <w:jc w:val="both"/>
    </w:pPr>
    <w:rPr>
      <w:rFonts w:ascii="Times New Roman" w:eastAsia="Calibri" w:hAnsi="Times New Roman" w:cs="Times New Roman"/>
      <w:sz w:val="24"/>
      <w:szCs w:val="24"/>
      <w:lang w:val="sl-SI" w:eastAsia="zh-CN"/>
    </w:rPr>
  </w:style>
  <w:style w:type="character" w:styleId="Nerazreenaomemba">
    <w:name w:val="Unresolved Mention"/>
    <w:basedOn w:val="Privzetapisavaodstavka"/>
    <w:uiPriority w:val="99"/>
    <w:semiHidden/>
    <w:unhideWhenUsed/>
    <w:rsid w:val="008B4731"/>
    <w:rPr>
      <w:color w:val="605E5C"/>
      <w:shd w:val="clear" w:color="auto" w:fill="E1DFDD"/>
    </w:rPr>
  </w:style>
  <w:style w:type="character" w:styleId="SledenaHiperpovezava">
    <w:name w:val="FollowedHyperlink"/>
    <w:basedOn w:val="Privzetapisavaodstavka"/>
    <w:uiPriority w:val="99"/>
    <w:semiHidden/>
    <w:unhideWhenUsed/>
    <w:rsid w:val="008B47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199979">
      <w:bodyDiv w:val="1"/>
      <w:marLeft w:val="0"/>
      <w:marRight w:val="0"/>
      <w:marTop w:val="0"/>
      <w:marBottom w:val="0"/>
      <w:divBdr>
        <w:top w:val="none" w:sz="0" w:space="0" w:color="auto"/>
        <w:left w:val="none" w:sz="0" w:space="0" w:color="auto"/>
        <w:bottom w:val="none" w:sz="0" w:space="0" w:color="auto"/>
        <w:right w:val="none" w:sz="0" w:space="0" w:color="auto"/>
      </w:divBdr>
    </w:div>
    <w:div w:id="1964580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Dokumenti/Navodila_za_uporabo_ESPD.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4-01-208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8F1941-78CB-4BE8-9A82-194EF2EA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7555</Words>
  <Characters>43068</Characters>
  <Application>Microsoft Office Word</Application>
  <DocSecurity>0</DocSecurity>
  <Lines>358</Lines>
  <Paragraphs>101</Paragraphs>
  <ScaleCrop>false</ScaleCrop>
  <HeadingPairs>
    <vt:vector size="2" baseType="variant">
      <vt:variant>
        <vt:lpstr>Naslov</vt:lpstr>
      </vt:variant>
      <vt:variant>
        <vt:i4>1</vt:i4>
      </vt:variant>
    </vt:vector>
  </HeadingPairs>
  <TitlesOfParts>
    <vt:vector size="1" baseType="lpstr">
      <vt:lpstr/>
    </vt:vector>
  </TitlesOfParts>
  <Company>Ministrstvo za javno upravo</Company>
  <LinksUpToDate>false</LinksUpToDate>
  <CharactersWithSpaces>50522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SYSTEM</dc:creator>
  <cp:lastModifiedBy>Tanja Dular</cp:lastModifiedBy>
  <cp:revision>3</cp:revision>
  <cp:lastPrinted>2021-12-13T10:59:00Z</cp:lastPrinted>
  <dcterms:created xsi:type="dcterms:W3CDTF">2021-12-16T10:17:00Z</dcterms:created>
  <dcterms:modified xsi:type="dcterms:W3CDTF">2021-12-20T12:28:00Z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Microsoft Word 2007</vt:lpwstr>
  </property>
  <property fmtid="{D5CDD505-2E9C-101B-9397-08002B2CF9AE}" pid="4" name="LastSaved">
    <vt:filetime>2020-12-10T00:00:00Z</vt:filetime>
  </property>
</Properties>
</file>